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F3EAA" w14:textId="3C448690" w:rsidR="00353C4A" w:rsidRPr="00F3786B" w:rsidRDefault="00B442DA" w:rsidP="00F3786B">
      <w:pPr>
        <w:pStyle w:val="Tytu"/>
        <w:spacing w:line="276" w:lineRule="auto"/>
        <w:jc w:val="left"/>
        <w:rPr>
          <w:rFonts w:ascii="Calibri" w:hAnsi="Calibri" w:cs="Calibri"/>
          <w:b w:val="0"/>
          <w:sz w:val="24"/>
          <w:szCs w:val="24"/>
        </w:rPr>
      </w:pPr>
      <w:r w:rsidRPr="00F3786B">
        <w:rPr>
          <w:rFonts w:ascii="Calibri" w:hAnsi="Calibri" w:cs="Calibri"/>
          <w:b w:val="0"/>
          <w:sz w:val="24"/>
          <w:szCs w:val="24"/>
        </w:rPr>
        <w:tab/>
      </w:r>
      <w:r w:rsidRPr="00F3786B">
        <w:rPr>
          <w:rFonts w:ascii="Calibri" w:hAnsi="Calibri" w:cs="Calibri"/>
          <w:b w:val="0"/>
          <w:sz w:val="24"/>
          <w:szCs w:val="24"/>
        </w:rPr>
        <w:tab/>
      </w:r>
      <w:r w:rsidR="009B41D7" w:rsidRPr="00F3786B">
        <w:rPr>
          <w:rFonts w:ascii="Calibri" w:hAnsi="Calibri" w:cs="Calibri"/>
          <w:b w:val="0"/>
          <w:sz w:val="24"/>
          <w:szCs w:val="24"/>
        </w:rPr>
        <w:tab/>
      </w:r>
      <w:r w:rsidR="0082108F" w:rsidRPr="00F3786B">
        <w:rPr>
          <w:rFonts w:ascii="Calibri" w:hAnsi="Calibri" w:cs="Calibri"/>
          <w:b w:val="0"/>
          <w:sz w:val="24"/>
          <w:szCs w:val="24"/>
        </w:rPr>
        <w:tab/>
      </w:r>
      <w:r w:rsidR="0082108F" w:rsidRPr="00F3786B">
        <w:rPr>
          <w:rFonts w:ascii="Calibri" w:hAnsi="Calibri" w:cs="Calibri"/>
          <w:b w:val="0"/>
          <w:sz w:val="24"/>
          <w:szCs w:val="24"/>
        </w:rPr>
        <w:tab/>
      </w:r>
      <w:r w:rsidR="0082108F" w:rsidRPr="00F3786B">
        <w:rPr>
          <w:rFonts w:ascii="Calibri" w:hAnsi="Calibri" w:cs="Calibri"/>
          <w:b w:val="0"/>
          <w:sz w:val="24"/>
          <w:szCs w:val="24"/>
        </w:rPr>
        <w:tab/>
      </w:r>
      <w:r w:rsidR="00301102" w:rsidRPr="00F3786B">
        <w:rPr>
          <w:rFonts w:ascii="Calibri" w:hAnsi="Calibri" w:cs="Calibri"/>
          <w:b w:val="0"/>
          <w:sz w:val="24"/>
          <w:szCs w:val="24"/>
        </w:rPr>
        <w:tab/>
      </w:r>
      <w:r w:rsidR="00301102" w:rsidRPr="00F3786B">
        <w:rPr>
          <w:rFonts w:ascii="Calibri" w:hAnsi="Calibri" w:cs="Calibri"/>
          <w:b w:val="0"/>
          <w:sz w:val="24"/>
          <w:szCs w:val="24"/>
        </w:rPr>
        <w:tab/>
      </w:r>
      <w:r w:rsidR="00F3786B" w:rsidRPr="00F3786B">
        <w:rPr>
          <w:rFonts w:ascii="Calibri" w:hAnsi="Calibri" w:cs="Calibri"/>
          <w:b w:val="0"/>
          <w:sz w:val="24"/>
          <w:szCs w:val="24"/>
        </w:rPr>
        <w:t>WZÓR</w:t>
      </w:r>
      <w:r w:rsidR="00111AF5" w:rsidRPr="00F3786B">
        <w:rPr>
          <w:rFonts w:ascii="Calibri" w:hAnsi="Calibri" w:cs="Calibri"/>
          <w:b w:val="0"/>
          <w:sz w:val="24"/>
          <w:szCs w:val="24"/>
        </w:rPr>
        <w:t xml:space="preserve"> </w:t>
      </w:r>
      <w:r w:rsidR="0082108F" w:rsidRPr="00F3786B">
        <w:rPr>
          <w:rFonts w:ascii="Calibri" w:hAnsi="Calibri" w:cs="Calibri"/>
          <w:b w:val="0"/>
          <w:sz w:val="24"/>
          <w:szCs w:val="24"/>
        </w:rPr>
        <w:t xml:space="preserve"> </w:t>
      </w:r>
    </w:p>
    <w:p w14:paraId="61289B70" w14:textId="1BB86381" w:rsidR="00DC50F8" w:rsidRPr="00F3786B" w:rsidRDefault="007D6959" w:rsidP="00F3786B">
      <w:pPr>
        <w:pStyle w:val="Tytu"/>
        <w:spacing w:line="276" w:lineRule="auto"/>
        <w:ind w:left="2892" w:firstLine="964"/>
        <w:jc w:val="left"/>
        <w:rPr>
          <w:rFonts w:ascii="Calibri" w:hAnsi="Calibri" w:cs="Calibri"/>
          <w:b w:val="0"/>
          <w:bCs/>
          <w:sz w:val="24"/>
          <w:szCs w:val="24"/>
        </w:rPr>
      </w:pPr>
      <w:bookmarkStart w:id="0" w:name="_Hlk45627462"/>
      <w:r w:rsidRPr="00F3786B">
        <w:rPr>
          <w:rFonts w:ascii="Calibri" w:hAnsi="Calibri" w:cs="Calibri"/>
          <w:sz w:val="24"/>
          <w:szCs w:val="24"/>
        </w:rPr>
        <w:t xml:space="preserve">UMOWA nr </w:t>
      </w:r>
      <w:r w:rsidRPr="00F3786B">
        <w:rPr>
          <w:rFonts w:ascii="Calibri" w:hAnsi="Calibri" w:cs="Calibri"/>
          <w:b w:val="0"/>
          <w:bCs/>
          <w:sz w:val="24"/>
          <w:szCs w:val="24"/>
        </w:rPr>
        <w:t>..........................</w:t>
      </w:r>
    </w:p>
    <w:p w14:paraId="6DE00621" w14:textId="77777777" w:rsidR="00A46E4B" w:rsidRPr="00F3786B" w:rsidRDefault="00AB48A7" w:rsidP="00F3786B">
      <w:pPr>
        <w:spacing w:line="276" w:lineRule="auto"/>
        <w:rPr>
          <w:rFonts w:ascii="Calibri" w:hAnsi="Calibri" w:cs="Calibri"/>
        </w:rPr>
      </w:pPr>
      <w:r w:rsidRPr="00F3786B">
        <w:rPr>
          <w:rFonts w:ascii="Calibri" w:hAnsi="Calibri" w:cs="Calibri"/>
        </w:rPr>
        <w:t>zawarta w dniu ................................... pomiędzy</w:t>
      </w:r>
      <w:r w:rsidR="00A46E4B" w:rsidRPr="00F3786B">
        <w:rPr>
          <w:rFonts w:ascii="Calibri" w:hAnsi="Calibri" w:cs="Calibri"/>
        </w:rPr>
        <w:t>:</w:t>
      </w:r>
    </w:p>
    <w:p w14:paraId="2140AAED" w14:textId="1C4FD56C" w:rsidR="001C7BB0" w:rsidRPr="00F3786B" w:rsidRDefault="00A46E4B" w:rsidP="00F3786B">
      <w:pPr>
        <w:spacing w:line="276" w:lineRule="auto"/>
        <w:rPr>
          <w:rFonts w:ascii="Calibri" w:hAnsi="Calibri" w:cs="Calibri"/>
        </w:rPr>
      </w:pPr>
      <w:r w:rsidRPr="00F3786B">
        <w:rPr>
          <w:rFonts w:ascii="Calibri" w:hAnsi="Calibri" w:cs="Calibri"/>
          <w:b/>
          <w:bCs/>
        </w:rPr>
        <w:t>Gminą Polkowice</w:t>
      </w:r>
      <w:r w:rsidRPr="00F3786B">
        <w:rPr>
          <w:rFonts w:ascii="Calibri" w:hAnsi="Calibri" w:cs="Calibri"/>
        </w:rPr>
        <w:t xml:space="preserve"> – Urzędem Gminy Polkowice z siedzib</w:t>
      </w:r>
      <w:r w:rsidR="001C7BB0" w:rsidRPr="00F3786B">
        <w:rPr>
          <w:rFonts w:ascii="Calibri" w:hAnsi="Calibri" w:cs="Calibri"/>
        </w:rPr>
        <w:t xml:space="preserve">ą w Polkowicach ul. Rynek 1, </w:t>
      </w:r>
      <w:r w:rsidRPr="00F3786B">
        <w:rPr>
          <w:rFonts w:ascii="Calibri" w:hAnsi="Calibri" w:cs="Calibri"/>
        </w:rPr>
        <w:t xml:space="preserve">59-100 Polkowice, </w:t>
      </w:r>
    </w:p>
    <w:p w14:paraId="46581626" w14:textId="5950262E" w:rsidR="00A46E4B" w:rsidRPr="00F3786B" w:rsidRDefault="00A46E4B" w:rsidP="00F3786B">
      <w:pPr>
        <w:spacing w:line="276" w:lineRule="auto"/>
        <w:rPr>
          <w:rFonts w:ascii="Calibri" w:hAnsi="Calibri" w:cs="Calibri"/>
        </w:rPr>
      </w:pPr>
      <w:r w:rsidRPr="00F3786B">
        <w:rPr>
          <w:rFonts w:ascii="Calibri" w:hAnsi="Calibri" w:cs="Calibri"/>
        </w:rPr>
        <w:t>NIP – 692 22 53 936,</w:t>
      </w:r>
      <w:r w:rsidR="002F24F3" w:rsidRPr="00F3786B">
        <w:rPr>
          <w:rFonts w:ascii="Calibri" w:hAnsi="Calibri" w:cs="Calibri"/>
          <w:b/>
          <w:noProof/>
        </w:rPr>
        <w:t xml:space="preserve"> </w:t>
      </w:r>
    </w:p>
    <w:p w14:paraId="3C569AE1" w14:textId="77777777" w:rsidR="00A46E4B" w:rsidRPr="00F3786B" w:rsidRDefault="00A46E4B" w:rsidP="00F3786B">
      <w:pPr>
        <w:spacing w:line="276" w:lineRule="auto"/>
        <w:rPr>
          <w:rFonts w:ascii="Calibri" w:hAnsi="Calibri" w:cs="Calibri"/>
        </w:rPr>
      </w:pPr>
      <w:r w:rsidRPr="00F3786B">
        <w:rPr>
          <w:rFonts w:ascii="Calibri" w:hAnsi="Calibri" w:cs="Calibri"/>
        </w:rPr>
        <w:t>reprezentowaną przez:</w:t>
      </w:r>
    </w:p>
    <w:p w14:paraId="1DF1C9E3" w14:textId="77777777" w:rsidR="0087586C" w:rsidRPr="00F3786B" w:rsidRDefault="0087586C" w:rsidP="00F3786B">
      <w:pPr>
        <w:spacing w:line="276" w:lineRule="auto"/>
        <w:rPr>
          <w:rFonts w:ascii="Calibri" w:hAnsi="Calibri" w:cs="Calibri"/>
          <w:bCs/>
        </w:rPr>
      </w:pPr>
      <w:r w:rsidRPr="00F3786B">
        <w:rPr>
          <w:rFonts w:ascii="Calibri" w:hAnsi="Calibri" w:cs="Calibri"/>
          <w:bCs/>
        </w:rPr>
        <w:t>Sebastiana Sypko –Burmistrza ds. Gospodarczych</w:t>
      </w:r>
    </w:p>
    <w:p w14:paraId="5FDABA9E" w14:textId="77777777" w:rsidR="0087586C" w:rsidRPr="00F3786B" w:rsidRDefault="0087586C" w:rsidP="00F3786B">
      <w:pPr>
        <w:spacing w:line="276" w:lineRule="auto"/>
        <w:rPr>
          <w:rFonts w:ascii="Calibri" w:hAnsi="Calibri" w:cs="Calibri"/>
          <w:bCs/>
        </w:rPr>
      </w:pPr>
      <w:r w:rsidRPr="00F3786B">
        <w:rPr>
          <w:rFonts w:ascii="Calibri" w:hAnsi="Calibri" w:cs="Calibri"/>
          <w:bCs/>
        </w:rPr>
        <w:t xml:space="preserve">przy kontrasygnacie Skarbnika Gminy – Agnieszki Opalach </w:t>
      </w:r>
    </w:p>
    <w:p w14:paraId="44F5E276" w14:textId="77777777" w:rsidR="00A46E4B" w:rsidRPr="00F3786B" w:rsidRDefault="00A46E4B" w:rsidP="00F3786B">
      <w:pPr>
        <w:spacing w:line="276" w:lineRule="auto"/>
        <w:rPr>
          <w:rFonts w:ascii="Calibri" w:hAnsi="Calibri" w:cs="Calibri"/>
        </w:rPr>
      </w:pPr>
      <w:r w:rsidRPr="00F3786B">
        <w:rPr>
          <w:rFonts w:ascii="Calibri" w:hAnsi="Calibri" w:cs="Calibri"/>
        </w:rPr>
        <w:t>zwaną dalej ZAMAWIAJĄCYM,</w:t>
      </w:r>
    </w:p>
    <w:bookmarkEnd w:id="0"/>
    <w:p w14:paraId="7038F4A9" w14:textId="58EDABFD" w:rsidR="009A0F8E" w:rsidRPr="00F3786B" w:rsidRDefault="0098541E" w:rsidP="00F3786B">
      <w:pPr>
        <w:spacing w:line="276" w:lineRule="auto"/>
        <w:rPr>
          <w:rFonts w:ascii="Calibri" w:hAnsi="Calibri" w:cs="Calibri"/>
        </w:rPr>
      </w:pPr>
      <w:r w:rsidRPr="00F3786B">
        <w:rPr>
          <w:rFonts w:ascii="Calibri" w:hAnsi="Calibri" w:cs="Calibri"/>
        </w:rPr>
        <w:t>a</w:t>
      </w:r>
      <w:r w:rsidR="009A0F8E" w:rsidRPr="00F3786B">
        <w:rPr>
          <w:rFonts w:ascii="Calibri" w:hAnsi="Calibri" w:cs="Calibri"/>
        </w:rPr>
        <w:t xml:space="preserve">, </w:t>
      </w:r>
    </w:p>
    <w:p w14:paraId="4594AB3D" w14:textId="540EDAD3" w:rsidR="00A46E4B" w:rsidRPr="00F3786B" w:rsidRDefault="00A46E4B" w:rsidP="00F3786B">
      <w:pPr>
        <w:spacing w:line="276" w:lineRule="auto"/>
        <w:rPr>
          <w:rFonts w:ascii="Calibri" w:hAnsi="Calibri" w:cs="Calibri"/>
        </w:rPr>
      </w:pPr>
      <w:bookmarkStart w:id="1" w:name="_Hlk158797233"/>
      <w:r w:rsidRPr="00F3786B">
        <w:rPr>
          <w:rFonts w:ascii="Calibri" w:hAnsi="Calibri" w:cs="Calibri"/>
        </w:rPr>
        <w:t>……………………………………………………</w:t>
      </w:r>
      <w:bookmarkEnd w:id="1"/>
      <w:r w:rsidRPr="00F3786B">
        <w:rPr>
          <w:rFonts w:ascii="Calibri" w:hAnsi="Calibri" w:cs="Calibri"/>
        </w:rPr>
        <w:t>…………, NIP: ………………,  REGON: …..............</w:t>
      </w:r>
    </w:p>
    <w:p w14:paraId="737A2CE2" w14:textId="15653529" w:rsidR="006F3BA8" w:rsidRPr="00F3786B" w:rsidRDefault="006F3BA8" w:rsidP="00F3786B">
      <w:pPr>
        <w:spacing w:line="276" w:lineRule="auto"/>
        <w:rPr>
          <w:rFonts w:ascii="Calibri" w:hAnsi="Calibri" w:cs="Calibri"/>
        </w:rPr>
      </w:pPr>
      <w:r w:rsidRPr="00F3786B">
        <w:rPr>
          <w:rFonts w:ascii="Calibri" w:hAnsi="Calibri" w:cs="Calibri"/>
        </w:rPr>
        <w:t xml:space="preserve">reprezentowanym przez: </w:t>
      </w:r>
    </w:p>
    <w:p w14:paraId="3118BF42" w14:textId="52D33F66" w:rsidR="006F3BA8" w:rsidRPr="00F3786B" w:rsidRDefault="006F3BA8" w:rsidP="00F3786B">
      <w:pPr>
        <w:spacing w:line="276" w:lineRule="auto"/>
        <w:rPr>
          <w:rFonts w:ascii="Calibri" w:hAnsi="Calibri" w:cs="Calibri"/>
        </w:rPr>
      </w:pPr>
      <w:r w:rsidRPr="00F3786B">
        <w:rPr>
          <w:rFonts w:ascii="Calibri" w:hAnsi="Calibri" w:cs="Calibri"/>
        </w:rPr>
        <w:t>………………………………………</w:t>
      </w:r>
      <w:r w:rsidRPr="00F3786B">
        <w:rPr>
          <w:rFonts w:ascii="Calibri" w:hAnsi="Calibri" w:cs="Calibri"/>
        </w:rPr>
        <w:tab/>
      </w:r>
      <w:r w:rsidR="00750769" w:rsidRPr="00F3786B">
        <w:rPr>
          <w:rFonts w:ascii="Calibri" w:hAnsi="Calibri" w:cs="Calibri"/>
        </w:rPr>
        <w:t>–</w:t>
      </w:r>
      <w:r w:rsidRPr="00F3786B">
        <w:rPr>
          <w:rFonts w:ascii="Calibri" w:hAnsi="Calibri" w:cs="Calibri"/>
        </w:rPr>
        <w:t xml:space="preserve">  ……………………………………..</w:t>
      </w:r>
      <w:r w:rsidR="00750769" w:rsidRPr="00F3786B">
        <w:rPr>
          <w:rFonts w:ascii="Calibri" w:hAnsi="Calibri" w:cs="Calibri"/>
        </w:rPr>
        <w:t>………..</w:t>
      </w:r>
    </w:p>
    <w:p w14:paraId="1D6E02D9" w14:textId="59513703" w:rsidR="006F3BA8" w:rsidRPr="00F3786B" w:rsidRDefault="006F3BA8" w:rsidP="00F3786B">
      <w:pPr>
        <w:spacing w:line="276" w:lineRule="auto"/>
        <w:rPr>
          <w:rFonts w:ascii="Calibri" w:hAnsi="Calibri" w:cs="Calibri"/>
        </w:rPr>
      </w:pPr>
      <w:r w:rsidRPr="00F3786B">
        <w:rPr>
          <w:rFonts w:ascii="Calibri" w:hAnsi="Calibri" w:cs="Calibri"/>
        </w:rPr>
        <w:t xml:space="preserve">zwanym w dalszej części </w:t>
      </w:r>
      <w:r w:rsidRPr="00F3786B">
        <w:rPr>
          <w:rFonts w:ascii="Calibri" w:hAnsi="Calibri" w:cs="Calibri"/>
          <w:bCs/>
        </w:rPr>
        <w:t>WYKONAWCĄ</w:t>
      </w:r>
    </w:p>
    <w:p w14:paraId="3BB02068" w14:textId="70DF23D0" w:rsidR="00111AF5" w:rsidRPr="00F3786B" w:rsidRDefault="007225B6" w:rsidP="00F3786B">
      <w:pPr>
        <w:pStyle w:val="WW-Tekstpodstawowy3"/>
        <w:widowControl w:val="0"/>
        <w:tabs>
          <w:tab w:val="clear" w:pos="9000"/>
        </w:tabs>
        <w:suppressAutoHyphens/>
        <w:overflowPunct w:val="0"/>
        <w:autoSpaceDE w:val="0"/>
        <w:spacing w:line="276" w:lineRule="auto"/>
        <w:ind w:right="-14"/>
        <w:textAlignment w:val="baseline"/>
        <w:rPr>
          <w:rFonts w:ascii="Calibri" w:eastAsia="Times New Roman" w:hAnsi="Calibri" w:cs="Calibri"/>
          <w:sz w:val="24"/>
        </w:rPr>
      </w:pPr>
      <w:r w:rsidRPr="00F3786B">
        <w:rPr>
          <w:rFonts w:ascii="Calibri" w:eastAsia="Times New Roman" w:hAnsi="Calibri" w:cs="Calibri"/>
          <w:sz w:val="24"/>
        </w:rPr>
        <w:t>zwanymi również dalej łącznie "Stronami" i pojedynczo "Stroną",</w:t>
      </w:r>
      <w:r w:rsidR="00111AF5" w:rsidRPr="00F3786B">
        <w:rPr>
          <w:rFonts w:ascii="Calibri" w:eastAsia="Times New Roman" w:hAnsi="Calibri" w:cs="Calibri"/>
          <w:sz w:val="24"/>
        </w:rPr>
        <w:br/>
      </w:r>
    </w:p>
    <w:p w14:paraId="027029B6" w14:textId="577D02C5" w:rsidR="007D6959" w:rsidRPr="00F3786B" w:rsidRDefault="007D6959" w:rsidP="00F3786B">
      <w:pPr>
        <w:spacing w:line="276" w:lineRule="auto"/>
        <w:jc w:val="center"/>
        <w:rPr>
          <w:rFonts w:ascii="Calibri" w:hAnsi="Calibri" w:cs="Calibri"/>
          <w:b/>
          <w:bCs/>
        </w:rPr>
      </w:pPr>
      <w:r w:rsidRPr="00F3786B">
        <w:rPr>
          <w:rFonts w:ascii="Calibri" w:hAnsi="Calibri" w:cs="Calibri"/>
          <w:b/>
        </w:rPr>
        <w:sym w:font="Times New Roman" w:char="00A7"/>
      </w:r>
      <w:r w:rsidRPr="00F3786B">
        <w:rPr>
          <w:rFonts w:ascii="Calibri" w:hAnsi="Calibri" w:cs="Calibri"/>
          <w:b/>
        </w:rPr>
        <w:t>1</w:t>
      </w:r>
      <w:r w:rsidR="00A41D73" w:rsidRPr="00F3786B">
        <w:rPr>
          <w:rFonts w:ascii="Calibri" w:hAnsi="Calibri" w:cs="Calibri"/>
          <w:b/>
        </w:rPr>
        <w:t>.</w:t>
      </w:r>
      <w:r w:rsidR="00111AF5" w:rsidRPr="00F3786B">
        <w:rPr>
          <w:rFonts w:ascii="Calibri" w:hAnsi="Calibri" w:cs="Calibri"/>
          <w:b/>
        </w:rPr>
        <w:t xml:space="preserve"> Przedmiot umowy i dokumentacja</w:t>
      </w:r>
    </w:p>
    <w:p w14:paraId="002BCCC0" w14:textId="45FD1EE1" w:rsidR="0080782D" w:rsidRPr="00F3786B" w:rsidRDefault="007D6959" w:rsidP="00F3786B">
      <w:pPr>
        <w:pStyle w:val="Akapitzlist"/>
        <w:numPr>
          <w:ilvl w:val="0"/>
          <w:numId w:val="38"/>
        </w:numPr>
        <w:tabs>
          <w:tab w:val="left" w:pos="851"/>
        </w:tabs>
        <w:spacing w:line="276" w:lineRule="auto"/>
        <w:ind w:left="426" w:hanging="426"/>
        <w:rPr>
          <w:rFonts w:ascii="Calibri" w:hAnsi="Calibri" w:cs="Calibri"/>
          <w:b/>
        </w:rPr>
      </w:pPr>
      <w:r w:rsidRPr="00F3786B">
        <w:rPr>
          <w:rFonts w:ascii="Calibri" w:hAnsi="Calibri" w:cs="Calibri"/>
        </w:rPr>
        <w:t xml:space="preserve">Na podstawie przeprowadzonego postępowania </w:t>
      </w:r>
      <w:r w:rsidR="001C7BB0" w:rsidRPr="00F3786B">
        <w:rPr>
          <w:rFonts w:ascii="Calibri" w:hAnsi="Calibri" w:cs="Calibri"/>
        </w:rPr>
        <w:t>o </w:t>
      </w:r>
      <w:r w:rsidRPr="00F3786B">
        <w:rPr>
          <w:rFonts w:ascii="Calibri" w:hAnsi="Calibri" w:cs="Calibri"/>
        </w:rPr>
        <w:t>udzielenie zamówienia publicznego</w:t>
      </w:r>
      <w:r w:rsidR="00110FD5" w:rsidRPr="00F3786B">
        <w:rPr>
          <w:rFonts w:ascii="Calibri" w:hAnsi="Calibri" w:cs="Calibri"/>
        </w:rPr>
        <w:t xml:space="preserve"> w </w:t>
      </w:r>
      <w:r w:rsidR="00864F46" w:rsidRPr="00F3786B">
        <w:rPr>
          <w:rFonts w:ascii="Calibri" w:hAnsi="Calibri" w:cs="Calibri"/>
        </w:rPr>
        <w:t>trybie podstawowym z negocjacjami fakultatywnymi na po</w:t>
      </w:r>
      <w:r w:rsidR="00110FD5" w:rsidRPr="00F3786B">
        <w:rPr>
          <w:rFonts w:ascii="Calibri" w:hAnsi="Calibri" w:cs="Calibri"/>
        </w:rPr>
        <w:t>dstawie art. 275 pkt 2 ustawy z </w:t>
      </w:r>
      <w:r w:rsidR="00864F46" w:rsidRPr="00F3786B">
        <w:rPr>
          <w:rFonts w:ascii="Calibri" w:hAnsi="Calibri" w:cs="Calibri"/>
        </w:rPr>
        <w:t>dnia 11 września 2019 r. – Prawo zamówień publicznych (</w:t>
      </w:r>
      <w:r w:rsidR="00C835C3" w:rsidRPr="00F3786B">
        <w:rPr>
          <w:rFonts w:ascii="Calibri" w:hAnsi="Calibri" w:cs="Calibri"/>
        </w:rPr>
        <w:t>tj. Dz. U. z 202</w:t>
      </w:r>
      <w:r w:rsidR="00E15FDE" w:rsidRPr="00F3786B">
        <w:rPr>
          <w:rFonts w:ascii="Calibri" w:hAnsi="Calibri" w:cs="Calibri"/>
        </w:rPr>
        <w:t>6</w:t>
      </w:r>
      <w:r w:rsidR="00C835C3" w:rsidRPr="00F3786B">
        <w:rPr>
          <w:rFonts w:ascii="Calibri" w:hAnsi="Calibri" w:cs="Calibri"/>
        </w:rPr>
        <w:t xml:space="preserve"> r. poz</w:t>
      </w:r>
      <w:r w:rsidR="00E15FDE" w:rsidRPr="00F3786B">
        <w:rPr>
          <w:rFonts w:ascii="Calibri" w:hAnsi="Calibri" w:cs="Calibri"/>
        </w:rPr>
        <w:t>. 793)</w:t>
      </w:r>
      <w:r w:rsidRPr="00F3786B">
        <w:rPr>
          <w:rFonts w:ascii="Calibri" w:hAnsi="Calibri" w:cs="Calibri"/>
        </w:rPr>
        <w:t xml:space="preserve"> </w:t>
      </w:r>
      <w:r w:rsidR="00110FD5" w:rsidRPr="00F3786B">
        <w:rPr>
          <w:rFonts w:ascii="Calibri" w:hAnsi="Calibri" w:cs="Calibri"/>
        </w:rPr>
        <w:t>Zamawiający powierza, a </w:t>
      </w:r>
      <w:r w:rsidR="00864F46" w:rsidRPr="00F3786B">
        <w:rPr>
          <w:rFonts w:ascii="Calibri" w:hAnsi="Calibri" w:cs="Calibri"/>
        </w:rPr>
        <w:t xml:space="preserve">Wykonawca zobowiązuje się </w:t>
      </w:r>
      <w:r w:rsidR="001C7BB0" w:rsidRPr="00F3786B">
        <w:rPr>
          <w:rFonts w:ascii="Calibri" w:hAnsi="Calibri" w:cs="Calibri"/>
        </w:rPr>
        <w:t>do wykonania</w:t>
      </w:r>
      <w:r w:rsidR="00864F46" w:rsidRPr="00F3786B">
        <w:rPr>
          <w:rFonts w:ascii="Calibri" w:hAnsi="Calibri" w:cs="Calibri"/>
        </w:rPr>
        <w:t xml:space="preserve"> </w:t>
      </w:r>
      <w:r w:rsidR="001C7BB0" w:rsidRPr="00F3786B">
        <w:rPr>
          <w:rFonts w:ascii="Calibri" w:hAnsi="Calibri" w:cs="Calibri"/>
        </w:rPr>
        <w:t>zadani</w:t>
      </w:r>
      <w:r w:rsidR="00864F46" w:rsidRPr="00F3786B">
        <w:rPr>
          <w:rFonts w:ascii="Calibri" w:hAnsi="Calibri" w:cs="Calibri"/>
        </w:rPr>
        <w:t>a</w:t>
      </w:r>
      <w:r w:rsidR="006F5585" w:rsidRPr="00F3786B">
        <w:rPr>
          <w:rFonts w:ascii="Calibri" w:hAnsi="Calibri" w:cs="Calibri"/>
        </w:rPr>
        <w:t xml:space="preserve"> pn.</w:t>
      </w:r>
      <w:r w:rsidRPr="00F3786B">
        <w:rPr>
          <w:rFonts w:ascii="Calibri" w:hAnsi="Calibri" w:cs="Calibri"/>
        </w:rPr>
        <w:t>:</w:t>
      </w:r>
      <w:r w:rsidR="00BB5EF8" w:rsidRPr="00F3786B">
        <w:rPr>
          <w:rFonts w:ascii="Calibri" w:hAnsi="Calibri" w:cs="Calibri"/>
        </w:rPr>
        <w:t xml:space="preserve"> „</w:t>
      </w:r>
      <w:r w:rsidR="00546973" w:rsidRPr="00F3786B">
        <w:rPr>
          <w:rFonts w:ascii="Calibri" w:hAnsi="Calibri" w:cs="Calibri"/>
          <w:b/>
          <w:bCs/>
        </w:rPr>
        <w:t>Budowa nawierzchni drogi wewnętrznej przy posesjach 102-102E w Jędrzychowie</w:t>
      </w:r>
      <w:r w:rsidR="004C0354" w:rsidRPr="00F3786B">
        <w:rPr>
          <w:rFonts w:ascii="Calibri" w:hAnsi="Calibri" w:cs="Calibri"/>
        </w:rPr>
        <w:t>” w ramach zadania budżetowego pn. „</w:t>
      </w:r>
      <w:r w:rsidR="00546973" w:rsidRPr="00F3786B">
        <w:rPr>
          <w:rFonts w:ascii="Calibri" w:hAnsi="Calibri" w:cs="Calibri"/>
          <w:b/>
          <w:bCs/>
        </w:rPr>
        <w:t>Budowa nawierzchni drogi wewnętrznej przy posesjach 102-102E w Jędrzychowie</w:t>
      </w:r>
      <w:r w:rsidR="002E0DB6" w:rsidRPr="00F3786B">
        <w:rPr>
          <w:rFonts w:ascii="Calibri" w:hAnsi="Calibri" w:cs="Calibri"/>
        </w:rPr>
        <w:t>”</w:t>
      </w:r>
      <w:r w:rsidR="00546973" w:rsidRPr="00F3786B">
        <w:rPr>
          <w:rFonts w:ascii="Calibri" w:hAnsi="Calibri" w:cs="Calibri"/>
        </w:rPr>
        <w:t xml:space="preserve"> </w:t>
      </w:r>
      <w:r w:rsidR="0080782D" w:rsidRPr="00F3786B">
        <w:rPr>
          <w:rFonts w:ascii="Calibri" w:hAnsi="Calibri" w:cs="Calibri"/>
        </w:rPr>
        <w:t>zgodnie z wymogami Zamawiającego określonymi niniejszą umową.</w:t>
      </w:r>
    </w:p>
    <w:p w14:paraId="588BE9D8" w14:textId="753C08A0" w:rsidR="008E3A15" w:rsidRPr="00F3786B" w:rsidRDefault="008E3A15" w:rsidP="00F3786B">
      <w:pPr>
        <w:spacing w:line="276" w:lineRule="auto"/>
        <w:ind w:left="426"/>
        <w:rPr>
          <w:rFonts w:ascii="Calibri" w:hAnsi="Calibri" w:cs="Calibri"/>
        </w:rPr>
      </w:pPr>
      <w:r w:rsidRPr="00F3786B">
        <w:rPr>
          <w:rFonts w:ascii="Calibri" w:hAnsi="Calibri" w:cs="Calibri"/>
        </w:rPr>
        <w:t xml:space="preserve">Kod CPV: </w:t>
      </w:r>
    </w:p>
    <w:p w14:paraId="05B5BCD4" w14:textId="7634C646" w:rsidR="00025654" w:rsidRPr="00F3786B" w:rsidRDefault="00025654" w:rsidP="00F3786B">
      <w:pPr>
        <w:pStyle w:val="Akapitzlist"/>
        <w:spacing w:line="276" w:lineRule="auto"/>
        <w:ind w:left="380"/>
        <w:rPr>
          <w:rFonts w:ascii="Calibri" w:hAnsi="Calibri" w:cs="Calibri"/>
        </w:rPr>
      </w:pPr>
      <w:r w:rsidRPr="00F3786B">
        <w:rPr>
          <w:rFonts w:ascii="Calibri" w:hAnsi="Calibri" w:cs="Calibri"/>
        </w:rPr>
        <w:t>45</w:t>
      </w:r>
      <w:r w:rsidR="004D137D" w:rsidRPr="00F3786B">
        <w:rPr>
          <w:rFonts w:ascii="Calibri" w:hAnsi="Calibri" w:cs="Calibri"/>
        </w:rPr>
        <w:t>233226-9 Ro</w:t>
      </w:r>
      <w:r w:rsidR="006B33AD" w:rsidRPr="00F3786B">
        <w:rPr>
          <w:rFonts w:ascii="Calibri" w:hAnsi="Calibri" w:cs="Calibri"/>
        </w:rPr>
        <w:t>boty budowlane w zakresie dróg d</w:t>
      </w:r>
      <w:r w:rsidR="004D137D" w:rsidRPr="00F3786B">
        <w:rPr>
          <w:rFonts w:ascii="Calibri" w:hAnsi="Calibri" w:cs="Calibri"/>
        </w:rPr>
        <w:t>ojazdowych,</w:t>
      </w:r>
    </w:p>
    <w:p w14:paraId="2819BA87" w14:textId="4D84BE7F" w:rsidR="00025654" w:rsidRPr="00F3786B" w:rsidRDefault="00B824EB" w:rsidP="00F3786B">
      <w:pPr>
        <w:pStyle w:val="Akapitzlist"/>
        <w:spacing w:line="276" w:lineRule="auto"/>
        <w:ind w:left="380"/>
        <w:rPr>
          <w:rFonts w:ascii="Calibri" w:hAnsi="Calibri" w:cs="Calibri"/>
        </w:rPr>
      </w:pPr>
      <w:r w:rsidRPr="00F3786B">
        <w:rPr>
          <w:rFonts w:ascii="Calibri" w:hAnsi="Calibri" w:cs="Calibri"/>
          <w:color w:val="0C0C0C"/>
        </w:rPr>
        <w:t xml:space="preserve">45233220-7 </w:t>
      </w:r>
      <w:r w:rsidR="00025654" w:rsidRPr="00F3786B">
        <w:rPr>
          <w:rFonts w:ascii="Calibri" w:hAnsi="Calibri" w:cs="Calibri"/>
        </w:rPr>
        <w:t>Roboty w zakresie nawierzchni</w:t>
      </w:r>
      <w:r w:rsidRPr="00F3786B">
        <w:rPr>
          <w:rFonts w:ascii="Calibri" w:hAnsi="Calibri" w:cs="Calibri"/>
        </w:rPr>
        <w:t xml:space="preserve"> dróg</w:t>
      </w:r>
      <w:r w:rsidR="00025654" w:rsidRPr="00F3786B">
        <w:rPr>
          <w:rFonts w:ascii="Calibri" w:hAnsi="Calibri" w:cs="Calibri"/>
        </w:rPr>
        <w:t>.</w:t>
      </w:r>
    </w:p>
    <w:p w14:paraId="7E1598A4" w14:textId="3A89B9C0" w:rsidR="00025654" w:rsidRPr="00F3786B" w:rsidRDefault="00025654" w:rsidP="00F3786B">
      <w:pPr>
        <w:pStyle w:val="Akapitzlist"/>
        <w:numPr>
          <w:ilvl w:val="0"/>
          <w:numId w:val="38"/>
        </w:numPr>
        <w:spacing w:line="276" w:lineRule="auto"/>
        <w:ind w:left="426" w:hanging="426"/>
        <w:rPr>
          <w:rFonts w:ascii="Calibri" w:hAnsi="Calibri" w:cs="Calibri"/>
        </w:rPr>
      </w:pPr>
      <w:r w:rsidRPr="00F3786B">
        <w:rPr>
          <w:rFonts w:ascii="Calibri" w:hAnsi="Calibri" w:cs="Calibri"/>
        </w:rPr>
        <w:t xml:space="preserve">Szczegółowy zakres i opis przedmiotu umowy został określony w dokumentach inwestycji stanowiących integralną część niniejszej umowy, które składają się z: </w:t>
      </w:r>
    </w:p>
    <w:p w14:paraId="5DBD142E" w14:textId="39BC0FE3" w:rsidR="0007330E" w:rsidRPr="00F3786B" w:rsidRDefault="00025654" w:rsidP="00F3786B">
      <w:pPr>
        <w:pStyle w:val="v1msonormal"/>
        <w:numPr>
          <w:ilvl w:val="0"/>
          <w:numId w:val="44"/>
        </w:numPr>
        <w:spacing w:before="0" w:beforeAutospacing="0" w:after="0" w:afterAutospacing="0" w:line="276" w:lineRule="auto"/>
        <w:rPr>
          <w:rFonts w:ascii="Calibri" w:hAnsi="Calibri" w:cs="Calibri"/>
        </w:rPr>
      </w:pPr>
      <w:r w:rsidRPr="00F3786B">
        <w:rPr>
          <w:rFonts w:ascii="Calibri" w:hAnsi="Calibri" w:cs="Calibri"/>
        </w:rPr>
        <w:t>SWZ z uwzględnieniem rozstrzygnięć, zmian i wyjaśnień wynikających z odpowiedzi</w:t>
      </w:r>
    </w:p>
    <w:p w14:paraId="6564D717" w14:textId="42509AE0" w:rsidR="00025654" w:rsidRPr="00F3786B" w:rsidRDefault="00025654" w:rsidP="00F3786B">
      <w:pPr>
        <w:pStyle w:val="v1msonormal"/>
        <w:spacing w:before="0" w:beforeAutospacing="0" w:after="0" w:afterAutospacing="0" w:line="276" w:lineRule="auto"/>
        <w:ind w:left="810"/>
        <w:rPr>
          <w:rFonts w:ascii="Calibri" w:hAnsi="Calibri" w:cs="Calibri"/>
        </w:rPr>
      </w:pPr>
      <w:r w:rsidRPr="00F3786B">
        <w:rPr>
          <w:rFonts w:ascii="Calibri" w:hAnsi="Calibri" w:cs="Calibri"/>
        </w:rPr>
        <w:t>udzielanych przez</w:t>
      </w:r>
      <w:r w:rsidR="0007330E" w:rsidRPr="00F3786B">
        <w:rPr>
          <w:rFonts w:ascii="Calibri" w:hAnsi="Calibri" w:cs="Calibri"/>
        </w:rPr>
        <w:t xml:space="preserve"> </w:t>
      </w:r>
      <w:r w:rsidRPr="00F3786B">
        <w:rPr>
          <w:rFonts w:ascii="Calibri" w:hAnsi="Calibri" w:cs="Calibri"/>
        </w:rPr>
        <w:t>Zamawiającego na pytania oferentów w postępowaniu, o którym mowa w ust. 1,</w:t>
      </w:r>
    </w:p>
    <w:p w14:paraId="689C877D" w14:textId="2DE627E2" w:rsidR="00025654" w:rsidRPr="00F3786B" w:rsidRDefault="00025654" w:rsidP="00F3786B">
      <w:pPr>
        <w:pStyle w:val="v1msonormal"/>
        <w:numPr>
          <w:ilvl w:val="0"/>
          <w:numId w:val="44"/>
        </w:numPr>
        <w:spacing w:before="0" w:beforeAutospacing="0" w:after="0" w:afterAutospacing="0" w:line="276" w:lineRule="auto"/>
        <w:rPr>
          <w:rFonts w:ascii="Calibri" w:hAnsi="Calibri" w:cs="Calibri"/>
        </w:rPr>
      </w:pPr>
      <w:r w:rsidRPr="00F3786B">
        <w:rPr>
          <w:rFonts w:ascii="Calibri" w:eastAsia="Arial Unicode MS" w:hAnsi="Calibri" w:cs="Calibri"/>
        </w:rPr>
        <w:t>opis</w:t>
      </w:r>
      <w:r w:rsidR="004B60D8" w:rsidRPr="00F3786B">
        <w:rPr>
          <w:rFonts w:ascii="Calibri" w:eastAsia="Arial Unicode MS" w:hAnsi="Calibri" w:cs="Calibri"/>
        </w:rPr>
        <w:t>ów</w:t>
      </w:r>
      <w:r w:rsidRPr="00F3786B">
        <w:rPr>
          <w:rFonts w:ascii="Calibri" w:eastAsia="Arial Unicode MS" w:hAnsi="Calibri" w:cs="Calibri"/>
        </w:rPr>
        <w:t xml:space="preserve"> pozycji przedmiar</w:t>
      </w:r>
      <w:r w:rsidR="004B60D8" w:rsidRPr="00F3786B">
        <w:rPr>
          <w:rFonts w:ascii="Calibri" w:eastAsia="Arial Unicode MS" w:hAnsi="Calibri" w:cs="Calibri"/>
        </w:rPr>
        <w:t>ów</w:t>
      </w:r>
      <w:r w:rsidRPr="00F3786B">
        <w:rPr>
          <w:rFonts w:ascii="Calibri" w:eastAsia="Arial Unicode MS" w:hAnsi="Calibri" w:cs="Calibri"/>
        </w:rPr>
        <w:t xml:space="preserve"> robót,</w:t>
      </w:r>
    </w:p>
    <w:p w14:paraId="5806A318" w14:textId="740B1638" w:rsidR="00025654" w:rsidRPr="00F3786B" w:rsidRDefault="00025654" w:rsidP="00F3786B">
      <w:pPr>
        <w:pStyle w:val="v1msonormal"/>
        <w:numPr>
          <w:ilvl w:val="0"/>
          <w:numId w:val="44"/>
        </w:numPr>
        <w:spacing w:before="0" w:beforeAutospacing="0" w:after="0" w:afterAutospacing="0" w:line="276" w:lineRule="auto"/>
        <w:rPr>
          <w:rFonts w:ascii="Calibri" w:hAnsi="Calibri" w:cs="Calibri"/>
        </w:rPr>
      </w:pPr>
      <w:r w:rsidRPr="00F3786B">
        <w:rPr>
          <w:rFonts w:ascii="Calibri" w:hAnsi="Calibri" w:cs="Calibri"/>
        </w:rPr>
        <w:t>specyfikacji technicznej wykonania i odbioru robót budowlanych (ST),</w:t>
      </w:r>
    </w:p>
    <w:p w14:paraId="316A2EBB" w14:textId="2C5083BC" w:rsidR="00572DCF" w:rsidRPr="00F3786B" w:rsidRDefault="00025654" w:rsidP="00F3786B">
      <w:pPr>
        <w:pStyle w:val="v1msonormal"/>
        <w:numPr>
          <w:ilvl w:val="0"/>
          <w:numId w:val="44"/>
        </w:numPr>
        <w:spacing w:before="0" w:beforeAutospacing="0" w:after="0" w:afterAutospacing="0" w:line="276" w:lineRule="auto"/>
        <w:rPr>
          <w:rFonts w:ascii="Calibri" w:hAnsi="Calibri" w:cs="Calibri"/>
        </w:rPr>
      </w:pPr>
      <w:r w:rsidRPr="00F3786B">
        <w:rPr>
          <w:rFonts w:ascii="Calibri" w:hAnsi="Calibri" w:cs="Calibri"/>
        </w:rPr>
        <w:t>doku</w:t>
      </w:r>
      <w:r w:rsidR="004D137D" w:rsidRPr="00F3786B">
        <w:rPr>
          <w:rFonts w:ascii="Calibri" w:hAnsi="Calibri" w:cs="Calibri"/>
        </w:rPr>
        <w:t xml:space="preserve">mentacji projektowej </w:t>
      </w:r>
      <w:r w:rsidR="00E14050" w:rsidRPr="00F3786B">
        <w:rPr>
          <w:rFonts w:ascii="Calibri" w:hAnsi="Calibri" w:cs="Calibri"/>
        </w:rPr>
        <w:t xml:space="preserve">branża drogowa i elektryczna </w:t>
      </w:r>
      <w:r w:rsidR="004D137D" w:rsidRPr="00F3786B">
        <w:rPr>
          <w:rFonts w:ascii="Calibri" w:hAnsi="Calibri" w:cs="Calibri"/>
        </w:rPr>
        <w:t xml:space="preserve">autorstwa: </w:t>
      </w:r>
    </w:p>
    <w:p w14:paraId="08558DF0" w14:textId="5A9212CC" w:rsidR="00572DCF" w:rsidRPr="00F3786B" w:rsidRDefault="00546973" w:rsidP="00F3786B">
      <w:pPr>
        <w:pStyle w:val="v1msonormal"/>
        <w:spacing w:before="0" w:beforeAutospacing="0" w:after="0" w:afterAutospacing="0" w:line="276" w:lineRule="auto"/>
        <w:ind w:left="450"/>
        <w:rPr>
          <w:rFonts w:ascii="Calibri" w:hAnsi="Calibri" w:cs="Calibri"/>
        </w:rPr>
      </w:pPr>
      <w:r w:rsidRPr="00F3786B">
        <w:rPr>
          <w:rFonts w:ascii="Calibri" w:hAnsi="Calibri" w:cs="Calibri"/>
        </w:rPr>
        <w:t>Zakład Usługowo- Projektowy „WIR”, ul. Wiśniowa 55, 59-300 Lubin,</w:t>
      </w:r>
    </w:p>
    <w:p w14:paraId="678D7102" w14:textId="2D9C564C" w:rsidR="0007330E" w:rsidRPr="00F3786B" w:rsidRDefault="00025654" w:rsidP="00F3786B">
      <w:pPr>
        <w:pStyle w:val="v1msonormal"/>
        <w:spacing w:before="0" w:beforeAutospacing="0" w:after="0" w:afterAutospacing="0" w:line="276" w:lineRule="auto"/>
        <w:ind w:left="450"/>
        <w:rPr>
          <w:rFonts w:ascii="Calibri" w:hAnsi="Calibri" w:cs="Calibri"/>
        </w:rPr>
      </w:pPr>
      <w:r w:rsidRPr="00F3786B">
        <w:rPr>
          <w:rFonts w:ascii="Calibri" w:hAnsi="Calibri" w:cs="Calibri"/>
        </w:rPr>
        <w:t xml:space="preserve">składającej się z opracowań: </w:t>
      </w:r>
    </w:p>
    <w:p w14:paraId="4D94448E" w14:textId="2B5D2FC1" w:rsidR="00025654" w:rsidRPr="00F3786B" w:rsidRDefault="00025654" w:rsidP="00F3786B">
      <w:pPr>
        <w:pStyle w:val="v1msonormal"/>
        <w:numPr>
          <w:ilvl w:val="0"/>
          <w:numId w:val="45"/>
        </w:numPr>
        <w:spacing w:before="0" w:beforeAutospacing="0" w:after="0" w:afterAutospacing="0" w:line="276" w:lineRule="auto"/>
        <w:ind w:left="1134" w:hanging="283"/>
        <w:rPr>
          <w:rFonts w:ascii="Calibri" w:hAnsi="Calibri" w:cs="Calibri"/>
        </w:rPr>
      </w:pPr>
      <w:r w:rsidRPr="00F3786B">
        <w:rPr>
          <w:rFonts w:ascii="Calibri" w:hAnsi="Calibri" w:cs="Calibri"/>
        </w:rPr>
        <w:t xml:space="preserve">projekt budowlany, </w:t>
      </w:r>
    </w:p>
    <w:p w14:paraId="74C9E3CF" w14:textId="48AE1465" w:rsidR="0007330E" w:rsidRPr="00F3786B" w:rsidRDefault="00025654" w:rsidP="00F3786B">
      <w:pPr>
        <w:pStyle w:val="v1msonormal"/>
        <w:numPr>
          <w:ilvl w:val="0"/>
          <w:numId w:val="45"/>
        </w:numPr>
        <w:spacing w:before="0" w:beforeAutospacing="0" w:after="0" w:afterAutospacing="0" w:line="276" w:lineRule="auto"/>
        <w:ind w:left="1134" w:hanging="283"/>
        <w:rPr>
          <w:rFonts w:ascii="Calibri" w:hAnsi="Calibri" w:cs="Calibri"/>
        </w:rPr>
      </w:pPr>
      <w:r w:rsidRPr="00F3786B">
        <w:rPr>
          <w:rFonts w:ascii="Calibri" w:hAnsi="Calibri" w:cs="Calibri"/>
        </w:rPr>
        <w:t>projekt</w:t>
      </w:r>
      <w:r w:rsidR="004D137D" w:rsidRPr="00F3786B">
        <w:rPr>
          <w:rFonts w:ascii="Calibri" w:hAnsi="Calibri" w:cs="Calibri"/>
        </w:rPr>
        <w:t xml:space="preserve"> </w:t>
      </w:r>
      <w:r w:rsidR="00D812E0" w:rsidRPr="00F3786B">
        <w:rPr>
          <w:rFonts w:ascii="Calibri" w:hAnsi="Calibri" w:cs="Calibri"/>
        </w:rPr>
        <w:t>techni</w:t>
      </w:r>
      <w:r w:rsidRPr="00F3786B">
        <w:rPr>
          <w:rFonts w:ascii="Calibri" w:hAnsi="Calibri" w:cs="Calibri"/>
        </w:rPr>
        <w:t>cz</w:t>
      </w:r>
      <w:r w:rsidR="00D812E0" w:rsidRPr="00F3786B">
        <w:rPr>
          <w:rFonts w:ascii="Calibri" w:hAnsi="Calibri" w:cs="Calibri"/>
        </w:rPr>
        <w:t>n</w:t>
      </w:r>
      <w:r w:rsidR="004D137D" w:rsidRPr="00F3786B">
        <w:rPr>
          <w:rFonts w:ascii="Calibri" w:hAnsi="Calibri" w:cs="Calibri"/>
        </w:rPr>
        <w:t>y</w:t>
      </w:r>
      <w:r w:rsidRPr="00F3786B">
        <w:rPr>
          <w:rFonts w:ascii="Calibri" w:hAnsi="Calibri" w:cs="Calibri"/>
        </w:rPr>
        <w:t>,</w:t>
      </w:r>
    </w:p>
    <w:p w14:paraId="7B9A5C92" w14:textId="46DAD190" w:rsidR="00025654" w:rsidRPr="00F3786B" w:rsidRDefault="00025654" w:rsidP="00F3786B">
      <w:pPr>
        <w:pStyle w:val="v1msonormal"/>
        <w:numPr>
          <w:ilvl w:val="0"/>
          <w:numId w:val="44"/>
        </w:numPr>
        <w:spacing w:before="0" w:beforeAutospacing="0" w:after="0" w:afterAutospacing="0" w:line="276" w:lineRule="auto"/>
        <w:rPr>
          <w:rFonts w:ascii="Calibri" w:hAnsi="Calibri" w:cs="Calibri"/>
        </w:rPr>
      </w:pPr>
      <w:r w:rsidRPr="00F3786B">
        <w:rPr>
          <w:rFonts w:ascii="Calibri" w:hAnsi="Calibri" w:cs="Calibri"/>
        </w:rPr>
        <w:t>w przypadku, w którym rozstrzygnięcia, zmiany i wyjaśnienia wynikające z udzielonych na</w:t>
      </w:r>
    </w:p>
    <w:p w14:paraId="71CB2E91" w14:textId="17D0EDCD" w:rsidR="00025654" w:rsidRPr="00F3786B" w:rsidRDefault="00025654" w:rsidP="00F3786B">
      <w:pPr>
        <w:pStyle w:val="v1msonormal"/>
        <w:tabs>
          <w:tab w:val="num" w:pos="1105"/>
        </w:tabs>
        <w:spacing w:before="0" w:beforeAutospacing="0" w:after="0" w:afterAutospacing="0" w:line="276" w:lineRule="auto"/>
        <w:rPr>
          <w:rFonts w:ascii="Calibri" w:hAnsi="Calibri" w:cs="Calibri"/>
        </w:rPr>
      </w:pPr>
      <w:r w:rsidRPr="00F3786B">
        <w:rPr>
          <w:rFonts w:ascii="Calibri" w:hAnsi="Calibri" w:cs="Calibri"/>
        </w:rPr>
        <w:t xml:space="preserve">             </w:t>
      </w:r>
      <w:r w:rsidR="0007330E" w:rsidRPr="00F3786B">
        <w:rPr>
          <w:rFonts w:ascii="Calibri" w:hAnsi="Calibri" w:cs="Calibri"/>
        </w:rPr>
        <w:t xml:space="preserve">  </w:t>
      </w:r>
      <w:r w:rsidRPr="00F3786B">
        <w:rPr>
          <w:rFonts w:ascii="Calibri" w:hAnsi="Calibri" w:cs="Calibri"/>
        </w:rPr>
        <w:t xml:space="preserve">zapytania oferentów odpowiedzi nie zostały wprowadzone do dokumentów inwestycji </w:t>
      </w:r>
    </w:p>
    <w:p w14:paraId="7E6BE6BD" w14:textId="1CD1E2E1" w:rsidR="0007330E" w:rsidRPr="00F3786B" w:rsidRDefault="00025654" w:rsidP="00F3786B">
      <w:pPr>
        <w:pStyle w:val="v1msonormal"/>
        <w:tabs>
          <w:tab w:val="num" w:pos="1105"/>
        </w:tabs>
        <w:spacing w:before="0" w:beforeAutospacing="0" w:after="0" w:afterAutospacing="0" w:line="276" w:lineRule="auto"/>
        <w:rPr>
          <w:rFonts w:ascii="Calibri" w:hAnsi="Calibri" w:cs="Calibri"/>
        </w:rPr>
      </w:pPr>
      <w:r w:rsidRPr="00F3786B">
        <w:rPr>
          <w:rFonts w:ascii="Calibri" w:hAnsi="Calibri" w:cs="Calibri"/>
        </w:rPr>
        <w:t xml:space="preserve">             </w:t>
      </w:r>
      <w:r w:rsidR="0007330E" w:rsidRPr="00F3786B">
        <w:rPr>
          <w:rFonts w:ascii="Calibri" w:hAnsi="Calibri" w:cs="Calibri"/>
        </w:rPr>
        <w:t xml:space="preserve">  </w:t>
      </w:r>
      <w:r w:rsidR="00FD29AF" w:rsidRPr="00F3786B">
        <w:rPr>
          <w:rFonts w:ascii="Calibri" w:hAnsi="Calibri" w:cs="Calibri"/>
        </w:rPr>
        <w:t xml:space="preserve">wskazanych w lit. od a) do d) </w:t>
      </w:r>
      <w:r w:rsidRPr="00F3786B">
        <w:rPr>
          <w:rFonts w:ascii="Calibri" w:hAnsi="Calibri" w:cs="Calibri"/>
        </w:rPr>
        <w:t xml:space="preserve">niniejszego ust. są one wiążące dla Wykonawcy do </w:t>
      </w:r>
    </w:p>
    <w:p w14:paraId="2242BDBC" w14:textId="2FDD16E2" w:rsidR="00025654" w:rsidRPr="00F3786B" w:rsidRDefault="0007330E" w:rsidP="00F3786B">
      <w:pPr>
        <w:pStyle w:val="v1msonormal"/>
        <w:tabs>
          <w:tab w:val="num" w:pos="1105"/>
        </w:tabs>
        <w:spacing w:before="0" w:beforeAutospacing="0" w:after="0" w:afterAutospacing="0" w:line="276" w:lineRule="auto"/>
        <w:rPr>
          <w:rFonts w:ascii="Calibri" w:hAnsi="Calibri" w:cs="Calibri"/>
        </w:rPr>
      </w:pPr>
      <w:r w:rsidRPr="00F3786B">
        <w:rPr>
          <w:rFonts w:ascii="Calibri" w:hAnsi="Calibri" w:cs="Calibri"/>
        </w:rPr>
        <w:lastRenderedPageBreak/>
        <w:t xml:space="preserve">               </w:t>
      </w:r>
      <w:r w:rsidR="00025654" w:rsidRPr="00F3786B">
        <w:rPr>
          <w:rFonts w:ascii="Calibri" w:hAnsi="Calibri" w:cs="Calibri"/>
        </w:rPr>
        <w:t>stosowania,</w:t>
      </w:r>
    </w:p>
    <w:p w14:paraId="789264AF" w14:textId="4E2544BD" w:rsidR="00025654" w:rsidRPr="00F3786B" w:rsidRDefault="00025654" w:rsidP="00F3786B">
      <w:pPr>
        <w:pStyle w:val="v1msonormal"/>
        <w:numPr>
          <w:ilvl w:val="0"/>
          <w:numId w:val="44"/>
        </w:numPr>
        <w:spacing w:before="0" w:beforeAutospacing="0" w:after="0" w:afterAutospacing="0" w:line="276" w:lineRule="auto"/>
        <w:rPr>
          <w:rFonts w:ascii="Calibri" w:hAnsi="Calibri" w:cs="Calibri"/>
        </w:rPr>
      </w:pPr>
      <w:r w:rsidRPr="00F3786B">
        <w:rPr>
          <w:rFonts w:ascii="Calibri" w:hAnsi="Calibri" w:cs="Calibri"/>
        </w:rPr>
        <w:t>rozstrzygnięcia, zmiany i wyjaśnienia wynikające z udzielonych na zapytania oferentów</w:t>
      </w:r>
    </w:p>
    <w:p w14:paraId="0EF8F96C" w14:textId="77777777" w:rsidR="0007330E" w:rsidRPr="00F3786B" w:rsidRDefault="00025654" w:rsidP="00F3786B">
      <w:pPr>
        <w:pStyle w:val="v1msonormal"/>
        <w:tabs>
          <w:tab w:val="num" w:pos="1105"/>
        </w:tabs>
        <w:spacing w:before="0" w:beforeAutospacing="0" w:after="0" w:afterAutospacing="0" w:line="276" w:lineRule="auto"/>
        <w:rPr>
          <w:rFonts w:ascii="Calibri" w:hAnsi="Calibri" w:cs="Calibri"/>
        </w:rPr>
      </w:pPr>
      <w:r w:rsidRPr="00F3786B">
        <w:rPr>
          <w:rFonts w:ascii="Calibri" w:hAnsi="Calibri" w:cs="Calibri"/>
        </w:rPr>
        <w:t xml:space="preserve">           </w:t>
      </w:r>
      <w:r w:rsidR="0007330E" w:rsidRPr="00F3786B">
        <w:rPr>
          <w:rFonts w:ascii="Calibri" w:hAnsi="Calibri" w:cs="Calibri"/>
        </w:rPr>
        <w:t xml:space="preserve">    </w:t>
      </w:r>
      <w:r w:rsidRPr="00F3786B">
        <w:rPr>
          <w:rFonts w:ascii="Calibri" w:hAnsi="Calibri" w:cs="Calibri"/>
        </w:rPr>
        <w:t>odpowiedzi mają nadrzędne znaczenie w odniesieniu do pierwotnych zapisów</w:t>
      </w:r>
    </w:p>
    <w:p w14:paraId="3DE0EDFE" w14:textId="2F6C9302" w:rsidR="00025654" w:rsidRPr="00F3786B" w:rsidRDefault="0007330E" w:rsidP="00F3786B">
      <w:pPr>
        <w:pStyle w:val="v1msonormal"/>
        <w:tabs>
          <w:tab w:val="num" w:pos="1105"/>
        </w:tabs>
        <w:spacing w:before="0" w:beforeAutospacing="0" w:after="0" w:afterAutospacing="0" w:line="276" w:lineRule="auto"/>
        <w:rPr>
          <w:rFonts w:ascii="Calibri" w:hAnsi="Calibri" w:cs="Calibri"/>
        </w:rPr>
      </w:pPr>
      <w:r w:rsidRPr="00F3786B">
        <w:rPr>
          <w:rFonts w:ascii="Calibri" w:hAnsi="Calibri" w:cs="Calibri"/>
        </w:rPr>
        <w:t xml:space="preserve">             </w:t>
      </w:r>
      <w:r w:rsidR="00025654" w:rsidRPr="00F3786B">
        <w:rPr>
          <w:rFonts w:ascii="Calibri" w:hAnsi="Calibri" w:cs="Calibri"/>
        </w:rPr>
        <w:t xml:space="preserve"> dokumentów</w:t>
      </w:r>
      <w:r w:rsidRPr="00F3786B">
        <w:rPr>
          <w:rFonts w:ascii="Calibri" w:hAnsi="Calibri" w:cs="Calibri"/>
        </w:rPr>
        <w:t xml:space="preserve"> </w:t>
      </w:r>
      <w:r w:rsidR="00025654" w:rsidRPr="00F3786B">
        <w:rPr>
          <w:rFonts w:ascii="Calibri" w:hAnsi="Calibri" w:cs="Calibri"/>
        </w:rPr>
        <w:t>inwestycji.</w:t>
      </w:r>
    </w:p>
    <w:p w14:paraId="7916FB51" w14:textId="10410170" w:rsidR="00025654" w:rsidRPr="00F3786B" w:rsidRDefault="00025654" w:rsidP="00F3786B">
      <w:pPr>
        <w:numPr>
          <w:ilvl w:val="0"/>
          <w:numId w:val="38"/>
        </w:numPr>
        <w:spacing w:line="276" w:lineRule="auto"/>
        <w:rPr>
          <w:rFonts w:ascii="Calibri" w:hAnsi="Calibri" w:cs="Calibri"/>
        </w:rPr>
      </w:pPr>
      <w:r w:rsidRPr="00F3786B">
        <w:rPr>
          <w:rFonts w:ascii="Calibri" w:hAnsi="Calibri" w:cs="Calibri"/>
        </w:rPr>
        <w:t xml:space="preserve">Dokumenty wymienione w ust. </w:t>
      </w:r>
      <w:r w:rsidR="003670D8" w:rsidRPr="00F3786B">
        <w:rPr>
          <w:rFonts w:ascii="Calibri" w:hAnsi="Calibri" w:cs="Calibri"/>
        </w:rPr>
        <w:t>2</w:t>
      </w:r>
      <w:r w:rsidRPr="00F3786B">
        <w:rPr>
          <w:rFonts w:ascii="Calibri" w:hAnsi="Calibri" w:cs="Calibri"/>
        </w:rPr>
        <w:t xml:space="preserve"> stanowią podstawę realizacji robót budowlanych i innych objętych niniejszą umową. Wymagania określone choćby w jednym z ww. dokumentów są obowiązujące dla Wykonawcy.</w:t>
      </w:r>
    </w:p>
    <w:p w14:paraId="01B44EA9" w14:textId="62B4AF18" w:rsidR="00025654" w:rsidRPr="00F3786B" w:rsidRDefault="00025654" w:rsidP="00F3786B">
      <w:pPr>
        <w:numPr>
          <w:ilvl w:val="0"/>
          <w:numId w:val="38"/>
        </w:numPr>
        <w:spacing w:line="276" w:lineRule="auto"/>
        <w:rPr>
          <w:rFonts w:ascii="Calibri" w:hAnsi="Calibri" w:cs="Calibri"/>
        </w:rPr>
      </w:pPr>
      <w:r w:rsidRPr="00F3786B">
        <w:rPr>
          <w:rFonts w:ascii="Calibri" w:hAnsi="Calibri" w:cs="Calibri"/>
        </w:rPr>
        <w:t xml:space="preserve">Wykonawca na podstawie dokumentów wymienionych w ust. 2 lit. a) – d) niniejszego paragrafu, posiadł wszelkie informacje niezbędne do podpisania niniejszej umowy </w:t>
      </w:r>
      <w:r w:rsidR="00FA4D88" w:rsidRPr="00F3786B">
        <w:rPr>
          <w:rFonts w:ascii="Calibri" w:hAnsi="Calibri" w:cs="Calibri"/>
        </w:rPr>
        <w:t xml:space="preserve">                          </w:t>
      </w:r>
      <w:r w:rsidRPr="00F3786B">
        <w:rPr>
          <w:rFonts w:ascii="Calibri" w:hAnsi="Calibri" w:cs="Calibri"/>
        </w:rPr>
        <w:t>z niezmiennym wynagrodzeniem ryczałtowym.</w:t>
      </w:r>
    </w:p>
    <w:p w14:paraId="7D3A6329" w14:textId="67648700" w:rsidR="00025654" w:rsidRPr="00F3786B" w:rsidRDefault="00025654" w:rsidP="00F3786B">
      <w:pPr>
        <w:numPr>
          <w:ilvl w:val="0"/>
          <w:numId w:val="38"/>
        </w:numPr>
        <w:spacing w:line="276" w:lineRule="auto"/>
        <w:rPr>
          <w:rFonts w:ascii="Calibri" w:hAnsi="Calibri" w:cs="Calibri"/>
        </w:rPr>
      </w:pPr>
      <w:r w:rsidRPr="00F3786B">
        <w:rPr>
          <w:rFonts w:ascii="Calibri" w:hAnsi="Calibri" w:cs="Calibri"/>
        </w:rPr>
        <w:t xml:space="preserve">Wszystkie roboty będące przedmiotem niniejszej umowy muszą być wykonane zgodnie </w:t>
      </w:r>
      <w:r w:rsidR="00FA4D88" w:rsidRPr="00F3786B">
        <w:rPr>
          <w:rFonts w:ascii="Calibri" w:hAnsi="Calibri" w:cs="Calibri"/>
        </w:rPr>
        <w:t xml:space="preserve">                        </w:t>
      </w:r>
      <w:r w:rsidRPr="00F3786B">
        <w:rPr>
          <w:rFonts w:ascii="Calibri" w:hAnsi="Calibri" w:cs="Calibri"/>
        </w:rPr>
        <w:t xml:space="preserve">z obowiązującymi przepisami, normami oraz na warunkach ustalonych niniejszą umową. </w:t>
      </w:r>
    </w:p>
    <w:p w14:paraId="43FB1DD3" w14:textId="77777777" w:rsidR="00025654" w:rsidRPr="00F3786B" w:rsidRDefault="00025654" w:rsidP="00F3786B">
      <w:pPr>
        <w:spacing w:line="276" w:lineRule="auto"/>
        <w:rPr>
          <w:rFonts w:ascii="Calibri" w:hAnsi="Calibri" w:cs="Calibri"/>
        </w:rPr>
      </w:pPr>
    </w:p>
    <w:p w14:paraId="13B3F0DC" w14:textId="5BB61D79" w:rsidR="00025654" w:rsidRPr="00F3786B" w:rsidRDefault="00025654" w:rsidP="007C77C4">
      <w:pPr>
        <w:spacing w:line="276" w:lineRule="auto"/>
        <w:jc w:val="center"/>
        <w:rPr>
          <w:rFonts w:ascii="Calibri" w:hAnsi="Calibri" w:cs="Calibri"/>
          <w:b/>
          <w:bCs/>
        </w:rPr>
      </w:pPr>
      <w:r w:rsidRPr="00F3786B">
        <w:rPr>
          <w:rFonts w:ascii="Calibri" w:hAnsi="Calibri" w:cs="Calibri"/>
          <w:b/>
          <w:bCs/>
        </w:rPr>
        <w:t>§ 2.</w:t>
      </w:r>
      <w:r w:rsidR="00111AF5" w:rsidRPr="00F3786B">
        <w:rPr>
          <w:rFonts w:ascii="Calibri" w:hAnsi="Calibri" w:cs="Calibri"/>
          <w:b/>
          <w:bCs/>
        </w:rPr>
        <w:t>Termin realizacji</w:t>
      </w:r>
    </w:p>
    <w:p w14:paraId="792BED27" w14:textId="77777777" w:rsidR="00025654" w:rsidRPr="00F3786B" w:rsidRDefault="00025654" w:rsidP="00F3786B">
      <w:pPr>
        <w:numPr>
          <w:ilvl w:val="0"/>
          <w:numId w:val="39"/>
        </w:numPr>
        <w:spacing w:line="276" w:lineRule="auto"/>
        <w:rPr>
          <w:rFonts w:ascii="Calibri" w:hAnsi="Calibri" w:cs="Calibri"/>
        </w:rPr>
      </w:pPr>
      <w:r w:rsidRPr="00F3786B">
        <w:rPr>
          <w:rFonts w:ascii="Calibri" w:hAnsi="Calibri" w:cs="Calibri"/>
        </w:rPr>
        <w:t>Strony ustalają następujące terminy wykonania robót:</w:t>
      </w:r>
    </w:p>
    <w:p w14:paraId="4E07CD97" w14:textId="3AF03F3C" w:rsidR="00B76EEB" w:rsidRPr="00F3786B" w:rsidRDefault="00B76EEB" w:rsidP="00F3786B">
      <w:pPr>
        <w:pStyle w:val="Akapitzlist"/>
        <w:numPr>
          <w:ilvl w:val="0"/>
          <w:numId w:val="55"/>
        </w:numPr>
        <w:spacing w:line="276" w:lineRule="auto"/>
        <w:rPr>
          <w:rFonts w:ascii="Calibri" w:hAnsi="Calibri" w:cs="Calibri"/>
        </w:rPr>
      </w:pPr>
      <w:r w:rsidRPr="00F3786B">
        <w:rPr>
          <w:rFonts w:ascii="Calibri" w:hAnsi="Calibri" w:cs="Calibri"/>
        </w:rPr>
        <w:t>rozpoczęcie przedmiotu umowy: w dniu zawarcia umowy</w:t>
      </w:r>
    </w:p>
    <w:p w14:paraId="1C670228" w14:textId="6CBD97F9" w:rsidR="00B76EEB" w:rsidRPr="00F3786B" w:rsidRDefault="00B76EEB" w:rsidP="00F3786B">
      <w:pPr>
        <w:pStyle w:val="Akapitzlist"/>
        <w:numPr>
          <w:ilvl w:val="0"/>
          <w:numId w:val="55"/>
        </w:numPr>
        <w:spacing w:line="276" w:lineRule="auto"/>
        <w:rPr>
          <w:rFonts w:ascii="Calibri" w:hAnsi="Calibri" w:cs="Calibri"/>
        </w:rPr>
      </w:pPr>
      <w:r w:rsidRPr="00F3786B">
        <w:rPr>
          <w:rFonts w:ascii="Calibri" w:hAnsi="Calibri" w:cs="Calibri"/>
        </w:rPr>
        <w:t xml:space="preserve">rozpoczęcie robót: w dniu przekazania placu budowy (nie później niż w terminie </w:t>
      </w:r>
      <w:r w:rsidR="00E14050" w:rsidRPr="00F3786B">
        <w:rPr>
          <w:rFonts w:ascii="Calibri" w:hAnsi="Calibri" w:cs="Calibri"/>
        </w:rPr>
        <w:t>14</w:t>
      </w:r>
      <w:r w:rsidRPr="00F3786B">
        <w:rPr>
          <w:rFonts w:ascii="Calibri" w:hAnsi="Calibri" w:cs="Calibri"/>
        </w:rPr>
        <w:t xml:space="preserve"> dni od daty podpisania umowy),</w:t>
      </w:r>
    </w:p>
    <w:p w14:paraId="1602A132" w14:textId="2593D4E6" w:rsidR="000E1568" w:rsidRPr="00F3786B" w:rsidRDefault="00025654" w:rsidP="00F3786B">
      <w:pPr>
        <w:numPr>
          <w:ilvl w:val="0"/>
          <w:numId w:val="3"/>
        </w:numPr>
        <w:tabs>
          <w:tab w:val="clear" w:pos="340"/>
          <w:tab w:val="num" w:pos="426"/>
        </w:tabs>
        <w:spacing w:line="276" w:lineRule="auto"/>
        <w:ind w:left="426" w:hanging="426"/>
        <w:rPr>
          <w:rFonts w:ascii="Calibri" w:hAnsi="Calibri" w:cs="Calibri"/>
        </w:rPr>
      </w:pPr>
      <w:r w:rsidRPr="00F3786B">
        <w:rPr>
          <w:rFonts w:ascii="Calibri" w:hAnsi="Calibri" w:cs="Calibri"/>
        </w:rPr>
        <w:t xml:space="preserve">zakończenie robót: </w:t>
      </w:r>
      <w:r w:rsidRPr="00F3786B">
        <w:rPr>
          <w:rFonts w:ascii="Calibri" w:hAnsi="Calibri" w:cs="Calibri"/>
          <w:b/>
        </w:rPr>
        <w:t xml:space="preserve">do </w:t>
      </w:r>
      <w:r w:rsidR="00546973" w:rsidRPr="00F3786B">
        <w:rPr>
          <w:rFonts w:ascii="Calibri" w:hAnsi="Calibri" w:cs="Calibri"/>
          <w:b/>
        </w:rPr>
        <w:t>3</w:t>
      </w:r>
      <w:r w:rsidR="00020423" w:rsidRPr="00F3786B">
        <w:rPr>
          <w:rFonts w:ascii="Calibri" w:hAnsi="Calibri" w:cs="Calibri"/>
          <w:b/>
        </w:rPr>
        <w:t xml:space="preserve"> miesięcy</w:t>
      </w:r>
      <w:r w:rsidR="00020423" w:rsidRPr="00F3786B">
        <w:rPr>
          <w:rFonts w:ascii="Calibri" w:hAnsi="Calibri" w:cs="Calibri"/>
        </w:rPr>
        <w:t xml:space="preserve"> od </w:t>
      </w:r>
      <w:r w:rsidR="00546973" w:rsidRPr="00F3786B">
        <w:rPr>
          <w:rFonts w:ascii="Calibri" w:hAnsi="Calibri" w:cs="Calibri"/>
        </w:rPr>
        <w:t>przekazania placu budowy przez Zamawiającego</w:t>
      </w:r>
      <w:r w:rsidR="00020423" w:rsidRPr="00F3786B">
        <w:rPr>
          <w:rFonts w:ascii="Calibri" w:hAnsi="Calibri" w:cs="Calibri"/>
        </w:rPr>
        <w:t xml:space="preserve">. </w:t>
      </w:r>
    </w:p>
    <w:p w14:paraId="222B5485" w14:textId="232522CC" w:rsidR="00025654" w:rsidRPr="00F3786B" w:rsidRDefault="006E4273" w:rsidP="00F3786B">
      <w:pPr>
        <w:numPr>
          <w:ilvl w:val="0"/>
          <w:numId w:val="3"/>
        </w:numPr>
        <w:tabs>
          <w:tab w:val="clear" w:pos="340"/>
          <w:tab w:val="num" w:pos="426"/>
        </w:tabs>
        <w:spacing w:line="276" w:lineRule="auto"/>
        <w:ind w:left="426" w:hanging="426"/>
        <w:rPr>
          <w:rFonts w:ascii="Calibri" w:hAnsi="Calibri" w:cs="Calibri"/>
        </w:rPr>
      </w:pPr>
      <w:r w:rsidRPr="00F3786B">
        <w:rPr>
          <w:rFonts w:ascii="Calibri" w:hAnsi="Calibri" w:cs="Calibri"/>
        </w:rPr>
        <w:t xml:space="preserve">Za termin zakończenia robót przyjmuje się datę pisemnego zgłoszenia przez Wykonawcę gotowości do odbioru robót. Warunkiem uznania przez Zamawiającego robót za zakończone jest złożenie przez Wykonawcę zgłoszenia o zakończeniu robót, na którym fakt wykonania wszystkich robót objętych umową potwierdził </w:t>
      </w:r>
      <w:r w:rsidR="00955211" w:rsidRPr="00F3786B">
        <w:rPr>
          <w:rFonts w:ascii="Calibri" w:hAnsi="Calibri" w:cs="Calibri"/>
        </w:rPr>
        <w:t>Inspektor Nadzoru inwestorskiego</w:t>
      </w:r>
      <w:r w:rsidRPr="00F3786B">
        <w:rPr>
          <w:rFonts w:ascii="Calibri" w:hAnsi="Calibri" w:cs="Calibri"/>
          <w:bCs/>
        </w:rPr>
        <w:t xml:space="preserve"> </w:t>
      </w:r>
      <w:r w:rsidRPr="00F3786B">
        <w:rPr>
          <w:rFonts w:ascii="Calibri" w:hAnsi="Calibri" w:cs="Calibri"/>
        </w:rPr>
        <w:t xml:space="preserve">tj. osoba określona w § 3 ust. </w:t>
      </w:r>
      <w:r w:rsidR="00955211" w:rsidRPr="00F3786B">
        <w:rPr>
          <w:rFonts w:ascii="Calibri" w:hAnsi="Calibri" w:cs="Calibri"/>
        </w:rPr>
        <w:t>2</w:t>
      </w:r>
      <w:r w:rsidRPr="00F3786B">
        <w:rPr>
          <w:rFonts w:ascii="Calibri" w:hAnsi="Calibri" w:cs="Calibri"/>
        </w:rPr>
        <w:t xml:space="preserve"> umowy.</w:t>
      </w:r>
    </w:p>
    <w:p w14:paraId="73564350" w14:textId="7E93EB71" w:rsidR="00025654" w:rsidRPr="00F3786B" w:rsidRDefault="00025654" w:rsidP="00F3786B">
      <w:pPr>
        <w:numPr>
          <w:ilvl w:val="0"/>
          <w:numId w:val="3"/>
        </w:numPr>
        <w:shd w:val="clear" w:color="auto" w:fill="FFFFFF"/>
        <w:spacing w:line="276" w:lineRule="auto"/>
        <w:rPr>
          <w:rFonts w:ascii="Calibri" w:hAnsi="Calibri" w:cs="Calibri"/>
        </w:rPr>
      </w:pPr>
      <w:r w:rsidRPr="00F3786B">
        <w:rPr>
          <w:rFonts w:ascii="Calibri" w:hAnsi="Calibri" w:cs="Calibri"/>
        </w:rPr>
        <w:t xml:space="preserve">Rozpoczęcie i przeprowadzenie przez Zamawiającego czynności odbiorowych nastąpi zgodnie </w:t>
      </w:r>
      <w:r w:rsidR="00FA4D88" w:rsidRPr="00F3786B">
        <w:rPr>
          <w:rFonts w:ascii="Calibri" w:hAnsi="Calibri" w:cs="Calibri"/>
        </w:rPr>
        <w:t xml:space="preserve">                     </w:t>
      </w:r>
      <w:r w:rsidRPr="00F3786B">
        <w:rPr>
          <w:rFonts w:ascii="Calibri" w:hAnsi="Calibri" w:cs="Calibri"/>
        </w:rPr>
        <w:t>z zapisami § 1</w:t>
      </w:r>
      <w:r w:rsidR="00436545" w:rsidRPr="00F3786B">
        <w:rPr>
          <w:rFonts w:ascii="Calibri" w:hAnsi="Calibri" w:cs="Calibri"/>
        </w:rPr>
        <w:t>4</w:t>
      </w:r>
      <w:r w:rsidRPr="00F3786B">
        <w:rPr>
          <w:rFonts w:ascii="Calibri" w:hAnsi="Calibri" w:cs="Calibri"/>
        </w:rPr>
        <w:t xml:space="preserve"> niniejszej umowy.</w:t>
      </w:r>
    </w:p>
    <w:p w14:paraId="60C49154" w14:textId="64D48ADA" w:rsidR="007D6959" w:rsidRPr="00F3786B" w:rsidRDefault="00111AF5" w:rsidP="007C77C4">
      <w:pPr>
        <w:spacing w:line="276" w:lineRule="auto"/>
        <w:jc w:val="center"/>
        <w:rPr>
          <w:rFonts w:ascii="Calibri" w:hAnsi="Calibri" w:cs="Calibri"/>
          <w:b/>
        </w:rPr>
      </w:pPr>
      <w:r w:rsidRPr="00F3786B">
        <w:rPr>
          <w:rFonts w:ascii="Calibri" w:hAnsi="Calibri" w:cs="Calibri"/>
          <w:b/>
        </w:rPr>
        <w:br/>
      </w:r>
      <w:r w:rsidR="007D6959" w:rsidRPr="00F3786B">
        <w:rPr>
          <w:rFonts w:ascii="Calibri" w:hAnsi="Calibri" w:cs="Calibri"/>
          <w:b/>
        </w:rPr>
        <w:sym w:font="Times New Roman" w:char="00A7"/>
      </w:r>
      <w:r w:rsidR="00B76EEB" w:rsidRPr="00F3786B">
        <w:rPr>
          <w:rFonts w:ascii="Calibri" w:hAnsi="Calibri" w:cs="Calibri"/>
          <w:b/>
        </w:rPr>
        <w:t xml:space="preserve"> </w:t>
      </w:r>
      <w:r w:rsidR="007D6959" w:rsidRPr="00F3786B">
        <w:rPr>
          <w:rFonts w:ascii="Calibri" w:hAnsi="Calibri" w:cs="Calibri"/>
          <w:b/>
        </w:rPr>
        <w:t>3</w:t>
      </w:r>
      <w:r w:rsidR="0007330E" w:rsidRPr="00F3786B">
        <w:rPr>
          <w:rFonts w:ascii="Calibri" w:hAnsi="Calibri" w:cs="Calibri"/>
          <w:b/>
        </w:rPr>
        <w:t>.</w:t>
      </w:r>
      <w:r w:rsidR="00AC7570" w:rsidRPr="00F3786B">
        <w:rPr>
          <w:rFonts w:ascii="Calibri" w:hAnsi="Calibri" w:cs="Calibri"/>
          <w:b/>
        </w:rPr>
        <w:t>Przedstawiciele Stron i komunikacja</w:t>
      </w:r>
    </w:p>
    <w:p w14:paraId="0BE8D047" w14:textId="05F93068" w:rsidR="008639FF" w:rsidRPr="00F3786B" w:rsidRDefault="008639FF" w:rsidP="00F3786B">
      <w:pPr>
        <w:numPr>
          <w:ilvl w:val="0"/>
          <w:numId w:val="41"/>
        </w:numPr>
        <w:spacing w:line="276" w:lineRule="auto"/>
        <w:rPr>
          <w:rFonts w:ascii="Calibri" w:hAnsi="Calibri" w:cs="Calibri"/>
        </w:rPr>
      </w:pPr>
      <w:bookmarkStart w:id="2" w:name="_Hlk163712134"/>
      <w:r w:rsidRPr="00F3786B">
        <w:rPr>
          <w:rFonts w:ascii="Calibri" w:hAnsi="Calibri" w:cs="Calibri"/>
        </w:rPr>
        <w:t xml:space="preserve">Przedstawicielem Zamawiającego </w:t>
      </w:r>
      <w:bookmarkEnd w:id="2"/>
      <w:r w:rsidRPr="00F3786B">
        <w:rPr>
          <w:rFonts w:ascii="Calibri" w:hAnsi="Calibri" w:cs="Calibri"/>
        </w:rPr>
        <w:t>będzie</w:t>
      </w:r>
      <w:r w:rsidR="009E00D9" w:rsidRPr="00F3786B">
        <w:rPr>
          <w:rFonts w:ascii="Calibri" w:hAnsi="Calibri" w:cs="Calibri"/>
        </w:rPr>
        <w:t xml:space="preserve">: </w:t>
      </w:r>
      <w:r w:rsidR="005847EE" w:rsidRPr="00F3786B">
        <w:rPr>
          <w:rFonts w:ascii="Calibri" w:hAnsi="Calibri" w:cs="Calibri"/>
        </w:rPr>
        <w:t>Adam Mielniczuk</w:t>
      </w:r>
      <w:r w:rsidRPr="00F3786B">
        <w:rPr>
          <w:rFonts w:ascii="Calibri" w:hAnsi="Calibri" w:cs="Calibri"/>
        </w:rPr>
        <w:t xml:space="preserve"> </w:t>
      </w:r>
      <w:r w:rsidR="005847EE" w:rsidRPr="00F3786B">
        <w:rPr>
          <w:rFonts w:ascii="Calibri" w:hAnsi="Calibri" w:cs="Calibri"/>
        </w:rPr>
        <w:t>–</w:t>
      </w:r>
      <w:r w:rsidRPr="00F3786B">
        <w:rPr>
          <w:rFonts w:ascii="Calibri" w:hAnsi="Calibri" w:cs="Calibri"/>
        </w:rPr>
        <w:t xml:space="preserve"> </w:t>
      </w:r>
      <w:r w:rsidR="005847EE" w:rsidRPr="00F3786B">
        <w:rPr>
          <w:rFonts w:ascii="Calibri" w:hAnsi="Calibri" w:cs="Calibri"/>
        </w:rPr>
        <w:t>Dyrektor Wydziału Inwestycji i Telekomunikacji</w:t>
      </w:r>
      <w:r w:rsidRPr="00F3786B">
        <w:rPr>
          <w:rFonts w:ascii="Calibri" w:hAnsi="Calibri" w:cs="Calibri"/>
        </w:rPr>
        <w:t xml:space="preserve">,  tel. 76 </w:t>
      </w:r>
      <w:r w:rsidR="00C67CF8" w:rsidRPr="00F3786B">
        <w:rPr>
          <w:rFonts w:ascii="Calibri" w:hAnsi="Calibri" w:cs="Calibri"/>
        </w:rPr>
        <w:t>8474192</w:t>
      </w:r>
    </w:p>
    <w:p w14:paraId="7D8AEFE2" w14:textId="64E245BF" w:rsidR="008639FF" w:rsidRPr="00F3786B" w:rsidRDefault="009E00D9" w:rsidP="00F3786B">
      <w:pPr>
        <w:numPr>
          <w:ilvl w:val="0"/>
          <w:numId w:val="41"/>
        </w:numPr>
        <w:spacing w:line="276" w:lineRule="auto"/>
        <w:rPr>
          <w:rStyle w:val="Hipercze"/>
          <w:rFonts w:ascii="Calibri" w:hAnsi="Calibri" w:cs="Calibri"/>
          <w:color w:val="auto"/>
          <w:u w:val="none"/>
        </w:rPr>
      </w:pPr>
      <w:r w:rsidRPr="00F3786B">
        <w:rPr>
          <w:rFonts w:ascii="Calibri" w:hAnsi="Calibri" w:cs="Calibri"/>
        </w:rPr>
        <w:t>Przedstawicielem Zamawiającego p</w:t>
      </w:r>
      <w:r w:rsidR="008639FF" w:rsidRPr="00F3786B">
        <w:rPr>
          <w:rFonts w:ascii="Calibri" w:hAnsi="Calibri" w:cs="Calibri"/>
        </w:rPr>
        <w:t xml:space="preserve">ełniącym funkcję Inspektora Nadzoru inwestorskiego będzie: </w:t>
      </w:r>
      <w:r w:rsidR="00546973" w:rsidRPr="00F3786B">
        <w:rPr>
          <w:rFonts w:ascii="Calibri" w:hAnsi="Calibri" w:cs="Calibri"/>
        </w:rPr>
        <w:t>…………………………………</w:t>
      </w:r>
      <w:r w:rsidR="008639FF" w:rsidRPr="00F3786B">
        <w:rPr>
          <w:rFonts w:ascii="Calibri" w:hAnsi="Calibri" w:cs="Calibri"/>
        </w:rPr>
        <w:t xml:space="preserve">, tel. </w:t>
      </w:r>
      <w:r w:rsidR="00546973" w:rsidRPr="00F3786B">
        <w:rPr>
          <w:rFonts w:ascii="Calibri" w:hAnsi="Calibri" w:cs="Calibri"/>
          <w:shd w:val="clear" w:color="auto" w:fill="FFFFFF"/>
        </w:rPr>
        <w:t>…………………….</w:t>
      </w:r>
      <w:r w:rsidR="008639FF" w:rsidRPr="00F3786B">
        <w:rPr>
          <w:rFonts w:ascii="Calibri" w:hAnsi="Calibri" w:cs="Calibri"/>
        </w:rPr>
        <w:t xml:space="preserve"> email: </w:t>
      </w:r>
      <w:hyperlink r:id="rId8" w:anchor="NOP" w:history="1">
        <w:r w:rsidR="00546973" w:rsidRPr="00F3786B">
          <w:rPr>
            <w:rStyle w:val="Hipercze"/>
            <w:rFonts w:ascii="Calibri" w:hAnsi="Calibri" w:cs="Calibri"/>
            <w:color w:val="auto"/>
            <w:u w:val="none"/>
            <w:shd w:val="clear" w:color="auto" w:fill="FFFFFF"/>
          </w:rPr>
          <w:t>……………………………………………</w:t>
        </w:r>
        <w:proofErr w:type="gramStart"/>
        <w:r w:rsidR="00546973" w:rsidRPr="00F3786B">
          <w:rPr>
            <w:rStyle w:val="Hipercze"/>
            <w:rFonts w:ascii="Calibri" w:hAnsi="Calibri" w:cs="Calibri"/>
            <w:color w:val="auto"/>
            <w:u w:val="none"/>
            <w:shd w:val="clear" w:color="auto" w:fill="FFFFFF"/>
          </w:rPr>
          <w:t>…….</w:t>
        </w:r>
        <w:proofErr w:type="gramEnd"/>
        <w:r w:rsidR="00546973" w:rsidRPr="00F3786B">
          <w:rPr>
            <w:rStyle w:val="Hipercze"/>
            <w:rFonts w:ascii="Calibri" w:hAnsi="Calibri" w:cs="Calibri"/>
            <w:color w:val="auto"/>
            <w:u w:val="none"/>
            <w:shd w:val="clear" w:color="auto" w:fill="FFFFFF"/>
          </w:rPr>
          <w:t>.</w:t>
        </w:r>
      </w:hyperlink>
    </w:p>
    <w:p w14:paraId="579AAE0A" w14:textId="3F3E9723" w:rsidR="00546973" w:rsidRPr="00F3786B" w:rsidRDefault="00111AF5" w:rsidP="00F3786B">
      <w:pPr>
        <w:numPr>
          <w:ilvl w:val="0"/>
          <w:numId w:val="41"/>
        </w:numPr>
        <w:spacing w:line="276" w:lineRule="auto"/>
        <w:rPr>
          <w:rFonts w:ascii="Calibri" w:hAnsi="Calibri" w:cs="Calibri"/>
        </w:rPr>
      </w:pPr>
      <w:r w:rsidRPr="00F3786B">
        <w:rPr>
          <w:rStyle w:val="Hipercze"/>
          <w:rFonts w:ascii="Calibri" w:hAnsi="Calibri" w:cs="Calibri"/>
          <w:color w:val="auto"/>
          <w:u w:val="none"/>
          <w:shd w:val="clear" w:color="auto" w:fill="FFFFFF"/>
        </w:rPr>
        <w:t>Przedstawicielem Zamawiając</w:t>
      </w:r>
      <w:r w:rsidR="00546973" w:rsidRPr="00F3786B">
        <w:rPr>
          <w:rStyle w:val="Hipercze"/>
          <w:rFonts w:ascii="Calibri" w:hAnsi="Calibri" w:cs="Calibri"/>
          <w:color w:val="auto"/>
          <w:u w:val="none"/>
          <w:shd w:val="clear" w:color="auto" w:fill="FFFFFF"/>
        </w:rPr>
        <w:t>ego pełniącym funkcją koordynatora robót będzie :</w:t>
      </w:r>
      <w:r w:rsidR="00546973" w:rsidRPr="00F3786B">
        <w:rPr>
          <w:rStyle w:val="Hipercze"/>
          <w:rFonts w:ascii="Calibri" w:hAnsi="Calibri" w:cs="Calibri"/>
          <w:color w:val="auto"/>
          <w:shd w:val="clear" w:color="auto" w:fill="FFFFFF"/>
        </w:rPr>
        <w:t xml:space="preserve"> </w:t>
      </w:r>
      <w:r w:rsidR="00546973" w:rsidRPr="00F3786B">
        <w:rPr>
          <w:rFonts w:ascii="Calibri" w:hAnsi="Calibri" w:cs="Calibri"/>
        </w:rPr>
        <w:t>……………</w:t>
      </w:r>
      <w:proofErr w:type="gramStart"/>
      <w:r w:rsidR="00546973" w:rsidRPr="00F3786B">
        <w:rPr>
          <w:rFonts w:ascii="Calibri" w:hAnsi="Calibri" w:cs="Calibri"/>
        </w:rPr>
        <w:t>…….</w:t>
      </w:r>
      <w:proofErr w:type="gramEnd"/>
      <w:r w:rsidR="00546973" w:rsidRPr="00F3786B">
        <w:rPr>
          <w:rFonts w:ascii="Calibri" w:hAnsi="Calibri" w:cs="Calibri"/>
        </w:rPr>
        <w:t xml:space="preserve">, tel. ……………………. email: </w:t>
      </w:r>
      <w:hyperlink r:id="rId9" w:history="1">
        <w:r w:rsidR="00546973" w:rsidRPr="00F3786B">
          <w:rPr>
            <w:rStyle w:val="Hipercze"/>
            <w:rFonts w:ascii="Calibri" w:hAnsi="Calibri" w:cs="Calibri"/>
          </w:rPr>
          <w:t>……………………</w:t>
        </w:r>
      </w:hyperlink>
      <w:r w:rsidR="00546973" w:rsidRPr="00F3786B">
        <w:rPr>
          <w:rFonts w:ascii="Calibri" w:hAnsi="Calibri" w:cs="Calibri"/>
        </w:rPr>
        <w:t>.</w:t>
      </w:r>
    </w:p>
    <w:p w14:paraId="33B2E937" w14:textId="77777777" w:rsidR="008639FF" w:rsidRPr="00F3786B" w:rsidRDefault="008639FF" w:rsidP="00F3786B">
      <w:pPr>
        <w:numPr>
          <w:ilvl w:val="0"/>
          <w:numId w:val="41"/>
        </w:numPr>
        <w:spacing w:line="276" w:lineRule="auto"/>
        <w:rPr>
          <w:rFonts w:ascii="Calibri" w:hAnsi="Calibri" w:cs="Calibri"/>
        </w:rPr>
      </w:pPr>
      <w:r w:rsidRPr="00F3786B">
        <w:rPr>
          <w:rFonts w:ascii="Calibri" w:hAnsi="Calibri" w:cs="Calibri"/>
        </w:rPr>
        <w:t>Przedstawicielem Wykonawcy pełniącym funkcję Kierownika budowy będzie: ……………</w:t>
      </w:r>
      <w:proofErr w:type="gramStart"/>
      <w:r w:rsidRPr="00F3786B">
        <w:rPr>
          <w:rFonts w:ascii="Calibri" w:hAnsi="Calibri" w:cs="Calibri"/>
        </w:rPr>
        <w:t>…….</w:t>
      </w:r>
      <w:proofErr w:type="gramEnd"/>
      <w:r w:rsidRPr="00F3786B">
        <w:rPr>
          <w:rFonts w:ascii="Calibri" w:hAnsi="Calibri" w:cs="Calibri"/>
        </w:rPr>
        <w:t xml:space="preserve">, tel. ……………………. email: </w:t>
      </w:r>
      <w:hyperlink r:id="rId10" w:history="1">
        <w:r w:rsidRPr="00F3786B">
          <w:rPr>
            <w:rStyle w:val="Hipercze"/>
            <w:rFonts w:ascii="Calibri" w:hAnsi="Calibri" w:cs="Calibri"/>
          </w:rPr>
          <w:t>……………………</w:t>
        </w:r>
      </w:hyperlink>
      <w:r w:rsidRPr="00F3786B">
        <w:rPr>
          <w:rFonts w:ascii="Calibri" w:hAnsi="Calibri" w:cs="Calibri"/>
        </w:rPr>
        <w:t>.</w:t>
      </w:r>
    </w:p>
    <w:p w14:paraId="23BB8F23" w14:textId="12E1BA74" w:rsidR="008639FF" w:rsidRPr="00F3786B" w:rsidRDefault="008639FF" w:rsidP="00F3786B">
      <w:pPr>
        <w:numPr>
          <w:ilvl w:val="0"/>
          <w:numId w:val="41"/>
        </w:numPr>
        <w:spacing w:line="276" w:lineRule="auto"/>
        <w:rPr>
          <w:rFonts w:ascii="Calibri" w:hAnsi="Calibri" w:cs="Calibri"/>
        </w:rPr>
      </w:pPr>
      <w:r w:rsidRPr="00F3786B">
        <w:rPr>
          <w:rFonts w:ascii="Calibri" w:hAnsi="Calibri" w:cs="Calibri"/>
        </w:rPr>
        <w:t>Przedstawicielem Wykonawcy będzie: ……………</w:t>
      </w:r>
      <w:proofErr w:type="gramStart"/>
      <w:r w:rsidRPr="00F3786B">
        <w:rPr>
          <w:rFonts w:ascii="Calibri" w:hAnsi="Calibri" w:cs="Calibri"/>
        </w:rPr>
        <w:t>…….</w:t>
      </w:r>
      <w:proofErr w:type="gramEnd"/>
      <w:r w:rsidRPr="00F3786B">
        <w:rPr>
          <w:rFonts w:ascii="Calibri" w:hAnsi="Calibri" w:cs="Calibri"/>
        </w:rPr>
        <w:t xml:space="preserve">, tel. ……………………. email: </w:t>
      </w:r>
      <w:hyperlink r:id="rId11" w:history="1">
        <w:r w:rsidRPr="00F3786B">
          <w:rPr>
            <w:rStyle w:val="Hipercze"/>
            <w:rFonts w:ascii="Calibri" w:hAnsi="Calibri" w:cs="Calibri"/>
          </w:rPr>
          <w:t>……………………</w:t>
        </w:r>
      </w:hyperlink>
      <w:r w:rsidRPr="00F3786B">
        <w:rPr>
          <w:rFonts w:ascii="Calibri" w:hAnsi="Calibri" w:cs="Calibri"/>
        </w:rPr>
        <w:t xml:space="preserve">. </w:t>
      </w:r>
    </w:p>
    <w:p w14:paraId="6D6F0A5A" w14:textId="2AB94C18" w:rsidR="008639FF" w:rsidRPr="00F3786B" w:rsidRDefault="008639FF" w:rsidP="00F3786B">
      <w:pPr>
        <w:numPr>
          <w:ilvl w:val="0"/>
          <w:numId w:val="41"/>
        </w:numPr>
        <w:spacing w:line="276" w:lineRule="auto"/>
        <w:rPr>
          <w:rFonts w:ascii="Calibri" w:hAnsi="Calibri" w:cs="Calibri"/>
        </w:rPr>
      </w:pPr>
      <w:r w:rsidRPr="00F3786B">
        <w:rPr>
          <w:rFonts w:ascii="Calibri" w:hAnsi="Calibri" w:cs="Calibri"/>
        </w:rPr>
        <w:t>Strony w trakcie realizacji umowy porozumiewać się będą pisemnie przesyłając informację pocztą tradycyjną, pocztą elektroniczną bądź faksem na numery i adresy określone w ust. 1-</w:t>
      </w:r>
      <w:r w:rsidR="000E1568" w:rsidRPr="00F3786B">
        <w:rPr>
          <w:rFonts w:ascii="Calibri" w:hAnsi="Calibri" w:cs="Calibri"/>
        </w:rPr>
        <w:t>5</w:t>
      </w:r>
      <w:r w:rsidRPr="00F3786B">
        <w:rPr>
          <w:rFonts w:ascii="Calibri" w:hAnsi="Calibri" w:cs="Calibri"/>
        </w:rPr>
        <w:t>.</w:t>
      </w:r>
    </w:p>
    <w:p w14:paraId="57ED1A53" w14:textId="160041BA" w:rsidR="008639FF" w:rsidRPr="00F3786B" w:rsidRDefault="008639FF" w:rsidP="00F3786B">
      <w:pPr>
        <w:numPr>
          <w:ilvl w:val="0"/>
          <w:numId w:val="41"/>
        </w:numPr>
        <w:spacing w:line="276" w:lineRule="auto"/>
        <w:rPr>
          <w:rFonts w:ascii="Calibri" w:hAnsi="Calibri" w:cs="Calibri"/>
        </w:rPr>
      </w:pPr>
      <w:r w:rsidRPr="00F3786B">
        <w:rPr>
          <w:rFonts w:ascii="Calibri" w:hAnsi="Calibri" w:cs="Calibri"/>
        </w:rPr>
        <w:t>Inspektor Nadzoru Inwestorskiego działa w granicach umocowania określo</w:t>
      </w:r>
      <w:r w:rsidR="00B76EEB" w:rsidRPr="00F3786B">
        <w:rPr>
          <w:rFonts w:ascii="Calibri" w:hAnsi="Calibri" w:cs="Calibri"/>
        </w:rPr>
        <w:t xml:space="preserve">nego przepisami ustawy z dnia </w:t>
      </w:r>
      <w:r w:rsidRPr="00F3786B">
        <w:rPr>
          <w:rFonts w:ascii="Calibri" w:hAnsi="Calibri" w:cs="Calibri"/>
        </w:rPr>
        <w:t xml:space="preserve">7 lipca 1994 r. Prawo budowlane </w:t>
      </w:r>
      <w:r w:rsidR="00E45075" w:rsidRPr="00F3786B">
        <w:rPr>
          <w:rFonts w:ascii="Calibri" w:hAnsi="Calibri" w:cs="Calibri"/>
        </w:rPr>
        <w:t xml:space="preserve">(Dz.U.2023.682 </w:t>
      </w:r>
      <w:proofErr w:type="spellStart"/>
      <w:r w:rsidR="00E45075" w:rsidRPr="00F3786B">
        <w:rPr>
          <w:rFonts w:ascii="Calibri" w:hAnsi="Calibri" w:cs="Calibri"/>
        </w:rPr>
        <w:t>t.j</w:t>
      </w:r>
      <w:proofErr w:type="spellEnd"/>
      <w:r w:rsidR="00E45075" w:rsidRPr="00F3786B">
        <w:rPr>
          <w:rFonts w:ascii="Calibri" w:hAnsi="Calibri" w:cs="Calibri"/>
        </w:rPr>
        <w:t xml:space="preserve">. z </w:t>
      </w:r>
      <w:proofErr w:type="spellStart"/>
      <w:r w:rsidR="00E45075" w:rsidRPr="00F3786B">
        <w:rPr>
          <w:rFonts w:ascii="Calibri" w:hAnsi="Calibri" w:cs="Calibri"/>
        </w:rPr>
        <w:t>późn</w:t>
      </w:r>
      <w:proofErr w:type="spellEnd"/>
      <w:r w:rsidR="00E45075" w:rsidRPr="00F3786B">
        <w:rPr>
          <w:rFonts w:ascii="Calibri" w:hAnsi="Calibri" w:cs="Calibri"/>
        </w:rPr>
        <w:t xml:space="preserve">. zm.) </w:t>
      </w:r>
      <w:r w:rsidRPr="00F3786B">
        <w:rPr>
          <w:rFonts w:ascii="Calibri" w:hAnsi="Calibri" w:cs="Calibri"/>
        </w:rPr>
        <w:t>i w granicach umocowania nadanego mu umową przez Zamawiającego.</w:t>
      </w:r>
    </w:p>
    <w:p w14:paraId="6CBCD00C" w14:textId="2724CC73" w:rsidR="00572DCF" w:rsidRPr="00F3786B" w:rsidRDefault="008639FF" w:rsidP="00F3786B">
      <w:pPr>
        <w:numPr>
          <w:ilvl w:val="0"/>
          <w:numId w:val="41"/>
        </w:numPr>
        <w:spacing w:line="276" w:lineRule="auto"/>
        <w:rPr>
          <w:rFonts w:ascii="Calibri" w:hAnsi="Calibri" w:cs="Calibri"/>
        </w:rPr>
      </w:pPr>
      <w:r w:rsidRPr="00F3786B">
        <w:rPr>
          <w:rFonts w:ascii="Calibri" w:hAnsi="Calibri" w:cs="Calibri"/>
        </w:rPr>
        <w:lastRenderedPageBreak/>
        <w:t>Dopuszcza się zmianę przedstawicieli Stron wskazanych w umowie. Zmiana przedstawiciel</w:t>
      </w:r>
      <w:r w:rsidR="00A511F4" w:rsidRPr="00F3786B">
        <w:rPr>
          <w:rFonts w:ascii="Calibri" w:hAnsi="Calibri" w:cs="Calibri"/>
        </w:rPr>
        <w:t>a</w:t>
      </w:r>
      <w:r w:rsidRPr="00F3786B">
        <w:rPr>
          <w:rFonts w:ascii="Calibri" w:hAnsi="Calibri" w:cs="Calibri"/>
        </w:rPr>
        <w:t xml:space="preserve"> wymaga jedynie pisemnego zawiadomienia drugiej Strony.</w:t>
      </w:r>
    </w:p>
    <w:p w14:paraId="440E94CB" w14:textId="77777777" w:rsidR="007905D2" w:rsidRPr="00F3786B" w:rsidRDefault="007905D2" w:rsidP="00F3786B">
      <w:pPr>
        <w:spacing w:line="276" w:lineRule="auto"/>
        <w:rPr>
          <w:rFonts w:ascii="Calibri" w:hAnsi="Calibri" w:cs="Calibri"/>
        </w:rPr>
      </w:pPr>
    </w:p>
    <w:p w14:paraId="0E271A01" w14:textId="7DB2B7DE" w:rsidR="007D6959" w:rsidRPr="00F3786B" w:rsidRDefault="007D6959" w:rsidP="007C77C4">
      <w:pPr>
        <w:spacing w:before="120" w:line="276" w:lineRule="auto"/>
        <w:jc w:val="center"/>
        <w:rPr>
          <w:rFonts w:ascii="Calibri" w:hAnsi="Calibri" w:cs="Calibri"/>
          <w:b/>
        </w:rPr>
      </w:pPr>
      <w:r w:rsidRPr="00F3786B">
        <w:rPr>
          <w:rFonts w:ascii="Calibri" w:hAnsi="Calibri" w:cs="Calibri"/>
          <w:b/>
        </w:rPr>
        <w:sym w:font="Times New Roman" w:char="00A7"/>
      </w:r>
      <w:r w:rsidRPr="00F3786B">
        <w:rPr>
          <w:rFonts w:ascii="Calibri" w:hAnsi="Calibri" w:cs="Calibri"/>
          <w:b/>
        </w:rPr>
        <w:t>4</w:t>
      </w:r>
      <w:r w:rsidR="0007330E" w:rsidRPr="00F3786B">
        <w:rPr>
          <w:rFonts w:ascii="Calibri" w:hAnsi="Calibri" w:cs="Calibri"/>
          <w:b/>
        </w:rPr>
        <w:t>.</w:t>
      </w:r>
      <w:r w:rsidR="00AC7570" w:rsidRPr="00F3786B">
        <w:rPr>
          <w:rFonts w:ascii="Calibri" w:hAnsi="Calibri" w:cs="Calibri"/>
          <w:b/>
        </w:rPr>
        <w:t xml:space="preserve"> Obowiązki Zamawiającego i Wykonawcy</w:t>
      </w:r>
    </w:p>
    <w:p w14:paraId="0D1D61AF" w14:textId="5ABBA6CA" w:rsidR="007D6959" w:rsidRPr="00F3786B" w:rsidRDefault="007D6959" w:rsidP="00F3786B">
      <w:pPr>
        <w:spacing w:line="276" w:lineRule="auto"/>
        <w:rPr>
          <w:rFonts w:ascii="Calibri" w:hAnsi="Calibri" w:cs="Calibri"/>
        </w:rPr>
      </w:pPr>
      <w:r w:rsidRPr="00F3786B">
        <w:rPr>
          <w:rFonts w:ascii="Calibri" w:hAnsi="Calibri" w:cs="Calibri"/>
        </w:rPr>
        <w:t>1. Zamawiający zobowiązany jest do:</w:t>
      </w:r>
    </w:p>
    <w:p w14:paraId="3B393314" w14:textId="71F1199F" w:rsidR="00A476F6" w:rsidRPr="00F3786B" w:rsidRDefault="007D6959" w:rsidP="00F3786B">
      <w:pPr>
        <w:numPr>
          <w:ilvl w:val="0"/>
          <w:numId w:val="2"/>
        </w:numPr>
        <w:spacing w:line="276" w:lineRule="auto"/>
        <w:rPr>
          <w:rFonts w:ascii="Calibri" w:hAnsi="Calibri" w:cs="Calibri"/>
        </w:rPr>
      </w:pPr>
      <w:r w:rsidRPr="00F3786B">
        <w:rPr>
          <w:rFonts w:ascii="Calibri" w:hAnsi="Calibri" w:cs="Calibri"/>
        </w:rPr>
        <w:t>protokolar</w:t>
      </w:r>
      <w:r w:rsidR="00F10D47" w:rsidRPr="00F3786B">
        <w:rPr>
          <w:rFonts w:ascii="Calibri" w:hAnsi="Calibri" w:cs="Calibri"/>
        </w:rPr>
        <w:t xml:space="preserve">nego przekazania </w:t>
      </w:r>
      <w:r w:rsidR="00DF5A14" w:rsidRPr="00F3786B">
        <w:rPr>
          <w:rFonts w:ascii="Calibri" w:hAnsi="Calibri" w:cs="Calibri"/>
        </w:rPr>
        <w:t>terenu</w:t>
      </w:r>
      <w:r w:rsidR="00F10D47" w:rsidRPr="00F3786B">
        <w:rPr>
          <w:rFonts w:ascii="Calibri" w:hAnsi="Calibri" w:cs="Calibri"/>
        </w:rPr>
        <w:t xml:space="preserve"> budowy</w:t>
      </w:r>
      <w:r w:rsidR="00E87B87" w:rsidRPr="00F3786B">
        <w:rPr>
          <w:rFonts w:ascii="Calibri" w:hAnsi="Calibri" w:cs="Calibri"/>
        </w:rPr>
        <w:t xml:space="preserve"> oraz</w:t>
      </w:r>
      <w:r w:rsidR="00F10D47" w:rsidRPr="00F3786B">
        <w:rPr>
          <w:rFonts w:ascii="Calibri" w:hAnsi="Calibri" w:cs="Calibri"/>
        </w:rPr>
        <w:t xml:space="preserve"> </w:t>
      </w:r>
      <w:r w:rsidR="00A476F6" w:rsidRPr="00F3786B">
        <w:rPr>
          <w:rFonts w:ascii="Calibri" w:hAnsi="Calibri" w:cs="Calibri"/>
        </w:rPr>
        <w:t>dokumentacj</w:t>
      </w:r>
      <w:r w:rsidR="00F10D47" w:rsidRPr="00F3786B">
        <w:rPr>
          <w:rFonts w:ascii="Calibri" w:hAnsi="Calibri" w:cs="Calibri"/>
        </w:rPr>
        <w:t>i projektowej</w:t>
      </w:r>
      <w:r w:rsidR="00594847" w:rsidRPr="00F3786B">
        <w:rPr>
          <w:rFonts w:ascii="Calibri" w:hAnsi="Calibri" w:cs="Calibri"/>
        </w:rPr>
        <w:t xml:space="preserve"> </w:t>
      </w:r>
      <w:r w:rsidR="00A476F6" w:rsidRPr="00F3786B">
        <w:rPr>
          <w:rFonts w:ascii="Calibri" w:hAnsi="Calibri" w:cs="Calibri"/>
        </w:rPr>
        <w:t>(</w:t>
      </w:r>
      <w:r w:rsidR="002A1D7B" w:rsidRPr="00F3786B">
        <w:rPr>
          <w:rFonts w:ascii="Calibri" w:hAnsi="Calibri" w:cs="Calibri"/>
        </w:rPr>
        <w:t>1</w:t>
      </w:r>
      <w:r w:rsidR="00594847" w:rsidRPr="00F3786B">
        <w:rPr>
          <w:rFonts w:ascii="Calibri" w:hAnsi="Calibri" w:cs="Calibri"/>
        </w:rPr>
        <w:t xml:space="preserve"> egz.</w:t>
      </w:r>
      <w:r w:rsidR="00F10D47" w:rsidRPr="00F3786B">
        <w:rPr>
          <w:rFonts w:ascii="Calibri" w:hAnsi="Calibri" w:cs="Calibri"/>
        </w:rPr>
        <w:t>)</w:t>
      </w:r>
      <w:r w:rsidR="00A476F6" w:rsidRPr="00F3786B">
        <w:rPr>
          <w:rFonts w:ascii="Calibri" w:hAnsi="Calibri" w:cs="Calibri"/>
        </w:rPr>
        <w:t>,</w:t>
      </w:r>
    </w:p>
    <w:p w14:paraId="1C6966D0" w14:textId="1528BC77" w:rsidR="007D6959" w:rsidRPr="00F3786B" w:rsidRDefault="007D6959" w:rsidP="00F3786B">
      <w:pPr>
        <w:numPr>
          <w:ilvl w:val="0"/>
          <w:numId w:val="2"/>
        </w:numPr>
        <w:spacing w:line="276" w:lineRule="auto"/>
        <w:rPr>
          <w:rFonts w:ascii="Calibri" w:hAnsi="Calibri" w:cs="Calibri"/>
        </w:rPr>
      </w:pPr>
      <w:r w:rsidRPr="00F3786B">
        <w:rPr>
          <w:rFonts w:ascii="Calibri" w:hAnsi="Calibri" w:cs="Calibri"/>
        </w:rPr>
        <w:t xml:space="preserve">zapewnienia nadzoru nad realizacją </w:t>
      </w:r>
      <w:r w:rsidR="00BB31C3" w:rsidRPr="00F3786B">
        <w:rPr>
          <w:rFonts w:ascii="Calibri" w:hAnsi="Calibri" w:cs="Calibri"/>
        </w:rPr>
        <w:t>robót</w:t>
      </w:r>
      <w:r w:rsidRPr="00F3786B">
        <w:rPr>
          <w:rFonts w:ascii="Calibri" w:hAnsi="Calibri" w:cs="Calibri"/>
        </w:rPr>
        <w:t>,</w:t>
      </w:r>
    </w:p>
    <w:p w14:paraId="129A01F2" w14:textId="5D6220DA" w:rsidR="007D6959" w:rsidRPr="00F3786B" w:rsidRDefault="007D6959" w:rsidP="00F3786B">
      <w:pPr>
        <w:numPr>
          <w:ilvl w:val="0"/>
          <w:numId w:val="2"/>
        </w:numPr>
        <w:spacing w:line="276" w:lineRule="auto"/>
        <w:rPr>
          <w:rFonts w:ascii="Calibri" w:hAnsi="Calibri" w:cs="Calibri"/>
        </w:rPr>
      </w:pPr>
      <w:r w:rsidRPr="00F3786B">
        <w:rPr>
          <w:rFonts w:ascii="Calibri" w:hAnsi="Calibri" w:cs="Calibri"/>
        </w:rPr>
        <w:t xml:space="preserve">odbioru </w:t>
      </w:r>
      <w:r w:rsidR="00162634" w:rsidRPr="00F3786B">
        <w:rPr>
          <w:rFonts w:ascii="Calibri" w:hAnsi="Calibri" w:cs="Calibri"/>
        </w:rPr>
        <w:t xml:space="preserve">prawidłowo wykonanych </w:t>
      </w:r>
      <w:r w:rsidRPr="00F3786B">
        <w:rPr>
          <w:rFonts w:ascii="Calibri" w:hAnsi="Calibri" w:cs="Calibri"/>
        </w:rPr>
        <w:t>robót i zapłaty</w:t>
      </w:r>
      <w:r w:rsidR="00F10D47" w:rsidRPr="00F3786B">
        <w:rPr>
          <w:rFonts w:ascii="Calibri" w:hAnsi="Calibri" w:cs="Calibri"/>
        </w:rPr>
        <w:t xml:space="preserve"> należnego </w:t>
      </w:r>
      <w:r w:rsidRPr="00F3786B">
        <w:rPr>
          <w:rFonts w:ascii="Calibri" w:hAnsi="Calibri" w:cs="Calibri"/>
        </w:rPr>
        <w:t>wynagrodzenia</w:t>
      </w:r>
      <w:r w:rsidR="00CB76F7" w:rsidRPr="00F3786B">
        <w:rPr>
          <w:rFonts w:ascii="Calibri" w:hAnsi="Calibri" w:cs="Calibri"/>
        </w:rPr>
        <w:t>,</w:t>
      </w:r>
    </w:p>
    <w:p w14:paraId="39496639" w14:textId="77777777" w:rsidR="007D6959" w:rsidRPr="00F3786B" w:rsidRDefault="007D6959" w:rsidP="00F3786B">
      <w:pPr>
        <w:spacing w:line="276" w:lineRule="auto"/>
        <w:rPr>
          <w:rFonts w:ascii="Calibri" w:hAnsi="Calibri" w:cs="Calibri"/>
        </w:rPr>
      </w:pPr>
      <w:r w:rsidRPr="00F3786B">
        <w:rPr>
          <w:rFonts w:ascii="Calibri" w:hAnsi="Calibri" w:cs="Calibri"/>
        </w:rPr>
        <w:t>2. Wykonawca w ramach wynagrodzenia ma obowiązek:</w:t>
      </w:r>
    </w:p>
    <w:p w14:paraId="4A6D83AF" w14:textId="77777777" w:rsidR="007E7E1F" w:rsidRPr="00F3786B" w:rsidRDefault="007E7E1F" w:rsidP="00F3786B">
      <w:pPr>
        <w:numPr>
          <w:ilvl w:val="1"/>
          <w:numId w:val="22"/>
        </w:numPr>
        <w:spacing w:line="276" w:lineRule="auto"/>
        <w:rPr>
          <w:rFonts w:ascii="Calibri" w:hAnsi="Calibri" w:cs="Calibri"/>
        </w:rPr>
      </w:pPr>
      <w:r w:rsidRPr="00F3786B">
        <w:rPr>
          <w:rFonts w:ascii="Calibri" w:hAnsi="Calibri" w:cs="Calibri"/>
        </w:rPr>
        <w:t xml:space="preserve">przejąć plac budowy, </w:t>
      </w:r>
    </w:p>
    <w:p w14:paraId="6661AE3C" w14:textId="05DB95A5" w:rsidR="007E7E1F" w:rsidRPr="00F3786B" w:rsidRDefault="007E7E1F" w:rsidP="00F3786B">
      <w:pPr>
        <w:numPr>
          <w:ilvl w:val="1"/>
          <w:numId w:val="22"/>
        </w:numPr>
        <w:spacing w:line="276" w:lineRule="auto"/>
        <w:rPr>
          <w:rFonts w:ascii="Calibri" w:hAnsi="Calibri" w:cs="Calibri"/>
        </w:rPr>
      </w:pPr>
      <w:r w:rsidRPr="00F3786B">
        <w:rPr>
          <w:rFonts w:ascii="Calibri" w:hAnsi="Calibri" w:cs="Calibri"/>
        </w:rPr>
        <w:t>powiadomić właścicieli sieci i zarządców o planowanym termin</w:t>
      </w:r>
      <w:r w:rsidR="00F05568" w:rsidRPr="00F3786B">
        <w:rPr>
          <w:rFonts w:ascii="Calibri" w:hAnsi="Calibri" w:cs="Calibri"/>
        </w:rPr>
        <w:t xml:space="preserve">ie rozpoczęcia robót – zgodnie </w:t>
      </w:r>
      <w:r w:rsidRPr="00F3786B">
        <w:rPr>
          <w:rFonts w:ascii="Calibri" w:hAnsi="Calibri" w:cs="Calibri"/>
        </w:rPr>
        <w:t>z uzgodnieniami,</w:t>
      </w:r>
    </w:p>
    <w:p w14:paraId="4C660F95" w14:textId="77777777" w:rsidR="007E7E1F" w:rsidRPr="00F3786B" w:rsidRDefault="007E7E1F" w:rsidP="00F3786B">
      <w:pPr>
        <w:numPr>
          <w:ilvl w:val="1"/>
          <w:numId w:val="22"/>
        </w:numPr>
        <w:tabs>
          <w:tab w:val="clear" w:pos="380"/>
          <w:tab w:val="num" w:pos="409"/>
        </w:tabs>
        <w:spacing w:line="276" w:lineRule="auto"/>
        <w:rPr>
          <w:rFonts w:ascii="Calibri" w:hAnsi="Calibri" w:cs="Calibri"/>
        </w:rPr>
      </w:pPr>
      <w:r w:rsidRPr="00F3786B">
        <w:rPr>
          <w:rFonts w:ascii="Calibri" w:hAnsi="Calibri" w:cs="Calibri"/>
        </w:rPr>
        <w:t>zorganizować w porozumieniu z Zamawiającym zaplecze i miejsce postojowe dla sprzętu niezbędnego do terminowego i prawidłowego wykonania przedmiotu zamówienia,</w:t>
      </w:r>
    </w:p>
    <w:p w14:paraId="0270B487" w14:textId="77777777" w:rsidR="007E7E1F" w:rsidRPr="00F3786B" w:rsidRDefault="007E7E1F" w:rsidP="00F3786B">
      <w:pPr>
        <w:numPr>
          <w:ilvl w:val="1"/>
          <w:numId w:val="22"/>
        </w:numPr>
        <w:spacing w:line="276" w:lineRule="auto"/>
        <w:rPr>
          <w:rFonts w:ascii="Calibri" w:hAnsi="Calibri" w:cs="Calibri"/>
        </w:rPr>
      </w:pPr>
      <w:r w:rsidRPr="00F3786B">
        <w:rPr>
          <w:rFonts w:ascii="Calibri" w:hAnsi="Calibri" w:cs="Calibri"/>
        </w:rPr>
        <w:t xml:space="preserve">oznakować plac budowy zgodnie z obowiązującymi przepisami oraz zapewnić jego pełną ochronę i zabezpieczenie, </w:t>
      </w:r>
    </w:p>
    <w:p w14:paraId="38CA5A03" w14:textId="77777777" w:rsidR="007E7E1F" w:rsidRPr="00F3786B" w:rsidRDefault="007E7E1F" w:rsidP="00F3786B">
      <w:pPr>
        <w:numPr>
          <w:ilvl w:val="1"/>
          <w:numId w:val="22"/>
        </w:numPr>
        <w:spacing w:line="276" w:lineRule="auto"/>
        <w:rPr>
          <w:rFonts w:ascii="Calibri" w:hAnsi="Calibri" w:cs="Calibri"/>
        </w:rPr>
      </w:pPr>
      <w:r w:rsidRPr="00F3786B">
        <w:rPr>
          <w:rFonts w:ascii="Calibri" w:hAnsi="Calibri" w:cs="Calibri"/>
        </w:rPr>
        <w:t>własnym staraniem i kosztem doprowadzić na potrzeby realizacji umowy niezbędne media oraz pokryć koszt ich poboru,</w:t>
      </w:r>
    </w:p>
    <w:p w14:paraId="45EBFD0F" w14:textId="77777777" w:rsidR="007E7E1F" w:rsidRPr="00F3786B" w:rsidRDefault="007E7E1F" w:rsidP="00F3786B">
      <w:pPr>
        <w:numPr>
          <w:ilvl w:val="1"/>
          <w:numId w:val="22"/>
        </w:numPr>
        <w:spacing w:line="276" w:lineRule="auto"/>
        <w:rPr>
          <w:rFonts w:ascii="Calibri" w:hAnsi="Calibri" w:cs="Calibri"/>
        </w:rPr>
      </w:pPr>
      <w:r w:rsidRPr="00F3786B">
        <w:rPr>
          <w:rFonts w:ascii="Calibri" w:hAnsi="Calibri" w:cs="Calibri"/>
        </w:rPr>
        <w:t>pokryć koszty deponowania na składowisku odpadów ropopochodnych, gruzu pochodzącego z terenu budowy oraz przekazać Zamawiającemu karty składowania odpadów, potwierdzających ich zdeponowanie,</w:t>
      </w:r>
    </w:p>
    <w:p w14:paraId="0957FC5F" w14:textId="77777777" w:rsidR="007E7E1F" w:rsidRPr="00F3786B" w:rsidRDefault="007E7E1F" w:rsidP="00F3786B">
      <w:pPr>
        <w:numPr>
          <w:ilvl w:val="1"/>
          <w:numId w:val="22"/>
        </w:numPr>
        <w:spacing w:line="276" w:lineRule="auto"/>
        <w:rPr>
          <w:rFonts w:ascii="Calibri" w:hAnsi="Calibri" w:cs="Calibri"/>
        </w:rPr>
      </w:pPr>
      <w:r w:rsidRPr="00F3786B">
        <w:rPr>
          <w:rFonts w:ascii="Calibri" w:hAnsi="Calibri" w:cs="Calibri"/>
        </w:rPr>
        <w:t xml:space="preserve">wykonać cały przedmiot umowy oraz usunąć wszelkie wady i usterki z należytą starannością </w:t>
      </w:r>
      <w:r w:rsidRPr="00F3786B">
        <w:rPr>
          <w:rFonts w:ascii="Calibri" w:hAnsi="Calibri" w:cs="Calibri"/>
        </w:rPr>
        <w:br/>
        <w:t>i pilnością,</w:t>
      </w:r>
    </w:p>
    <w:p w14:paraId="0F798CC6" w14:textId="77777777" w:rsidR="007E7E1F" w:rsidRPr="00F3786B" w:rsidRDefault="007E7E1F" w:rsidP="00F3786B">
      <w:pPr>
        <w:numPr>
          <w:ilvl w:val="1"/>
          <w:numId w:val="22"/>
        </w:numPr>
        <w:spacing w:line="276" w:lineRule="auto"/>
        <w:rPr>
          <w:rFonts w:ascii="Calibri" w:hAnsi="Calibri" w:cs="Calibri"/>
        </w:rPr>
      </w:pPr>
      <w:r w:rsidRPr="00F3786B">
        <w:rPr>
          <w:rFonts w:ascii="Calibri" w:hAnsi="Calibri" w:cs="Calibri"/>
        </w:rPr>
        <w:t xml:space="preserve">prowadzić dokumentację fotograficzną robót, a w szczególności robót ulegających zakryciu, </w:t>
      </w:r>
    </w:p>
    <w:p w14:paraId="451A4D9D" w14:textId="77777777" w:rsidR="007E7E1F" w:rsidRPr="00F3786B" w:rsidRDefault="007E7E1F" w:rsidP="00F3786B">
      <w:pPr>
        <w:numPr>
          <w:ilvl w:val="1"/>
          <w:numId w:val="22"/>
        </w:numPr>
        <w:spacing w:line="276" w:lineRule="auto"/>
        <w:rPr>
          <w:rFonts w:ascii="Calibri" w:hAnsi="Calibri" w:cs="Calibri"/>
        </w:rPr>
      </w:pPr>
      <w:r w:rsidRPr="00F3786B">
        <w:rPr>
          <w:rFonts w:ascii="Calibri" w:hAnsi="Calibri" w:cs="Calibri"/>
        </w:rPr>
        <w:t>prowadzić dziennik pogodowy i przedkładać do potwierdzenia inspektorowi nadzoru inwestorskiego występowanie niekorzystnych warunków atmosferycznych,</w:t>
      </w:r>
    </w:p>
    <w:p w14:paraId="1D205708" w14:textId="77777777" w:rsidR="007E7E1F" w:rsidRPr="00F3786B" w:rsidRDefault="007E7E1F" w:rsidP="00F3786B">
      <w:pPr>
        <w:numPr>
          <w:ilvl w:val="1"/>
          <w:numId w:val="22"/>
        </w:numPr>
        <w:spacing w:line="276" w:lineRule="auto"/>
        <w:rPr>
          <w:rFonts w:ascii="Calibri" w:hAnsi="Calibri" w:cs="Calibri"/>
        </w:rPr>
      </w:pPr>
      <w:r w:rsidRPr="00F3786B">
        <w:rPr>
          <w:rFonts w:ascii="Calibri" w:hAnsi="Calibri" w:cs="Calibri"/>
        </w:rPr>
        <w:t>realizować zamówienie zgodnie z umową, przepisami BHP, Polskimi Normami i zasadami sztuki budowlanej,</w:t>
      </w:r>
    </w:p>
    <w:p w14:paraId="7CB77CF5" w14:textId="77777777" w:rsidR="007E7E1F" w:rsidRPr="00F3786B" w:rsidRDefault="007E7E1F" w:rsidP="00F3786B">
      <w:pPr>
        <w:numPr>
          <w:ilvl w:val="1"/>
          <w:numId w:val="22"/>
        </w:numPr>
        <w:spacing w:line="276" w:lineRule="auto"/>
        <w:rPr>
          <w:rFonts w:ascii="Calibri" w:hAnsi="Calibri" w:cs="Calibri"/>
        </w:rPr>
      </w:pPr>
      <w:r w:rsidRPr="00F3786B">
        <w:rPr>
          <w:rFonts w:ascii="Calibri" w:hAnsi="Calibri" w:cs="Calibri"/>
        </w:rPr>
        <w:t>zapewnić specjalistyczny nadzór nad realizacją zadania, w tym uprawnioną obsługę geodezyjną,</w:t>
      </w:r>
    </w:p>
    <w:p w14:paraId="2641C5E8" w14:textId="46ED3FC8" w:rsidR="007E7E1F" w:rsidRPr="00F3786B" w:rsidRDefault="007E7E1F" w:rsidP="00F3786B">
      <w:pPr>
        <w:numPr>
          <w:ilvl w:val="1"/>
          <w:numId w:val="22"/>
        </w:numPr>
        <w:spacing w:line="276" w:lineRule="auto"/>
        <w:rPr>
          <w:rFonts w:ascii="Calibri" w:hAnsi="Calibri" w:cs="Calibri"/>
        </w:rPr>
      </w:pPr>
      <w:r w:rsidRPr="00F3786B">
        <w:rPr>
          <w:rFonts w:ascii="Calibri" w:hAnsi="Calibri" w:cs="Calibri"/>
        </w:rPr>
        <w:t xml:space="preserve">zapewnić wykwalifikowanych pracowników, jacy są niezbędni do odpowiedzialnego </w:t>
      </w:r>
      <w:r w:rsidR="00067C87" w:rsidRPr="00F3786B">
        <w:rPr>
          <w:rFonts w:ascii="Calibri" w:hAnsi="Calibri" w:cs="Calibri"/>
        </w:rPr>
        <w:t xml:space="preserve">                         </w:t>
      </w:r>
      <w:r w:rsidRPr="00F3786B">
        <w:rPr>
          <w:rFonts w:ascii="Calibri" w:hAnsi="Calibri" w:cs="Calibri"/>
        </w:rPr>
        <w:t>i terminowego wykonania robót,</w:t>
      </w:r>
    </w:p>
    <w:p w14:paraId="44521558" w14:textId="6EF2000E" w:rsidR="007E7E1F" w:rsidRPr="00F3786B" w:rsidRDefault="007E7E1F" w:rsidP="00F3786B">
      <w:pPr>
        <w:numPr>
          <w:ilvl w:val="1"/>
          <w:numId w:val="22"/>
        </w:numPr>
        <w:spacing w:line="276" w:lineRule="auto"/>
        <w:rPr>
          <w:rFonts w:ascii="Calibri" w:hAnsi="Calibri" w:cs="Calibri"/>
        </w:rPr>
      </w:pPr>
      <w:r w:rsidRPr="00F3786B">
        <w:rPr>
          <w:rFonts w:ascii="Calibri" w:hAnsi="Calibri" w:cs="Calibri"/>
        </w:rPr>
        <w:t>realizować roboty w kolejności i terminach uzgodnionych z Zamawiającym,</w:t>
      </w:r>
    </w:p>
    <w:p w14:paraId="1C09B66D" w14:textId="77777777" w:rsidR="007E7E1F" w:rsidRPr="00F3786B" w:rsidRDefault="007E7E1F" w:rsidP="00F3786B">
      <w:pPr>
        <w:numPr>
          <w:ilvl w:val="1"/>
          <w:numId w:val="22"/>
        </w:numPr>
        <w:spacing w:line="276" w:lineRule="auto"/>
        <w:rPr>
          <w:rFonts w:ascii="Calibri" w:hAnsi="Calibri" w:cs="Calibri"/>
        </w:rPr>
      </w:pPr>
      <w:r w:rsidRPr="00F3786B">
        <w:rPr>
          <w:rFonts w:ascii="Calibri" w:hAnsi="Calibri" w:cs="Calibri"/>
        </w:rPr>
        <w:t>niezwłocznie informować Zamawiającego o problemach technicznych lub okolicznościach, które mogą wpłynąć na jakość robót lub termin zakończenia zadania,</w:t>
      </w:r>
    </w:p>
    <w:p w14:paraId="3BA824D3" w14:textId="071772DC" w:rsidR="007E7E1F" w:rsidRPr="00F3786B" w:rsidRDefault="007E7E1F" w:rsidP="00F3786B">
      <w:pPr>
        <w:numPr>
          <w:ilvl w:val="1"/>
          <w:numId w:val="22"/>
        </w:numPr>
        <w:spacing w:line="276" w:lineRule="auto"/>
        <w:rPr>
          <w:rFonts w:ascii="Calibri" w:hAnsi="Calibri" w:cs="Calibri"/>
        </w:rPr>
      </w:pPr>
      <w:r w:rsidRPr="00F3786B">
        <w:rPr>
          <w:rFonts w:ascii="Calibri" w:hAnsi="Calibri" w:cs="Calibri"/>
        </w:rPr>
        <w:t xml:space="preserve">zawiadomić Inspektora nadzoru </w:t>
      </w:r>
      <w:r w:rsidR="009E00D9" w:rsidRPr="00F3786B">
        <w:rPr>
          <w:rFonts w:ascii="Calibri" w:hAnsi="Calibri" w:cs="Calibri"/>
        </w:rPr>
        <w:t xml:space="preserve">inwestorskiego </w:t>
      </w:r>
      <w:r w:rsidRPr="00F3786B">
        <w:rPr>
          <w:rFonts w:ascii="Calibri" w:hAnsi="Calibri" w:cs="Calibri"/>
        </w:rPr>
        <w:t>o wykonywaniu robót ulegających zakryciu, celem odbioru z co najmniej trzydniowym wyprzedzeniem przed ich zakryciem, jeżeli Wykonawca nie poinformował o tym fakcie inspektora nadzoru</w:t>
      </w:r>
      <w:r w:rsidR="009E00D9" w:rsidRPr="00F3786B">
        <w:rPr>
          <w:rFonts w:ascii="Calibri" w:hAnsi="Calibri" w:cs="Calibri"/>
        </w:rPr>
        <w:t xml:space="preserve"> inwestorskiego</w:t>
      </w:r>
      <w:r w:rsidRPr="00F3786B">
        <w:rPr>
          <w:rFonts w:ascii="Calibri" w:hAnsi="Calibri" w:cs="Calibri"/>
        </w:rPr>
        <w:t xml:space="preserve"> zobowiązany jest odkryć roboty lub wykonać niezbędne otwory do zbadania robót, a następnie przywrócić roboty do stanu poprzedniego na własny koszt,</w:t>
      </w:r>
    </w:p>
    <w:p w14:paraId="3C999974" w14:textId="77777777" w:rsidR="007E7E1F" w:rsidRPr="00F3786B" w:rsidRDefault="007E7E1F" w:rsidP="00F3786B">
      <w:pPr>
        <w:numPr>
          <w:ilvl w:val="1"/>
          <w:numId w:val="22"/>
        </w:numPr>
        <w:spacing w:line="276" w:lineRule="auto"/>
        <w:rPr>
          <w:rFonts w:ascii="Calibri" w:hAnsi="Calibri" w:cs="Calibri"/>
        </w:rPr>
      </w:pPr>
      <w:r w:rsidRPr="00F3786B">
        <w:rPr>
          <w:rFonts w:ascii="Calibri" w:hAnsi="Calibri" w:cs="Calibri"/>
        </w:rPr>
        <w:lastRenderedPageBreak/>
        <w:t xml:space="preserve">pokryć koszty niezbędnych </w:t>
      </w:r>
      <w:proofErr w:type="spellStart"/>
      <w:r w:rsidRPr="00F3786B">
        <w:rPr>
          <w:rFonts w:ascii="Calibri" w:hAnsi="Calibri" w:cs="Calibri"/>
        </w:rPr>
        <w:t>wyłączeń</w:t>
      </w:r>
      <w:proofErr w:type="spellEnd"/>
      <w:r w:rsidRPr="00F3786B">
        <w:rPr>
          <w:rFonts w:ascii="Calibri" w:hAnsi="Calibri" w:cs="Calibri"/>
        </w:rPr>
        <w:t>, uzgodnień związanych z realizacją przedmiotu umowy, jak również usunięcia awarii oraz kolizji z niezinwentaryzowanymi i nieujętymi w przekazanej dokumentacji urządzeniami, przedmiotami,</w:t>
      </w:r>
    </w:p>
    <w:p w14:paraId="6BA0D912" w14:textId="2131B2CA" w:rsidR="007E7E1F" w:rsidRPr="00F3786B" w:rsidRDefault="007E7E1F" w:rsidP="00F3786B">
      <w:pPr>
        <w:numPr>
          <w:ilvl w:val="1"/>
          <w:numId w:val="22"/>
        </w:numPr>
        <w:spacing w:line="276" w:lineRule="auto"/>
        <w:rPr>
          <w:rFonts w:ascii="Calibri" w:hAnsi="Calibri" w:cs="Calibri"/>
        </w:rPr>
      </w:pPr>
      <w:r w:rsidRPr="00F3786B">
        <w:rPr>
          <w:rFonts w:ascii="Calibri" w:hAnsi="Calibri" w:cs="Calibri"/>
        </w:rPr>
        <w:t>dokonać niezbędnych zgłoszeń organom zarządzającym ruchem na drog</w:t>
      </w:r>
      <w:r w:rsidR="005847EE" w:rsidRPr="00F3786B">
        <w:rPr>
          <w:rFonts w:ascii="Calibri" w:hAnsi="Calibri" w:cs="Calibri"/>
        </w:rPr>
        <w:t>ach publicznych, tymczasowej</w:t>
      </w:r>
      <w:r w:rsidRPr="00F3786B">
        <w:rPr>
          <w:rFonts w:ascii="Calibri" w:hAnsi="Calibri" w:cs="Calibri"/>
        </w:rPr>
        <w:t xml:space="preserve"> i docelowej organizacji ruchu zgodnie z wydanymi zatwierdzeniami, </w:t>
      </w:r>
    </w:p>
    <w:p w14:paraId="14B470E4" w14:textId="77777777" w:rsidR="007E7E1F" w:rsidRPr="00F3786B" w:rsidRDefault="007E7E1F" w:rsidP="00F3786B">
      <w:pPr>
        <w:numPr>
          <w:ilvl w:val="1"/>
          <w:numId w:val="22"/>
        </w:numPr>
        <w:spacing w:line="276" w:lineRule="auto"/>
        <w:rPr>
          <w:rFonts w:ascii="Calibri" w:hAnsi="Calibri" w:cs="Calibri"/>
        </w:rPr>
      </w:pPr>
      <w:r w:rsidRPr="00F3786B">
        <w:rPr>
          <w:rFonts w:ascii="Calibri" w:hAnsi="Calibri" w:cs="Calibri"/>
        </w:rPr>
        <w:t>uczestniczyć w naradach zwołanych przez Zamawiającego w udostępnionym na ten cel zapleczu budowy,</w:t>
      </w:r>
    </w:p>
    <w:p w14:paraId="695B9D4A" w14:textId="77777777" w:rsidR="007E7E1F" w:rsidRPr="00F3786B" w:rsidRDefault="007E7E1F" w:rsidP="00F3786B">
      <w:pPr>
        <w:numPr>
          <w:ilvl w:val="1"/>
          <w:numId w:val="22"/>
        </w:numPr>
        <w:spacing w:line="276" w:lineRule="auto"/>
        <w:rPr>
          <w:rFonts w:ascii="Calibri" w:hAnsi="Calibri" w:cs="Calibri"/>
        </w:rPr>
      </w:pPr>
      <w:r w:rsidRPr="00F3786B">
        <w:rPr>
          <w:rFonts w:ascii="Calibri" w:hAnsi="Calibri" w:cs="Calibri"/>
        </w:rPr>
        <w:t>ponieść wszelkie koszty z tytułu wyrządzonych szkód powstałych w trakcie wykonywania robót będących konsekwencją zaniedbań ze strony Wykonawcy,</w:t>
      </w:r>
    </w:p>
    <w:p w14:paraId="7AADFE24" w14:textId="77777777" w:rsidR="007E7E1F" w:rsidRPr="00F3786B" w:rsidRDefault="007E7E1F" w:rsidP="00F3786B">
      <w:pPr>
        <w:numPr>
          <w:ilvl w:val="1"/>
          <w:numId w:val="22"/>
        </w:numPr>
        <w:spacing w:line="276" w:lineRule="auto"/>
        <w:rPr>
          <w:rFonts w:ascii="Calibri" w:hAnsi="Calibri" w:cs="Calibri"/>
        </w:rPr>
      </w:pPr>
      <w:r w:rsidRPr="00F3786B">
        <w:rPr>
          <w:rFonts w:ascii="Calibri" w:hAnsi="Calibri" w:cs="Calibri"/>
        </w:rPr>
        <w:t>przygotować przedmiot umowy do odbioru po uprzednim sprawdzeniu poprawności jego wykonania,</w:t>
      </w:r>
    </w:p>
    <w:p w14:paraId="7FFB983F" w14:textId="77777777" w:rsidR="007E7E1F" w:rsidRPr="00F3786B" w:rsidRDefault="007E7E1F" w:rsidP="00F3786B">
      <w:pPr>
        <w:numPr>
          <w:ilvl w:val="1"/>
          <w:numId w:val="22"/>
        </w:numPr>
        <w:spacing w:line="276" w:lineRule="auto"/>
        <w:rPr>
          <w:rFonts w:ascii="Calibri" w:hAnsi="Calibri" w:cs="Calibri"/>
        </w:rPr>
      </w:pPr>
      <w:r w:rsidRPr="00F3786B">
        <w:rPr>
          <w:rFonts w:ascii="Calibri" w:hAnsi="Calibri" w:cs="Calibri"/>
        </w:rPr>
        <w:t>odtworzyć nawierzchnie zdemontowane lub uszkodzone w trakcie prowadzenia robót budowlanych,</w:t>
      </w:r>
    </w:p>
    <w:p w14:paraId="720C9BC0" w14:textId="090E6F1E" w:rsidR="007E7E1F" w:rsidRPr="00F3786B" w:rsidRDefault="007E7E1F" w:rsidP="00F3786B">
      <w:pPr>
        <w:numPr>
          <w:ilvl w:val="1"/>
          <w:numId w:val="22"/>
        </w:numPr>
        <w:spacing w:line="276" w:lineRule="auto"/>
        <w:rPr>
          <w:rFonts w:ascii="Calibri" w:hAnsi="Calibri" w:cs="Calibri"/>
        </w:rPr>
      </w:pPr>
      <w:r w:rsidRPr="00F3786B">
        <w:rPr>
          <w:rFonts w:ascii="Calibri" w:hAnsi="Calibri" w:cs="Calibri"/>
        </w:rPr>
        <w:t>wykonać i przekazać Zamawiającemu powykonawczą inwentaryzację geodezyjną (2 egz.) wraz z dokumentacją powykonawczą w 2 egzemplarzach (w tym między innymi: atesty i certyfikaty, oryginały kart gwarancyjnych wbudowanych materiałów budowlanych)</w:t>
      </w:r>
      <w:r w:rsidR="003F371C" w:rsidRPr="00F3786B">
        <w:rPr>
          <w:rFonts w:ascii="Calibri" w:hAnsi="Calibri" w:cs="Calibri"/>
        </w:rPr>
        <w:t xml:space="preserve"> w terminie i zakresie wymaganym przez organ nadzoru budowlanego,</w:t>
      </w:r>
    </w:p>
    <w:p w14:paraId="68C0001F" w14:textId="77777777" w:rsidR="007E7E1F" w:rsidRPr="00F3786B" w:rsidRDefault="007E7E1F" w:rsidP="00F3786B">
      <w:pPr>
        <w:numPr>
          <w:ilvl w:val="1"/>
          <w:numId w:val="22"/>
        </w:numPr>
        <w:spacing w:line="276" w:lineRule="auto"/>
        <w:rPr>
          <w:rFonts w:ascii="Calibri" w:hAnsi="Calibri" w:cs="Calibri"/>
        </w:rPr>
      </w:pPr>
      <w:r w:rsidRPr="00F3786B">
        <w:rPr>
          <w:rFonts w:ascii="Calibri" w:hAnsi="Calibri" w:cs="Calibri"/>
        </w:rPr>
        <w:t xml:space="preserve">w ciągu 14 dni od daty odbioru końcowego bez wad i usterek usunąć zaplecze budowy, </w:t>
      </w:r>
    </w:p>
    <w:p w14:paraId="28D18A57" w14:textId="77777777" w:rsidR="007E7E1F" w:rsidRPr="00F3786B" w:rsidRDefault="007E7E1F" w:rsidP="00F3786B">
      <w:pPr>
        <w:numPr>
          <w:ilvl w:val="1"/>
          <w:numId w:val="22"/>
        </w:numPr>
        <w:spacing w:line="276" w:lineRule="auto"/>
        <w:rPr>
          <w:rFonts w:ascii="Calibri" w:hAnsi="Calibri" w:cs="Calibri"/>
        </w:rPr>
      </w:pPr>
      <w:r w:rsidRPr="00F3786B">
        <w:rPr>
          <w:rFonts w:ascii="Calibri" w:hAnsi="Calibri" w:cs="Calibri"/>
        </w:rPr>
        <w:t>po zakończeniu robót pozostawić cały teren budowy czysty i nadający się do użytkowania,</w:t>
      </w:r>
    </w:p>
    <w:p w14:paraId="09B506B9" w14:textId="77777777" w:rsidR="007E7E1F" w:rsidRPr="00F3786B" w:rsidRDefault="007E7E1F" w:rsidP="00F3786B">
      <w:pPr>
        <w:numPr>
          <w:ilvl w:val="1"/>
          <w:numId w:val="22"/>
        </w:numPr>
        <w:spacing w:line="276" w:lineRule="auto"/>
        <w:rPr>
          <w:rFonts w:ascii="Calibri" w:hAnsi="Calibri" w:cs="Calibri"/>
        </w:rPr>
      </w:pPr>
      <w:r w:rsidRPr="00F3786B">
        <w:rPr>
          <w:rFonts w:ascii="Calibri" w:hAnsi="Calibri" w:cs="Calibri"/>
        </w:rPr>
        <w:t>w przypadku wydobycia znaleziska posiadającego znamiona zabytku przerwać roboty i niezwłocznie powiadomić o tym fakcie Zamawiającego celem podjęcia działań wymaganych odrębnymi przepisami.</w:t>
      </w:r>
    </w:p>
    <w:p w14:paraId="0AA4C016" w14:textId="6B6EBC2B" w:rsidR="005847EE" w:rsidRPr="00F3786B" w:rsidRDefault="008570FA" w:rsidP="00F3786B">
      <w:pPr>
        <w:numPr>
          <w:ilvl w:val="1"/>
          <w:numId w:val="22"/>
        </w:numPr>
        <w:spacing w:line="276" w:lineRule="auto"/>
        <w:rPr>
          <w:rFonts w:ascii="Calibri" w:hAnsi="Calibri" w:cs="Calibri"/>
        </w:rPr>
      </w:pPr>
      <w:r w:rsidRPr="00F3786B">
        <w:rPr>
          <w:rFonts w:ascii="Calibri" w:hAnsi="Calibri" w:cs="Calibri"/>
        </w:rPr>
        <w:t xml:space="preserve">po zakończonych robotach zwrócić </w:t>
      </w:r>
      <w:r w:rsidR="00CB157A" w:rsidRPr="00F3786B">
        <w:rPr>
          <w:rFonts w:ascii="Calibri" w:hAnsi="Calibri" w:cs="Calibri"/>
        </w:rPr>
        <w:t>przekazan</w:t>
      </w:r>
      <w:r w:rsidR="00AA4B60" w:rsidRPr="00F3786B">
        <w:rPr>
          <w:rFonts w:ascii="Calibri" w:hAnsi="Calibri" w:cs="Calibri"/>
        </w:rPr>
        <w:t>ą</w:t>
      </w:r>
      <w:r w:rsidR="00CB157A" w:rsidRPr="00F3786B">
        <w:rPr>
          <w:rFonts w:ascii="Calibri" w:hAnsi="Calibri" w:cs="Calibri"/>
        </w:rPr>
        <w:t xml:space="preserve"> </w:t>
      </w:r>
      <w:r w:rsidR="00AA4B60" w:rsidRPr="00F3786B">
        <w:rPr>
          <w:rFonts w:ascii="Calibri" w:hAnsi="Calibri" w:cs="Calibri"/>
        </w:rPr>
        <w:t xml:space="preserve">dokumentację </w:t>
      </w:r>
      <w:r w:rsidR="00CB157A" w:rsidRPr="00F3786B">
        <w:rPr>
          <w:rFonts w:ascii="Calibri" w:hAnsi="Calibri" w:cs="Calibri"/>
        </w:rPr>
        <w:t>projekt</w:t>
      </w:r>
      <w:r w:rsidR="00AA4B60" w:rsidRPr="00F3786B">
        <w:rPr>
          <w:rFonts w:ascii="Calibri" w:hAnsi="Calibri" w:cs="Calibri"/>
        </w:rPr>
        <w:t>ową</w:t>
      </w:r>
      <w:r w:rsidR="004F7AC2" w:rsidRPr="00F3786B">
        <w:rPr>
          <w:rFonts w:ascii="Calibri" w:hAnsi="Calibri" w:cs="Calibri"/>
        </w:rPr>
        <w:t>,</w:t>
      </w:r>
    </w:p>
    <w:p w14:paraId="5E7E8AD1" w14:textId="77777777" w:rsidR="0054086C" w:rsidRPr="00F3786B" w:rsidRDefault="0054086C" w:rsidP="00F3786B">
      <w:pPr>
        <w:spacing w:line="276" w:lineRule="auto"/>
        <w:rPr>
          <w:rFonts w:ascii="Calibri" w:hAnsi="Calibri" w:cs="Calibri"/>
          <w:b/>
          <w:strike/>
        </w:rPr>
      </w:pPr>
    </w:p>
    <w:p w14:paraId="5D4A084B" w14:textId="489E0119" w:rsidR="007D6959" w:rsidRPr="00F3786B" w:rsidRDefault="007D6959" w:rsidP="00E70ADC">
      <w:pPr>
        <w:spacing w:line="276" w:lineRule="auto"/>
        <w:jc w:val="center"/>
        <w:rPr>
          <w:rFonts w:ascii="Calibri" w:hAnsi="Calibri" w:cs="Calibri"/>
          <w:b/>
        </w:rPr>
      </w:pPr>
      <w:r w:rsidRPr="00F3786B">
        <w:rPr>
          <w:rFonts w:ascii="Calibri" w:hAnsi="Calibri" w:cs="Calibri"/>
          <w:b/>
        </w:rPr>
        <w:sym w:font="Times New Roman" w:char="00A7"/>
      </w:r>
      <w:r w:rsidRPr="00F3786B">
        <w:rPr>
          <w:rFonts w:ascii="Calibri" w:hAnsi="Calibri" w:cs="Calibri"/>
          <w:b/>
        </w:rPr>
        <w:t>5</w:t>
      </w:r>
      <w:r w:rsidR="0007330E" w:rsidRPr="00F3786B">
        <w:rPr>
          <w:rFonts w:ascii="Calibri" w:hAnsi="Calibri" w:cs="Calibri"/>
          <w:b/>
        </w:rPr>
        <w:t>.</w:t>
      </w:r>
      <w:r w:rsidR="00AC7570" w:rsidRPr="00F3786B">
        <w:rPr>
          <w:rFonts w:ascii="Calibri" w:hAnsi="Calibri" w:cs="Calibri"/>
          <w:b/>
        </w:rPr>
        <w:t xml:space="preserve"> Organizacja i utrzymanie placu budowy</w:t>
      </w:r>
    </w:p>
    <w:p w14:paraId="3907D4C5" w14:textId="7AAD5FDA" w:rsidR="00E65588" w:rsidRPr="00F3786B" w:rsidRDefault="00E65588" w:rsidP="00F3786B">
      <w:pPr>
        <w:numPr>
          <w:ilvl w:val="2"/>
          <w:numId w:val="22"/>
        </w:numPr>
        <w:spacing w:line="276" w:lineRule="auto"/>
        <w:rPr>
          <w:rFonts w:ascii="Calibri" w:hAnsi="Calibri" w:cs="Calibri"/>
        </w:rPr>
      </w:pPr>
      <w:r w:rsidRPr="00F3786B">
        <w:rPr>
          <w:rFonts w:ascii="Calibri" w:hAnsi="Calibri" w:cs="Calibri"/>
        </w:rPr>
        <w:t xml:space="preserve">W czasie realizacji robót Wykonawca będzie utrzymywał teren robót w stanie wolnym od przeszkód komunikacyjnych oraz będzie usuwał i składował wszelkie urządzenia pomocnicze </w:t>
      </w:r>
      <w:r w:rsidR="00067C87" w:rsidRPr="00F3786B">
        <w:rPr>
          <w:rFonts w:ascii="Calibri" w:hAnsi="Calibri" w:cs="Calibri"/>
        </w:rPr>
        <w:t xml:space="preserve">                  </w:t>
      </w:r>
      <w:r w:rsidRPr="00F3786B">
        <w:rPr>
          <w:rFonts w:ascii="Calibri" w:hAnsi="Calibri" w:cs="Calibri"/>
        </w:rPr>
        <w:t>i zbędne materiały, odpady oraz niepotrzebne urządzenia prowizoryczne na składowisku odpadów.</w:t>
      </w:r>
    </w:p>
    <w:p w14:paraId="7C7A6324" w14:textId="33B0C55F" w:rsidR="00E65588" w:rsidRPr="00F3786B" w:rsidRDefault="00E65588" w:rsidP="00F3786B">
      <w:pPr>
        <w:numPr>
          <w:ilvl w:val="2"/>
          <w:numId w:val="22"/>
        </w:numPr>
        <w:spacing w:line="276" w:lineRule="auto"/>
        <w:rPr>
          <w:rFonts w:ascii="Calibri" w:hAnsi="Calibri" w:cs="Calibri"/>
        </w:rPr>
      </w:pPr>
      <w:r w:rsidRPr="00F3786B">
        <w:rPr>
          <w:rFonts w:ascii="Calibri" w:hAnsi="Calibri" w:cs="Calibri"/>
        </w:rPr>
        <w:t xml:space="preserve">Wykonawca zobowiązany jest do prowadzenia robót w sposób nie powodujący utrudnień </w:t>
      </w:r>
      <w:r w:rsidR="0007330E" w:rsidRPr="00F3786B">
        <w:rPr>
          <w:rFonts w:ascii="Calibri" w:hAnsi="Calibri" w:cs="Calibri"/>
        </w:rPr>
        <w:t xml:space="preserve">                    </w:t>
      </w:r>
      <w:r w:rsidRPr="00F3786B">
        <w:rPr>
          <w:rFonts w:ascii="Calibri" w:hAnsi="Calibri" w:cs="Calibri"/>
        </w:rPr>
        <w:t>w komunikacji i nie stwarzający zagrożeń wypadkowych minimalizując utrudnienia w dojeździe do posesji.</w:t>
      </w:r>
    </w:p>
    <w:p w14:paraId="7E3A4EDD" w14:textId="77777777" w:rsidR="00E65588" w:rsidRPr="00F3786B" w:rsidRDefault="00E65588" w:rsidP="00F3786B">
      <w:pPr>
        <w:numPr>
          <w:ilvl w:val="2"/>
          <w:numId w:val="22"/>
        </w:numPr>
        <w:spacing w:line="276" w:lineRule="auto"/>
        <w:rPr>
          <w:rFonts w:ascii="Calibri" w:hAnsi="Calibri" w:cs="Calibri"/>
        </w:rPr>
      </w:pPr>
      <w:r w:rsidRPr="00F3786B">
        <w:rPr>
          <w:rFonts w:ascii="Calibri" w:hAnsi="Calibri" w:cs="Calibri"/>
        </w:rPr>
        <w:t>Ponadto Wykonawca zobowiązany jest do prowadzenia robót w sposób:</w:t>
      </w:r>
    </w:p>
    <w:p w14:paraId="1DF07EFB" w14:textId="77777777" w:rsidR="00E65588" w:rsidRPr="00F3786B" w:rsidRDefault="00E65588" w:rsidP="00F3786B">
      <w:pPr>
        <w:numPr>
          <w:ilvl w:val="0"/>
          <w:numId w:val="42"/>
        </w:numPr>
        <w:spacing w:line="276" w:lineRule="auto"/>
        <w:ind w:left="600" w:hanging="240"/>
        <w:rPr>
          <w:rFonts w:ascii="Calibri" w:eastAsia="Arial Unicode MS" w:hAnsi="Calibri" w:cs="Calibri"/>
        </w:rPr>
      </w:pPr>
      <w:r w:rsidRPr="00F3786B">
        <w:rPr>
          <w:rFonts w:ascii="Calibri" w:eastAsia="Arial Unicode MS" w:hAnsi="Calibri" w:cs="Calibri"/>
        </w:rPr>
        <w:t>zapewniający komunikację pieszą do posesji i komunikację samochodową do posesji w terminach uzgodnionych z Zamawiającym,</w:t>
      </w:r>
    </w:p>
    <w:p w14:paraId="2E441F0D" w14:textId="1B2FF0C1" w:rsidR="00E65588" w:rsidRPr="00F3786B" w:rsidRDefault="00E65588" w:rsidP="00F3786B">
      <w:pPr>
        <w:numPr>
          <w:ilvl w:val="0"/>
          <w:numId w:val="42"/>
        </w:numPr>
        <w:spacing w:line="276" w:lineRule="auto"/>
        <w:ind w:left="600" w:hanging="240"/>
        <w:rPr>
          <w:rFonts w:ascii="Calibri" w:eastAsia="Arial Unicode MS" w:hAnsi="Calibri" w:cs="Calibri"/>
        </w:rPr>
      </w:pPr>
      <w:r w:rsidRPr="00F3786B">
        <w:rPr>
          <w:rFonts w:ascii="Calibri" w:eastAsia="Arial Unicode MS" w:hAnsi="Calibri" w:cs="Calibri"/>
        </w:rPr>
        <w:t>gwarantujący czystość dróg dojazdowych i dróg publicznych obsługujących teren inwestycji (np. poprzez czyszczenie nawierzchni z błota i kamieni nawiezionych przez środki transportowe Wykonawcy).</w:t>
      </w:r>
    </w:p>
    <w:p w14:paraId="06681496" w14:textId="16D78421" w:rsidR="00E65588" w:rsidRPr="00F3786B" w:rsidRDefault="00E65588" w:rsidP="00F3786B">
      <w:pPr>
        <w:numPr>
          <w:ilvl w:val="2"/>
          <w:numId w:val="22"/>
        </w:numPr>
        <w:spacing w:line="276" w:lineRule="auto"/>
        <w:rPr>
          <w:rFonts w:ascii="Calibri" w:hAnsi="Calibri" w:cs="Calibri"/>
        </w:rPr>
      </w:pPr>
      <w:r w:rsidRPr="00F3786B">
        <w:rPr>
          <w:rFonts w:ascii="Calibri" w:hAnsi="Calibri" w:cs="Calibri"/>
        </w:rPr>
        <w:t xml:space="preserve">Wykonawca zobowiązuje się do zachowania wymogów Ustawy z dnia 14 grudnia 2012 r. </w:t>
      </w:r>
      <w:r w:rsidR="00FB3B27" w:rsidRPr="00F3786B">
        <w:rPr>
          <w:rFonts w:ascii="Calibri" w:hAnsi="Calibri" w:cs="Calibri"/>
        </w:rPr>
        <w:t xml:space="preserve">                   </w:t>
      </w:r>
      <w:r w:rsidRPr="00F3786B">
        <w:rPr>
          <w:rFonts w:ascii="Calibri" w:hAnsi="Calibri" w:cs="Calibri"/>
        </w:rPr>
        <w:t>o odpadach (Dz.U. 202</w:t>
      </w:r>
      <w:r w:rsidR="00502618" w:rsidRPr="00F3786B">
        <w:rPr>
          <w:rFonts w:ascii="Calibri" w:hAnsi="Calibri" w:cs="Calibri"/>
        </w:rPr>
        <w:t>3</w:t>
      </w:r>
      <w:r w:rsidRPr="00F3786B">
        <w:rPr>
          <w:rFonts w:ascii="Calibri" w:hAnsi="Calibri" w:cs="Calibri"/>
        </w:rPr>
        <w:t>.</w:t>
      </w:r>
      <w:r w:rsidR="00502618" w:rsidRPr="00F3786B">
        <w:rPr>
          <w:rFonts w:ascii="Calibri" w:hAnsi="Calibri" w:cs="Calibri"/>
        </w:rPr>
        <w:t>1587.</w:t>
      </w:r>
      <w:r w:rsidRPr="00F3786B">
        <w:rPr>
          <w:rFonts w:ascii="Calibri" w:hAnsi="Calibri" w:cs="Calibri"/>
        </w:rPr>
        <w:t xml:space="preserve"> </w:t>
      </w:r>
      <w:proofErr w:type="spellStart"/>
      <w:r w:rsidRPr="00F3786B">
        <w:rPr>
          <w:rFonts w:ascii="Calibri" w:hAnsi="Calibri" w:cs="Calibri"/>
        </w:rPr>
        <w:t>t.j</w:t>
      </w:r>
      <w:proofErr w:type="spellEnd"/>
      <w:r w:rsidRPr="00F3786B">
        <w:rPr>
          <w:rFonts w:ascii="Calibri" w:hAnsi="Calibri" w:cs="Calibri"/>
        </w:rPr>
        <w:t xml:space="preserve">.) w zakresie transportu odpadów oraz do przekazywania odpadów podmiotowi, który posiada zezwolenie na prowadzenia działalności w zakresie zbierania, odzysku i unieszkodliwiania odpadów. Wykonawca </w:t>
      </w:r>
      <w:proofErr w:type="gramStart"/>
      <w:r w:rsidRPr="00F3786B">
        <w:rPr>
          <w:rFonts w:ascii="Calibri" w:hAnsi="Calibri" w:cs="Calibri"/>
        </w:rPr>
        <w:t>nie posiadający</w:t>
      </w:r>
      <w:proofErr w:type="gramEnd"/>
      <w:r w:rsidRPr="00F3786B">
        <w:rPr>
          <w:rFonts w:ascii="Calibri" w:hAnsi="Calibri" w:cs="Calibri"/>
        </w:rPr>
        <w:t xml:space="preserve"> zezwolenia do prowadzenia działalności w zakresie transportu odpadów zgodnie z ustawą z dnia jw. o </w:t>
      </w:r>
      <w:r w:rsidRPr="00F3786B">
        <w:rPr>
          <w:rFonts w:ascii="Calibri" w:hAnsi="Calibri" w:cs="Calibri"/>
        </w:rPr>
        <w:lastRenderedPageBreak/>
        <w:t>odpadach, powierzy realizację zadań w wyżej wymienionym zakresie podmiotowi posiadającemu powyższe zezwolenie.</w:t>
      </w:r>
    </w:p>
    <w:p w14:paraId="68CF2D1A" w14:textId="77777777" w:rsidR="000E1568" w:rsidRPr="00F3786B" w:rsidRDefault="000E1568" w:rsidP="00F3786B">
      <w:pPr>
        <w:spacing w:line="276" w:lineRule="auto"/>
        <w:rPr>
          <w:rFonts w:ascii="Calibri" w:hAnsi="Calibri" w:cs="Calibri"/>
          <w:b/>
        </w:rPr>
      </w:pPr>
    </w:p>
    <w:p w14:paraId="696261AF" w14:textId="0D750ADB" w:rsidR="007D6959" w:rsidRPr="00F3786B" w:rsidRDefault="007D6959" w:rsidP="00E70ADC">
      <w:pPr>
        <w:spacing w:line="276" w:lineRule="auto"/>
        <w:jc w:val="center"/>
        <w:rPr>
          <w:rFonts w:ascii="Calibri" w:hAnsi="Calibri" w:cs="Calibri"/>
          <w:b/>
        </w:rPr>
      </w:pPr>
      <w:r w:rsidRPr="00F3786B">
        <w:rPr>
          <w:rFonts w:ascii="Calibri" w:hAnsi="Calibri" w:cs="Calibri"/>
          <w:b/>
        </w:rPr>
        <w:sym w:font="Times New Roman" w:char="00A7"/>
      </w:r>
      <w:r w:rsidRPr="00F3786B">
        <w:rPr>
          <w:rFonts w:ascii="Calibri" w:hAnsi="Calibri" w:cs="Calibri"/>
          <w:b/>
        </w:rPr>
        <w:t>6</w:t>
      </w:r>
      <w:r w:rsidR="0007330E" w:rsidRPr="00F3786B">
        <w:rPr>
          <w:rFonts w:ascii="Calibri" w:hAnsi="Calibri" w:cs="Calibri"/>
          <w:b/>
        </w:rPr>
        <w:t>.</w:t>
      </w:r>
      <w:r w:rsidR="00AC7570" w:rsidRPr="00F3786B">
        <w:rPr>
          <w:rFonts w:ascii="Calibri" w:hAnsi="Calibri" w:cs="Calibri"/>
          <w:b/>
        </w:rPr>
        <w:t xml:space="preserve"> Bezpieczeństwo i odpowiedzialność za szkody</w:t>
      </w:r>
    </w:p>
    <w:p w14:paraId="2B48A156" w14:textId="77777777" w:rsidR="00862F87" w:rsidRPr="00F3786B" w:rsidRDefault="00862F87" w:rsidP="00F3786B">
      <w:pPr>
        <w:pStyle w:val="WyliczenieW2"/>
        <w:numPr>
          <w:ilvl w:val="0"/>
          <w:numId w:val="18"/>
        </w:numPr>
        <w:tabs>
          <w:tab w:val="clear" w:pos="779"/>
          <w:tab w:val="left" w:pos="0"/>
        </w:tabs>
        <w:spacing w:line="276" w:lineRule="auto"/>
        <w:jc w:val="left"/>
        <w:rPr>
          <w:rFonts w:ascii="Calibri" w:hAnsi="Calibri" w:cs="Calibri"/>
          <w:sz w:val="24"/>
          <w:szCs w:val="24"/>
        </w:rPr>
      </w:pPr>
      <w:r w:rsidRPr="00F3786B">
        <w:rPr>
          <w:rFonts w:ascii="Calibri" w:hAnsi="Calibri" w:cs="Calibri"/>
          <w:sz w:val="24"/>
          <w:szCs w:val="24"/>
        </w:rPr>
        <w:t>Wykonawca zobowiązany jest do prowadzenia robót w sposób nie powodujący utrudnień w komunikacji i nie stwarzający zagrożeń wypadkowych dla komunikacji publicznej odbywającej się na terenie sąsiadującym z terenem budowy.</w:t>
      </w:r>
    </w:p>
    <w:p w14:paraId="1C6234B0" w14:textId="77777777" w:rsidR="00862F87" w:rsidRPr="00F3786B" w:rsidRDefault="00862F87" w:rsidP="00F3786B">
      <w:pPr>
        <w:pStyle w:val="WyliczenieW2"/>
        <w:numPr>
          <w:ilvl w:val="0"/>
          <w:numId w:val="18"/>
        </w:numPr>
        <w:tabs>
          <w:tab w:val="clear" w:pos="779"/>
          <w:tab w:val="left" w:pos="0"/>
        </w:tabs>
        <w:spacing w:line="276" w:lineRule="auto"/>
        <w:jc w:val="left"/>
        <w:rPr>
          <w:rFonts w:ascii="Calibri" w:hAnsi="Calibri" w:cs="Calibri"/>
          <w:sz w:val="24"/>
          <w:szCs w:val="24"/>
        </w:rPr>
      </w:pPr>
      <w:r w:rsidRPr="00F3786B">
        <w:rPr>
          <w:rFonts w:ascii="Calibri" w:hAnsi="Calibri" w:cs="Calibri"/>
          <w:sz w:val="24"/>
          <w:szCs w:val="24"/>
        </w:rPr>
        <w:t>Wykonawca zobowiązany jest do prowadzenia robót w sposób nie stwarzający zagrożeń wypadkowych dla osób korzystających z terenu objętego inwestycją.</w:t>
      </w:r>
    </w:p>
    <w:p w14:paraId="7E8C129C" w14:textId="77777777" w:rsidR="00862F87" w:rsidRPr="00F3786B" w:rsidRDefault="00862F87" w:rsidP="00F3786B">
      <w:pPr>
        <w:pStyle w:val="Tekstpodstawowy"/>
        <w:numPr>
          <w:ilvl w:val="0"/>
          <w:numId w:val="18"/>
        </w:numPr>
        <w:spacing w:after="0" w:line="276" w:lineRule="auto"/>
        <w:rPr>
          <w:rFonts w:ascii="Calibri" w:hAnsi="Calibri" w:cs="Calibri"/>
          <w:bCs/>
          <w:szCs w:val="24"/>
        </w:rPr>
      </w:pPr>
      <w:r w:rsidRPr="00F3786B">
        <w:rPr>
          <w:rFonts w:ascii="Calibri" w:hAnsi="Calibri" w:cs="Calibri"/>
          <w:szCs w:val="24"/>
        </w:rPr>
        <w:t xml:space="preserve">Wykonawca natychmiast poinformuje </w:t>
      </w:r>
      <w:r w:rsidRPr="00F3786B">
        <w:rPr>
          <w:rFonts w:ascii="Calibri" w:hAnsi="Calibri" w:cs="Calibri"/>
          <w:bCs/>
          <w:szCs w:val="24"/>
        </w:rPr>
        <w:t>przedstawiciela Zamawiającego</w:t>
      </w:r>
      <w:r w:rsidRPr="00F3786B">
        <w:rPr>
          <w:rFonts w:ascii="Calibri" w:hAnsi="Calibri" w:cs="Calibri"/>
          <w:szCs w:val="24"/>
        </w:rPr>
        <w:t>, o każdym uszkodzeniu przez niego infrastruktury technicznej i będzie współpracował przy naprawie udzielając wszelkiej możliwej pomocy, która może być potrzebna dla jej przeprowadzenia.</w:t>
      </w:r>
    </w:p>
    <w:p w14:paraId="0F51377D" w14:textId="5C9C48A4" w:rsidR="00862F87" w:rsidRPr="00F3786B" w:rsidRDefault="00862F87" w:rsidP="00F3786B">
      <w:pPr>
        <w:pStyle w:val="Tekstpodstawowy"/>
        <w:numPr>
          <w:ilvl w:val="0"/>
          <w:numId w:val="18"/>
        </w:numPr>
        <w:spacing w:after="0" w:line="276" w:lineRule="auto"/>
        <w:rPr>
          <w:rFonts w:ascii="Calibri" w:hAnsi="Calibri" w:cs="Calibri"/>
          <w:bCs/>
          <w:szCs w:val="24"/>
        </w:rPr>
      </w:pPr>
      <w:r w:rsidRPr="00F3786B">
        <w:rPr>
          <w:rFonts w:ascii="Calibri" w:hAnsi="Calibri" w:cs="Calibri"/>
          <w:szCs w:val="24"/>
        </w:rPr>
        <w:t>Wykonawca będzie odpowiedzialny za jakiekolwiek szkody, spowodowane przez jego działania, w instalacjach naziemnych i podziemnych pokazanych na planie zagospodarowania terenu dostarczonym przez Zamawiającego. Jeżeli uszkodzenie dotyczy infrastruktury niezbędnej do funkcjonowania obiektów sąsiadujących Wykonawca zobowiązany będzie niezwłocznie usunąć uszkodzenie. Brak odpowiednich działań Wykonawcy upoważnia Zamawiającego do usunięcia uszkodzenia na koszt i ryzyko Wykonawcy. Koszt takie</w:t>
      </w:r>
      <w:r w:rsidR="00572DCF" w:rsidRPr="00F3786B">
        <w:rPr>
          <w:rFonts w:ascii="Calibri" w:hAnsi="Calibri" w:cs="Calibri"/>
          <w:szCs w:val="24"/>
        </w:rPr>
        <w:t xml:space="preserve">j naprawy zostanie potrącony </w:t>
      </w:r>
      <w:r w:rsidR="00572DCF" w:rsidRPr="00F3786B">
        <w:rPr>
          <w:rFonts w:ascii="Calibri" w:hAnsi="Calibri" w:cs="Calibri"/>
          <w:szCs w:val="24"/>
        </w:rPr>
        <w:br/>
        <w:t>z</w:t>
      </w:r>
      <w:r w:rsidRPr="00F3786B">
        <w:rPr>
          <w:rFonts w:ascii="Calibri" w:hAnsi="Calibri" w:cs="Calibri"/>
          <w:szCs w:val="24"/>
        </w:rPr>
        <w:t xml:space="preserve"> wynagrodzenia Wykonawcy. </w:t>
      </w:r>
    </w:p>
    <w:p w14:paraId="5871DC81" w14:textId="77777777" w:rsidR="00665617" w:rsidRDefault="00665617" w:rsidP="00E70ADC">
      <w:pPr>
        <w:spacing w:line="276" w:lineRule="auto"/>
        <w:jc w:val="center"/>
        <w:rPr>
          <w:rFonts w:ascii="Calibri" w:hAnsi="Calibri" w:cs="Calibri"/>
          <w:b/>
        </w:rPr>
      </w:pPr>
    </w:p>
    <w:p w14:paraId="3C6C60E9" w14:textId="729BA766" w:rsidR="00862F87" w:rsidRPr="00F3786B" w:rsidRDefault="00862F87" w:rsidP="00E70ADC">
      <w:pPr>
        <w:spacing w:line="276" w:lineRule="auto"/>
        <w:jc w:val="center"/>
        <w:rPr>
          <w:rFonts w:ascii="Calibri" w:hAnsi="Calibri" w:cs="Calibri"/>
          <w:b/>
        </w:rPr>
      </w:pPr>
      <w:r w:rsidRPr="00F3786B">
        <w:rPr>
          <w:rFonts w:ascii="Calibri" w:hAnsi="Calibri" w:cs="Calibri"/>
          <w:b/>
        </w:rPr>
        <w:sym w:font="Times New Roman" w:char="00A7"/>
      </w:r>
      <w:r w:rsidRPr="00F3786B">
        <w:rPr>
          <w:rFonts w:ascii="Calibri" w:hAnsi="Calibri" w:cs="Calibri"/>
          <w:b/>
        </w:rPr>
        <w:t>7.</w:t>
      </w:r>
      <w:r w:rsidR="001E518E" w:rsidRPr="00F3786B">
        <w:rPr>
          <w:rFonts w:ascii="Calibri" w:hAnsi="Calibri" w:cs="Calibri"/>
          <w:b/>
        </w:rPr>
        <w:t>Ubezpieczenie robót i OC</w:t>
      </w:r>
    </w:p>
    <w:p w14:paraId="7E4A5667" w14:textId="77777777" w:rsidR="007D6959" w:rsidRPr="00F3786B" w:rsidRDefault="007D6959" w:rsidP="00F3786B">
      <w:pPr>
        <w:numPr>
          <w:ilvl w:val="0"/>
          <w:numId w:val="4"/>
        </w:numPr>
        <w:spacing w:line="276" w:lineRule="auto"/>
        <w:rPr>
          <w:rFonts w:ascii="Calibri" w:hAnsi="Calibri" w:cs="Calibri"/>
        </w:rPr>
      </w:pPr>
      <w:r w:rsidRPr="00F3786B">
        <w:rPr>
          <w:rFonts w:ascii="Calibri" w:hAnsi="Calibri" w:cs="Calibri"/>
        </w:rPr>
        <w:t xml:space="preserve">Wykonawca zobowiązuje się do ubezpieczenia budowy i robót z tytułu szkód, które mogą zaistnieć w związku ze zdarzeniami losowymi, oraz od odpowiedzialności cywilnej. </w:t>
      </w:r>
    </w:p>
    <w:p w14:paraId="04E1B9D6" w14:textId="77777777" w:rsidR="00775D3F" w:rsidRPr="00F3786B" w:rsidRDefault="00775D3F" w:rsidP="00F3786B">
      <w:pPr>
        <w:numPr>
          <w:ilvl w:val="0"/>
          <w:numId w:val="4"/>
        </w:numPr>
        <w:spacing w:line="276" w:lineRule="auto"/>
        <w:rPr>
          <w:rFonts w:ascii="Calibri" w:hAnsi="Calibri" w:cs="Calibri"/>
        </w:rPr>
      </w:pPr>
      <w:r w:rsidRPr="00F3786B">
        <w:rPr>
          <w:rFonts w:ascii="Calibri" w:hAnsi="Calibri" w:cs="Calibri"/>
        </w:rPr>
        <w:t>Ubezpieczeniu podlegają w szczególności:</w:t>
      </w:r>
    </w:p>
    <w:p w14:paraId="62A30980" w14:textId="16AB0EA1" w:rsidR="00775D3F" w:rsidRPr="00F3786B" w:rsidRDefault="00775D3F" w:rsidP="00F3786B">
      <w:pPr>
        <w:pStyle w:val="Tekstpodstawowywcity"/>
        <w:numPr>
          <w:ilvl w:val="0"/>
          <w:numId w:val="5"/>
        </w:numPr>
        <w:tabs>
          <w:tab w:val="left" w:pos="180"/>
        </w:tabs>
        <w:spacing w:line="276" w:lineRule="auto"/>
        <w:jc w:val="left"/>
        <w:rPr>
          <w:rFonts w:ascii="Calibri" w:hAnsi="Calibri" w:cs="Calibri"/>
          <w:sz w:val="24"/>
          <w:szCs w:val="24"/>
        </w:rPr>
      </w:pPr>
      <w:r w:rsidRPr="00F3786B">
        <w:rPr>
          <w:rFonts w:ascii="Calibri" w:hAnsi="Calibri" w:cs="Calibri"/>
          <w:sz w:val="24"/>
          <w:szCs w:val="24"/>
        </w:rPr>
        <w:t>roboty, obiekty, budowle oraz wszelkie mienie ruchome związ</w:t>
      </w:r>
      <w:r w:rsidR="00255661" w:rsidRPr="00F3786B">
        <w:rPr>
          <w:rFonts w:ascii="Calibri" w:hAnsi="Calibri" w:cs="Calibri"/>
          <w:sz w:val="24"/>
          <w:szCs w:val="24"/>
        </w:rPr>
        <w:t>ane bezpośrednio z </w:t>
      </w:r>
      <w:r w:rsidR="00986D6A" w:rsidRPr="00F3786B">
        <w:rPr>
          <w:rFonts w:ascii="Calibri" w:hAnsi="Calibri" w:cs="Calibri"/>
          <w:sz w:val="24"/>
          <w:szCs w:val="24"/>
        </w:rPr>
        <w:t>wykonywaniem</w:t>
      </w:r>
      <w:r w:rsidRPr="00F3786B">
        <w:rPr>
          <w:rFonts w:ascii="Calibri" w:hAnsi="Calibri" w:cs="Calibri"/>
          <w:sz w:val="24"/>
          <w:szCs w:val="24"/>
        </w:rPr>
        <w:t xml:space="preserve"> robót – od ognia, huraganu i innych zdarzeń losowych,</w:t>
      </w:r>
    </w:p>
    <w:p w14:paraId="23B06DA3" w14:textId="5E454284" w:rsidR="00775D3F" w:rsidRPr="00F3786B" w:rsidRDefault="00775D3F" w:rsidP="00F3786B">
      <w:pPr>
        <w:numPr>
          <w:ilvl w:val="0"/>
          <w:numId w:val="5"/>
        </w:numPr>
        <w:tabs>
          <w:tab w:val="left" w:pos="180"/>
        </w:tabs>
        <w:spacing w:after="120" w:line="276" w:lineRule="auto"/>
        <w:rPr>
          <w:rFonts w:ascii="Calibri" w:hAnsi="Calibri" w:cs="Calibri"/>
        </w:rPr>
      </w:pPr>
      <w:r w:rsidRPr="00F3786B">
        <w:rPr>
          <w:rFonts w:ascii="Calibri" w:hAnsi="Calibri" w:cs="Calibri"/>
        </w:rPr>
        <w:t>odpowiedzialność cywilna za szkody oraz następstwa nieszczęśliwych wypadków dotyczących pracowników i osób trzecich, a powstałych w związku z prowadzonymi robotami, a także z ruchem pojazdów mechanicznych.</w:t>
      </w:r>
    </w:p>
    <w:p w14:paraId="6E634582" w14:textId="716E8D8D" w:rsidR="00036F64" w:rsidRPr="00F3786B" w:rsidRDefault="00036F64" w:rsidP="00F3786B">
      <w:pPr>
        <w:pStyle w:val="Default"/>
        <w:numPr>
          <w:ilvl w:val="0"/>
          <w:numId w:val="4"/>
        </w:numPr>
        <w:spacing w:line="276" w:lineRule="auto"/>
        <w:rPr>
          <w:rFonts w:cs="Calibri"/>
          <w:color w:val="auto"/>
          <w:sz w:val="24"/>
          <w:szCs w:val="24"/>
        </w:rPr>
      </w:pPr>
      <w:r w:rsidRPr="00F3786B">
        <w:rPr>
          <w:rFonts w:cs="Calibri"/>
          <w:color w:val="auto"/>
          <w:sz w:val="24"/>
          <w:szCs w:val="24"/>
        </w:rPr>
        <w:t>Jeżeli polisa ubezpieczenia odpowiedzialności cywilnej Wykonawcy w zakresie prowadzonej</w:t>
      </w:r>
    </w:p>
    <w:p w14:paraId="6E8C4BA1" w14:textId="5A4678FC" w:rsidR="00036F64" w:rsidRPr="00F3786B" w:rsidRDefault="00036F64" w:rsidP="00F3786B">
      <w:pPr>
        <w:pStyle w:val="Default"/>
        <w:spacing w:line="276" w:lineRule="auto"/>
        <w:ind w:left="340"/>
        <w:rPr>
          <w:rFonts w:cs="Calibri"/>
          <w:color w:val="auto"/>
          <w:sz w:val="24"/>
          <w:szCs w:val="24"/>
        </w:rPr>
      </w:pPr>
      <w:r w:rsidRPr="00F3786B">
        <w:rPr>
          <w:rFonts w:cs="Calibri"/>
          <w:color w:val="auto"/>
          <w:sz w:val="24"/>
          <w:szCs w:val="24"/>
        </w:rPr>
        <w:t>przez niego działalności gospodarczej traci ważność przed zakończeniem terminu realizacji przedmiotu umowy, Wykonawca przedłuży ubezpieczenie OC, zachowując jego ciągłość,</w:t>
      </w:r>
      <w:r w:rsidR="00665617">
        <w:rPr>
          <w:rFonts w:cs="Calibri"/>
          <w:color w:val="auto"/>
          <w:sz w:val="24"/>
          <w:szCs w:val="24"/>
        </w:rPr>
        <w:br/>
      </w:r>
      <w:r w:rsidRPr="00F3786B">
        <w:rPr>
          <w:rFonts w:cs="Calibri"/>
          <w:color w:val="auto"/>
          <w:sz w:val="24"/>
          <w:szCs w:val="24"/>
        </w:rPr>
        <w:t>i przekaże odpis (kopię) polisy Zamawiającemu nie później niż na 14 dni przed datą jej wygaśnięcia.</w:t>
      </w:r>
    </w:p>
    <w:p w14:paraId="253ABDB2" w14:textId="632B8272" w:rsidR="007D6959" w:rsidRPr="00F3786B" w:rsidRDefault="007D6959" w:rsidP="00E70ADC">
      <w:pPr>
        <w:spacing w:line="276" w:lineRule="auto"/>
        <w:jc w:val="center"/>
        <w:rPr>
          <w:rFonts w:ascii="Calibri" w:hAnsi="Calibri" w:cs="Calibri"/>
          <w:b/>
        </w:rPr>
      </w:pPr>
      <w:r w:rsidRPr="00F3786B">
        <w:rPr>
          <w:rFonts w:ascii="Calibri" w:hAnsi="Calibri" w:cs="Calibri"/>
          <w:b/>
        </w:rPr>
        <w:sym w:font="Times New Roman" w:char="00A7"/>
      </w:r>
      <w:r w:rsidR="00862F87" w:rsidRPr="00F3786B">
        <w:rPr>
          <w:rFonts w:ascii="Calibri" w:hAnsi="Calibri" w:cs="Calibri"/>
          <w:b/>
        </w:rPr>
        <w:t>8</w:t>
      </w:r>
      <w:r w:rsidR="0007330E" w:rsidRPr="00F3786B">
        <w:rPr>
          <w:rFonts w:ascii="Calibri" w:hAnsi="Calibri" w:cs="Calibri"/>
          <w:b/>
        </w:rPr>
        <w:t>.</w:t>
      </w:r>
      <w:r w:rsidR="001E518E" w:rsidRPr="00F3786B">
        <w:rPr>
          <w:rFonts w:ascii="Calibri" w:hAnsi="Calibri" w:cs="Calibri"/>
          <w:b/>
        </w:rPr>
        <w:t xml:space="preserve"> Jakość materiałów i wyrobów budowlanych</w:t>
      </w:r>
    </w:p>
    <w:p w14:paraId="598C0BC3" w14:textId="745AB098" w:rsidR="00CC5FF4" w:rsidRPr="00F3786B" w:rsidRDefault="008F2457" w:rsidP="00F3786B">
      <w:pPr>
        <w:numPr>
          <w:ilvl w:val="1"/>
          <w:numId w:val="51"/>
        </w:numPr>
        <w:tabs>
          <w:tab w:val="left" w:pos="284"/>
        </w:tabs>
        <w:spacing w:line="276" w:lineRule="auto"/>
        <w:rPr>
          <w:rFonts w:ascii="Calibri" w:hAnsi="Calibri" w:cs="Calibri"/>
        </w:rPr>
      </w:pPr>
      <w:r w:rsidRPr="00F3786B">
        <w:rPr>
          <w:rFonts w:ascii="Calibri" w:hAnsi="Calibri" w:cs="Calibri"/>
        </w:rPr>
        <w:t xml:space="preserve">Wykonawca zobowiązuje się wykonać przedmiot umowy z </w:t>
      </w:r>
      <w:r w:rsidR="00F667AB" w:rsidRPr="00F3786B">
        <w:rPr>
          <w:rFonts w:ascii="Calibri" w:hAnsi="Calibri" w:cs="Calibri"/>
        </w:rPr>
        <w:t>materiałów własnych, nowych i w </w:t>
      </w:r>
      <w:r w:rsidRPr="00F3786B">
        <w:rPr>
          <w:rFonts w:ascii="Calibri" w:hAnsi="Calibri" w:cs="Calibri"/>
        </w:rPr>
        <w:t>pierwszym gatunku jakościowym</w:t>
      </w:r>
      <w:r w:rsidR="00110FD5" w:rsidRPr="00F3786B">
        <w:rPr>
          <w:rFonts w:ascii="Calibri" w:hAnsi="Calibri" w:cs="Calibri"/>
        </w:rPr>
        <w:t>,</w:t>
      </w:r>
      <w:r w:rsidRPr="00F3786B">
        <w:rPr>
          <w:rFonts w:ascii="Calibri" w:hAnsi="Calibri" w:cs="Calibri"/>
        </w:rPr>
        <w:t xml:space="preserve"> chyba że dokumenty wymienione </w:t>
      </w:r>
      <w:r w:rsidR="00AE592C" w:rsidRPr="00F3786B">
        <w:rPr>
          <w:rFonts w:ascii="Calibri" w:hAnsi="Calibri" w:cs="Calibri"/>
        </w:rPr>
        <w:t xml:space="preserve">w §1 ust. </w:t>
      </w:r>
      <w:r w:rsidR="00067C87" w:rsidRPr="00F3786B">
        <w:rPr>
          <w:rFonts w:ascii="Calibri" w:hAnsi="Calibri" w:cs="Calibri"/>
        </w:rPr>
        <w:t>2</w:t>
      </w:r>
      <w:r w:rsidRPr="00F3786B">
        <w:rPr>
          <w:rFonts w:ascii="Calibri" w:hAnsi="Calibri" w:cs="Calibri"/>
        </w:rPr>
        <w:t xml:space="preserve"> wskazują inaczej. </w:t>
      </w:r>
    </w:p>
    <w:p w14:paraId="6CAC1739" w14:textId="4FFB63C1" w:rsidR="001148FE" w:rsidRPr="00F3786B" w:rsidRDefault="008F2457" w:rsidP="00F3786B">
      <w:pPr>
        <w:numPr>
          <w:ilvl w:val="1"/>
          <w:numId w:val="51"/>
        </w:numPr>
        <w:tabs>
          <w:tab w:val="left" w:pos="284"/>
        </w:tabs>
        <w:spacing w:line="276" w:lineRule="auto"/>
        <w:rPr>
          <w:rFonts w:ascii="Calibri" w:hAnsi="Calibri" w:cs="Calibri"/>
        </w:rPr>
      </w:pPr>
      <w:r w:rsidRPr="00F3786B">
        <w:rPr>
          <w:rFonts w:ascii="Calibri" w:eastAsia="Arial Unicode MS" w:hAnsi="Calibri" w:cs="Calibri"/>
        </w:rPr>
        <w:t>M</w:t>
      </w:r>
      <w:r w:rsidRPr="00F3786B">
        <w:rPr>
          <w:rFonts w:ascii="Calibri" w:hAnsi="Calibri" w:cs="Calibri"/>
        </w:rPr>
        <w:t xml:space="preserve">ateriały podlegające wbudowaniu </w:t>
      </w:r>
      <w:r w:rsidR="00206143" w:rsidRPr="00F3786B">
        <w:rPr>
          <w:rFonts w:ascii="Calibri" w:hAnsi="Calibri" w:cs="Calibri"/>
        </w:rPr>
        <w:t>muszą</w:t>
      </w:r>
      <w:r w:rsidRPr="00F3786B">
        <w:rPr>
          <w:rFonts w:ascii="Calibri" w:hAnsi="Calibri" w:cs="Calibri"/>
        </w:rPr>
        <w:t xml:space="preserve"> odpowiadać, co do jakości, wymogom wyrobów dopuszczonych do obrotu i stosowania w budownictwie okreś</w:t>
      </w:r>
      <w:r w:rsidR="000574B4" w:rsidRPr="00F3786B">
        <w:rPr>
          <w:rFonts w:ascii="Calibri" w:hAnsi="Calibri" w:cs="Calibri"/>
        </w:rPr>
        <w:t xml:space="preserve">lonym w art. 10 - ustawy Prawo </w:t>
      </w:r>
      <w:r w:rsidR="00EE64FF" w:rsidRPr="00F3786B">
        <w:rPr>
          <w:rFonts w:ascii="Calibri" w:hAnsi="Calibri" w:cs="Calibri"/>
        </w:rPr>
        <w:t>b</w:t>
      </w:r>
      <w:r w:rsidRPr="00F3786B">
        <w:rPr>
          <w:rFonts w:ascii="Calibri" w:hAnsi="Calibri" w:cs="Calibri"/>
        </w:rPr>
        <w:t xml:space="preserve">udowlane. </w:t>
      </w:r>
    </w:p>
    <w:p w14:paraId="2103C851" w14:textId="3E8D8B46" w:rsidR="001148FE" w:rsidRPr="00F3786B" w:rsidRDefault="008F2457" w:rsidP="00F3786B">
      <w:pPr>
        <w:numPr>
          <w:ilvl w:val="1"/>
          <w:numId w:val="51"/>
        </w:numPr>
        <w:tabs>
          <w:tab w:val="left" w:pos="284"/>
        </w:tabs>
        <w:spacing w:line="276" w:lineRule="auto"/>
        <w:rPr>
          <w:rFonts w:ascii="Calibri" w:hAnsi="Calibri" w:cs="Calibri"/>
        </w:rPr>
      </w:pPr>
      <w:r w:rsidRPr="00F3786B">
        <w:rPr>
          <w:rFonts w:ascii="Calibri" w:hAnsi="Calibri" w:cs="Calibri"/>
        </w:rPr>
        <w:lastRenderedPageBreak/>
        <w:t>Za dopuszczo</w:t>
      </w:r>
      <w:r w:rsidR="001148FE" w:rsidRPr="00F3786B">
        <w:rPr>
          <w:rFonts w:ascii="Calibri" w:hAnsi="Calibri" w:cs="Calibri"/>
        </w:rPr>
        <w:t>ne do stosowania w realizacji przedmiotu umowy przyjmuje się wyroby</w:t>
      </w:r>
      <w:r w:rsidR="00E82A6D" w:rsidRPr="00F3786B">
        <w:rPr>
          <w:rFonts w:ascii="Calibri" w:hAnsi="Calibri" w:cs="Calibri"/>
        </w:rPr>
        <w:t xml:space="preserve"> (materiały</w:t>
      </w:r>
      <w:r w:rsidR="00C65953" w:rsidRPr="00F3786B">
        <w:rPr>
          <w:rFonts w:ascii="Calibri" w:hAnsi="Calibri" w:cs="Calibri"/>
        </w:rPr>
        <w:t>,</w:t>
      </w:r>
      <w:r w:rsidR="00E82A6D" w:rsidRPr="00F3786B">
        <w:rPr>
          <w:rFonts w:ascii="Calibri" w:hAnsi="Calibri" w:cs="Calibri"/>
        </w:rPr>
        <w:t xml:space="preserve"> urządzenia)</w:t>
      </w:r>
      <w:r w:rsidR="001148FE" w:rsidRPr="00F3786B">
        <w:rPr>
          <w:rFonts w:ascii="Calibri" w:hAnsi="Calibri" w:cs="Calibri"/>
        </w:rPr>
        <w:t xml:space="preserve">, które </w:t>
      </w:r>
      <w:r w:rsidRPr="00F3786B">
        <w:rPr>
          <w:rFonts w:ascii="Calibri" w:hAnsi="Calibri" w:cs="Calibri"/>
        </w:rPr>
        <w:t xml:space="preserve">zgodnie z odrębnymi przepisami </w:t>
      </w:r>
      <w:r w:rsidR="001148FE" w:rsidRPr="00F3786B">
        <w:rPr>
          <w:rFonts w:ascii="Calibri" w:hAnsi="Calibri" w:cs="Calibri"/>
        </w:rPr>
        <w:t xml:space="preserve">oznakowano znakiem CE. W przypadku wyrobu </w:t>
      </w:r>
      <w:proofErr w:type="gramStart"/>
      <w:r w:rsidR="001148FE" w:rsidRPr="00F3786B">
        <w:rPr>
          <w:rFonts w:ascii="Calibri" w:hAnsi="Calibri" w:cs="Calibri"/>
        </w:rPr>
        <w:t>nie posiadającego</w:t>
      </w:r>
      <w:proofErr w:type="gramEnd"/>
      <w:r w:rsidR="001148FE" w:rsidRPr="00F3786B">
        <w:rPr>
          <w:rFonts w:ascii="Calibri" w:hAnsi="Calibri" w:cs="Calibri"/>
        </w:rPr>
        <w:t xml:space="preserve"> oznakowania CE dopuszczony do realizacji zamówienia będzie: </w:t>
      </w:r>
    </w:p>
    <w:p w14:paraId="29288067" w14:textId="77777777" w:rsidR="00C6051A" w:rsidRPr="00F3786B" w:rsidRDefault="00C6051A" w:rsidP="00F3786B">
      <w:pPr>
        <w:numPr>
          <w:ilvl w:val="0"/>
          <w:numId w:val="28"/>
        </w:numPr>
        <w:spacing w:line="276" w:lineRule="auto"/>
        <w:ind w:hanging="357"/>
        <w:rPr>
          <w:rFonts w:ascii="Calibri" w:hAnsi="Calibri" w:cs="Calibri"/>
        </w:rPr>
      </w:pPr>
      <w:r w:rsidRPr="00F3786B">
        <w:rPr>
          <w:rFonts w:ascii="Calibri" w:hAnsi="Calibri" w:cs="Calibri"/>
        </w:rPr>
        <w:t xml:space="preserve">wyrób wyprodukowany na terytorium Polski w zgodzie z istniejącą Polską Normą, dla którego </w:t>
      </w:r>
      <w:r w:rsidR="00E82A6D" w:rsidRPr="00F3786B">
        <w:rPr>
          <w:rFonts w:ascii="Calibri" w:hAnsi="Calibri" w:cs="Calibri"/>
        </w:rPr>
        <w:t xml:space="preserve">Wykonawca/ </w:t>
      </w:r>
      <w:r w:rsidRPr="00F3786B">
        <w:rPr>
          <w:rFonts w:ascii="Calibri" w:hAnsi="Calibri" w:cs="Calibri"/>
        </w:rPr>
        <w:t>producent załączył deklarację zgodności z tą normą lub:</w:t>
      </w:r>
    </w:p>
    <w:p w14:paraId="11D2B302" w14:textId="41371218" w:rsidR="00C6051A" w:rsidRPr="00F3786B" w:rsidRDefault="00C6051A" w:rsidP="00F3786B">
      <w:pPr>
        <w:pStyle w:val="Akapitzlist"/>
        <w:numPr>
          <w:ilvl w:val="0"/>
          <w:numId w:val="29"/>
        </w:numPr>
        <w:suppressAutoHyphens w:val="0"/>
        <w:autoSpaceDE w:val="0"/>
        <w:autoSpaceDN w:val="0"/>
        <w:spacing w:line="276" w:lineRule="auto"/>
        <w:ind w:hanging="357"/>
        <w:rPr>
          <w:rFonts w:ascii="Calibri" w:hAnsi="Calibri" w:cs="Calibri"/>
        </w:rPr>
      </w:pPr>
      <w:r w:rsidRPr="00F3786B">
        <w:rPr>
          <w:rFonts w:ascii="Calibri" w:hAnsi="Calibri" w:cs="Calibri"/>
        </w:rPr>
        <w:t>w przypadku braku Polskiej Normy lub is</w:t>
      </w:r>
      <w:r w:rsidR="00E82A6D" w:rsidRPr="00F3786B">
        <w:rPr>
          <w:rFonts w:ascii="Calibri" w:hAnsi="Calibri" w:cs="Calibri"/>
        </w:rPr>
        <w:t xml:space="preserve">totnej różnicy od jej zapisów to wyprodukowany </w:t>
      </w:r>
      <w:r w:rsidRPr="00F3786B">
        <w:rPr>
          <w:rFonts w:ascii="Calibri" w:hAnsi="Calibri" w:cs="Calibri"/>
        </w:rPr>
        <w:t>w zgodzie</w:t>
      </w:r>
      <w:r w:rsidR="00032E91" w:rsidRPr="00F3786B">
        <w:rPr>
          <w:rFonts w:ascii="Calibri" w:hAnsi="Calibri" w:cs="Calibri"/>
        </w:rPr>
        <w:t xml:space="preserve"> </w:t>
      </w:r>
      <w:r w:rsidR="00E82A6D" w:rsidRPr="00F3786B">
        <w:rPr>
          <w:rFonts w:ascii="Calibri" w:hAnsi="Calibri" w:cs="Calibri"/>
        </w:rPr>
        <w:t xml:space="preserve">z </w:t>
      </w:r>
      <w:r w:rsidRPr="00F3786B">
        <w:rPr>
          <w:rFonts w:ascii="Calibri" w:hAnsi="Calibri" w:cs="Calibri"/>
        </w:rPr>
        <w:t>uzyskaną aprobatą techniczną, a</w:t>
      </w:r>
      <w:r w:rsidR="00E82A6D" w:rsidRPr="00F3786B">
        <w:rPr>
          <w:rFonts w:ascii="Calibri" w:hAnsi="Calibri" w:cs="Calibri"/>
        </w:rPr>
        <w:t xml:space="preserve"> Wykonawca/</w:t>
      </w:r>
      <w:r w:rsidRPr="00F3786B">
        <w:rPr>
          <w:rFonts w:ascii="Calibri" w:hAnsi="Calibri" w:cs="Calibri"/>
        </w:rPr>
        <w:t xml:space="preserve"> producent załączył deklarację zgodności z tą aprobatą,</w:t>
      </w:r>
    </w:p>
    <w:p w14:paraId="5B2A010F" w14:textId="01700331" w:rsidR="00C6051A" w:rsidRPr="00F3786B" w:rsidRDefault="00C6051A" w:rsidP="00F3786B">
      <w:pPr>
        <w:pStyle w:val="Akapitzlist"/>
        <w:numPr>
          <w:ilvl w:val="0"/>
          <w:numId w:val="29"/>
        </w:numPr>
        <w:suppressAutoHyphens w:val="0"/>
        <w:autoSpaceDE w:val="0"/>
        <w:autoSpaceDN w:val="0"/>
        <w:spacing w:line="276" w:lineRule="auto"/>
        <w:ind w:hanging="357"/>
        <w:rPr>
          <w:rFonts w:ascii="Calibri" w:hAnsi="Calibri" w:cs="Calibri"/>
        </w:rPr>
      </w:pPr>
      <w:r w:rsidRPr="00F3786B">
        <w:rPr>
          <w:rFonts w:ascii="Calibri" w:hAnsi="Calibri" w:cs="Calibri"/>
        </w:rPr>
        <w:t>posiada znak budowlany świadczący o zgodności z Polską Normą wyrobu albo aprobatą techniczną,</w:t>
      </w:r>
      <w:r w:rsidR="00032E91" w:rsidRPr="00F3786B">
        <w:rPr>
          <w:rFonts w:ascii="Calibri" w:hAnsi="Calibri" w:cs="Calibri"/>
        </w:rPr>
        <w:t xml:space="preserve"> </w:t>
      </w:r>
      <w:r w:rsidRPr="00F3786B">
        <w:rPr>
          <w:rFonts w:ascii="Calibri" w:hAnsi="Calibri" w:cs="Calibri"/>
        </w:rPr>
        <w:t xml:space="preserve">a </w:t>
      </w:r>
      <w:r w:rsidR="00E82A6D" w:rsidRPr="00F3786B">
        <w:rPr>
          <w:rFonts w:ascii="Calibri" w:hAnsi="Calibri" w:cs="Calibri"/>
        </w:rPr>
        <w:t>Wykonawca/</w:t>
      </w:r>
      <w:r w:rsidRPr="00F3786B">
        <w:rPr>
          <w:rFonts w:ascii="Calibri" w:hAnsi="Calibri" w:cs="Calibri"/>
        </w:rPr>
        <w:t>producent załączył o</w:t>
      </w:r>
      <w:r w:rsidR="0017783C" w:rsidRPr="00F3786B">
        <w:rPr>
          <w:rFonts w:ascii="Calibri" w:hAnsi="Calibri" w:cs="Calibri"/>
        </w:rPr>
        <w:t>dpowiednią informację o wyrobie,</w:t>
      </w:r>
    </w:p>
    <w:p w14:paraId="7577722A" w14:textId="28FC94B4" w:rsidR="00C6051A" w:rsidRPr="00F3786B" w:rsidRDefault="00C6051A" w:rsidP="00F3786B">
      <w:pPr>
        <w:numPr>
          <w:ilvl w:val="0"/>
          <w:numId w:val="28"/>
        </w:numPr>
        <w:spacing w:line="276" w:lineRule="auto"/>
        <w:ind w:hanging="357"/>
        <w:rPr>
          <w:rFonts w:ascii="Calibri" w:hAnsi="Calibri" w:cs="Calibri"/>
        </w:rPr>
      </w:pPr>
      <w:r w:rsidRPr="00F3786B">
        <w:rPr>
          <w:rFonts w:ascii="Calibri" w:hAnsi="Calibri" w:cs="Calibri"/>
        </w:rPr>
        <w:t>wyrób wyprodukowany poza terytorium Polski, na który udzielono mu aprobaty technicznej,</w:t>
      </w:r>
      <w:r w:rsidR="00F5501B" w:rsidRPr="00F3786B">
        <w:rPr>
          <w:rFonts w:ascii="Calibri" w:hAnsi="Calibri" w:cs="Calibri"/>
        </w:rPr>
        <w:t xml:space="preserve"> </w:t>
      </w:r>
      <w:r w:rsidRPr="00F3786B">
        <w:rPr>
          <w:rFonts w:ascii="Calibri" w:hAnsi="Calibri" w:cs="Calibri"/>
        </w:rPr>
        <w:t xml:space="preserve">a </w:t>
      </w:r>
      <w:r w:rsidR="00E82A6D" w:rsidRPr="00F3786B">
        <w:rPr>
          <w:rFonts w:ascii="Calibri" w:hAnsi="Calibri" w:cs="Calibri"/>
        </w:rPr>
        <w:t>Wykonawca/</w:t>
      </w:r>
      <w:r w:rsidRPr="00F3786B">
        <w:rPr>
          <w:rFonts w:ascii="Calibri" w:hAnsi="Calibri" w:cs="Calibri"/>
        </w:rPr>
        <w:t>producent załączył do wyrobu dek</w:t>
      </w:r>
      <w:r w:rsidR="00F31C0C" w:rsidRPr="00F3786B">
        <w:rPr>
          <w:rFonts w:ascii="Calibri" w:hAnsi="Calibri" w:cs="Calibri"/>
        </w:rPr>
        <w:t>larację zgodności z tą aprobatą,</w:t>
      </w:r>
    </w:p>
    <w:p w14:paraId="0263ADAC" w14:textId="7CE17F8D" w:rsidR="00C6051A" w:rsidRPr="00F3786B" w:rsidRDefault="00C6051A" w:rsidP="00F3786B">
      <w:pPr>
        <w:numPr>
          <w:ilvl w:val="0"/>
          <w:numId w:val="28"/>
        </w:numPr>
        <w:spacing w:line="276" w:lineRule="auto"/>
        <w:ind w:hanging="357"/>
        <w:rPr>
          <w:rFonts w:ascii="Calibri" w:hAnsi="Calibri" w:cs="Calibri"/>
        </w:rPr>
      </w:pPr>
      <w:r w:rsidRPr="00F3786B">
        <w:rPr>
          <w:rFonts w:ascii="Calibri" w:hAnsi="Calibri" w:cs="Calibri"/>
        </w:rPr>
        <w:t>wyrób umieszczony w odpowiednim wykazie wyrobów mających niewielkie znaczenie dla zdrowia i bezpieczeństwa, dla których producent wydał deklarację zgodności z uzna</w:t>
      </w:r>
      <w:r w:rsidR="00F31C0C" w:rsidRPr="00F3786B">
        <w:rPr>
          <w:rFonts w:ascii="Calibri" w:hAnsi="Calibri" w:cs="Calibri"/>
        </w:rPr>
        <w:t>nymi regułami sztuki budowlanej,</w:t>
      </w:r>
    </w:p>
    <w:p w14:paraId="450A4F10" w14:textId="1E8B023B" w:rsidR="00C6051A" w:rsidRPr="00F3786B" w:rsidRDefault="00C6051A" w:rsidP="00F3786B">
      <w:pPr>
        <w:numPr>
          <w:ilvl w:val="0"/>
          <w:numId w:val="28"/>
        </w:numPr>
        <w:spacing w:line="276" w:lineRule="auto"/>
        <w:ind w:hanging="357"/>
        <w:rPr>
          <w:rFonts w:ascii="Calibri" w:hAnsi="Calibri" w:cs="Calibri"/>
        </w:rPr>
      </w:pPr>
      <w:r w:rsidRPr="00F3786B">
        <w:rPr>
          <w:rFonts w:ascii="Calibri" w:hAnsi="Calibri" w:cs="Calibri"/>
        </w:rPr>
        <w:t xml:space="preserve">wyrób jednostkowy (indywidualny) </w:t>
      </w:r>
      <w:r w:rsidR="00E82A6D" w:rsidRPr="00F3786B">
        <w:rPr>
          <w:rFonts w:ascii="Calibri" w:hAnsi="Calibri" w:cs="Calibri"/>
        </w:rPr>
        <w:t>wytworzony</w:t>
      </w:r>
      <w:r w:rsidRPr="00F3786B">
        <w:rPr>
          <w:rFonts w:ascii="Calibri" w:hAnsi="Calibri" w:cs="Calibri"/>
        </w:rPr>
        <w:t xml:space="preserve"> według indywidualnej dokumentacji technicznej, dla którego </w:t>
      </w:r>
      <w:r w:rsidR="00E82A6D" w:rsidRPr="00F3786B">
        <w:rPr>
          <w:rFonts w:ascii="Calibri" w:hAnsi="Calibri" w:cs="Calibri"/>
        </w:rPr>
        <w:t>Wykonawca/</w:t>
      </w:r>
      <w:r w:rsidRPr="00F3786B">
        <w:rPr>
          <w:rFonts w:ascii="Calibri" w:hAnsi="Calibri" w:cs="Calibri"/>
        </w:rPr>
        <w:t>producent wydał specjalne oświadczenie o zgodności wyrobu z tą dokumentacją projektową oraz z przepisami.</w:t>
      </w:r>
    </w:p>
    <w:p w14:paraId="4BB0E413" w14:textId="4DAFD477" w:rsidR="00AA4B60" w:rsidRPr="00F3786B" w:rsidRDefault="000E4228" w:rsidP="00F3786B">
      <w:pPr>
        <w:numPr>
          <w:ilvl w:val="1"/>
          <w:numId w:val="51"/>
        </w:numPr>
        <w:tabs>
          <w:tab w:val="left" w:pos="284"/>
        </w:tabs>
        <w:spacing w:line="276" w:lineRule="auto"/>
        <w:rPr>
          <w:rFonts w:ascii="Calibri" w:hAnsi="Calibri" w:cs="Calibri"/>
        </w:rPr>
      </w:pPr>
      <w:r w:rsidRPr="00F3786B">
        <w:rPr>
          <w:rFonts w:ascii="Calibri" w:hAnsi="Calibri" w:cs="Calibri"/>
        </w:rPr>
        <w:t xml:space="preserve"> </w:t>
      </w:r>
      <w:r w:rsidRPr="00F3786B">
        <w:rPr>
          <w:rFonts w:ascii="Calibri" w:hAnsi="Calibri" w:cs="Calibri"/>
        </w:rPr>
        <w:tab/>
      </w:r>
      <w:r w:rsidR="00AA4B60" w:rsidRPr="00F3786B">
        <w:rPr>
          <w:rFonts w:ascii="Calibri" w:hAnsi="Calibri" w:cs="Calibri"/>
        </w:rPr>
        <w:t xml:space="preserve">Zamawiający </w:t>
      </w:r>
      <w:r w:rsidR="008C5887" w:rsidRPr="00F3786B">
        <w:rPr>
          <w:rFonts w:ascii="Calibri" w:hAnsi="Calibri" w:cs="Calibri"/>
        </w:rPr>
        <w:t xml:space="preserve">dopuszcza stosowanie </w:t>
      </w:r>
      <w:r w:rsidR="00AA4B60" w:rsidRPr="00F3786B">
        <w:rPr>
          <w:rFonts w:ascii="Calibri" w:hAnsi="Calibri" w:cs="Calibri"/>
        </w:rPr>
        <w:t>urządze</w:t>
      </w:r>
      <w:r w:rsidR="008C5887" w:rsidRPr="00F3786B">
        <w:rPr>
          <w:rFonts w:ascii="Calibri" w:hAnsi="Calibri" w:cs="Calibri"/>
        </w:rPr>
        <w:t>ń</w:t>
      </w:r>
      <w:r w:rsidR="00AA4B60" w:rsidRPr="00F3786B">
        <w:rPr>
          <w:rFonts w:ascii="Calibri" w:hAnsi="Calibri" w:cs="Calibri"/>
        </w:rPr>
        <w:t>/wyrob</w:t>
      </w:r>
      <w:r w:rsidR="008C5887" w:rsidRPr="00F3786B">
        <w:rPr>
          <w:rFonts w:ascii="Calibri" w:hAnsi="Calibri" w:cs="Calibri"/>
        </w:rPr>
        <w:t>ów</w:t>
      </w:r>
      <w:r w:rsidR="00AA4B60" w:rsidRPr="00F3786B">
        <w:rPr>
          <w:rFonts w:ascii="Calibri" w:hAnsi="Calibri" w:cs="Calibri"/>
        </w:rPr>
        <w:t>/materiał</w:t>
      </w:r>
      <w:r w:rsidR="008C5887" w:rsidRPr="00F3786B">
        <w:rPr>
          <w:rFonts w:ascii="Calibri" w:hAnsi="Calibri" w:cs="Calibri"/>
        </w:rPr>
        <w:t xml:space="preserve">ów o innych </w:t>
      </w:r>
      <w:r w:rsidR="00A5193D" w:rsidRPr="00F3786B">
        <w:rPr>
          <w:rFonts w:ascii="Calibri" w:hAnsi="Calibri" w:cs="Calibri"/>
        </w:rPr>
        <w:t>parametrach</w:t>
      </w:r>
      <w:r w:rsidR="008C5887" w:rsidRPr="00F3786B">
        <w:rPr>
          <w:rFonts w:ascii="Calibri" w:hAnsi="Calibri" w:cs="Calibri"/>
        </w:rPr>
        <w:t xml:space="preserve"> do tych wskazanych w </w:t>
      </w:r>
      <w:r w:rsidR="00AA4B60" w:rsidRPr="00F3786B">
        <w:rPr>
          <w:rFonts w:ascii="Calibri" w:hAnsi="Calibri" w:cs="Calibri"/>
        </w:rPr>
        <w:t>dokumentac</w:t>
      </w:r>
      <w:r w:rsidR="00894188" w:rsidRPr="00F3786B">
        <w:rPr>
          <w:rFonts w:ascii="Calibri" w:hAnsi="Calibri" w:cs="Calibri"/>
        </w:rPr>
        <w:t>h</w:t>
      </w:r>
      <w:r w:rsidR="00AA4B60" w:rsidRPr="00F3786B">
        <w:rPr>
          <w:rFonts w:ascii="Calibri" w:hAnsi="Calibri" w:cs="Calibri"/>
        </w:rPr>
        <w:t xml:space="preserve"> </w:t>
      </w:r>
      <w:r w:rsidR="00894188" w:rsidRPr="00F3786B">
        <w:rPr>
          <w:rFonts w:ascii="Calibri" w:hAnsi="Calibri" w:cs="Calibri"/>
        </w:rPr>
        <w:t>inwestycji</w:t>
      </w:r>
      <w:r w:rsidR="00AA4B60" w:rsidRPr="00F3786B">
        <w:rPr>
          <w:rFonts w:ascii="Calibri" w:hAnsi="Calibri" w:cs="Calibri"/>
        </w:rPr>
        <w:t xml:space="preserve"> pod warunkiem, że:</w:t>
      </w:r>
    </w:p>
    <w:p w14:paraId="32DF2CDC" w14:textId="036C5464" w:rsidR="00AA4B60" w:rsidRPr="00F3786B" w:rsidRDefault="00AA4B60" w:rsidP="00F3786B">
      <w:pPr>
        <w:tabs>
          <w:tab w:val="left" w:pos="709"/>
        </w:tabs>
        <w:spacing w:line="276" w:lineRule="auto"/>
        <w:ind w:left="709" w:hanging="369"/>
        <w:rPr>
          <w:rFonts w:ascii="Calibri" w:hAnsi="Calibri" w:cs="Calibri"/>
        </w:rPr>
      </w:pPr>
      <w:r w:rsidRPr="00F3786B">
        <w:rPr>
          <w:rFonts w:ascii="Calibri" w:hAnsi="Calibri" w:cs="Calibri"/>
        </w:rPr>
        <w:t xml:space="preserve">a) </w:t>
      </w:r>
      <w:r w:rsidR="00E17B21" w:rsidRPr="00F3786B">
        <w:rPr>
          <w:rFonts w:ascii="Calibri" w:hAnsi="Calibri" w:cs="Calibri"/>
        </w:rPr>
        <w:tab/>
      </w:r>
      <w:r w:rsidRPr="00F3786B">
        <w:rPr>
          <w:rFonts w:ascii="Calibri" w:hAnsi="Calibri" w:cs="Calibri"/>
        </w:rPr>
        <w:t>spełniają one wymagania określone w ust. 1-3 oraz</w:t>
      </w:r>
      <w:r w:rsidR="003F48D8" w:rsidRPr="00F3786B">
        <w:rPr>
          <w:rFonts w:ascii="Calibri" w:hAnsi="Calibri" w:cs="Calibri"/>
        </w:rPr>
        <w:t xml:space="preserve"> </w:t>
      </w:r>
      <w:r w:rsidRPr="00F3786B">
        <w:rPr>
          <w:rFonts w:ascii="Calibri" w:hAnsi="Calibri" w:cs="Calibri"/>
        </w:rPr>
        <w:t>zapewniają taką samą przydatność eksploatacyjną na zapewnieniu tych samych funkcji użytkowych oraz</w:t>
      </w:r>
    </w:p>
    <w:p w14:paraId="0C412102" w14:textId="690A1DD0" w:rsidR="00AA4B60" w:rsidRPr="00F3786B" w:rsidRDefault="00AA4B60" w:rsidP="00F3786B">
      <w:pPr>
        <w:tabs>
          <w:tab w:val="left" w:pos="709"/>
        </w:tabs>
        <w:spacing w:line="276" w:lineRule="auto"/>
        <w:ind w:left="709" w:hanging="369"/>
        <w:rPr>
          <w:rFonts w:ascii="Calibri" w:hAnsi="Calibri" w:cs="Calibri"/>
        </w:rPr>
      </w:pPr>
      <w:r w:rsidRPr="00F3786B">
        <w:rPr>
          <w:rFonts w:ascii="Calibri" w:hAnsi="Calibri" w:cs="Calibri"/>
        </w:rPr>
        <w:t xml:space="preserve">c) </w:t>
      </w:r>
      <w:r w:rsidR="00E17B21" w:rsidRPr="00F3786B">
        <w:rPr>
          <w:rFonts w:ascii="Calibri" w:hAnsi="Calibri" w:cs="Calibri"/>
        </w:rPr>
        <w:tab/>
      </w:r>
      <w:r w:rsidRPr="00F3786B">
        <w:rPr>
          <w:rFonts w:ascii="Calibri" w:hAnsi="Calibri" w:cs="Calibri"/>
        </w:rPr>
        <w:t>ich wymiary odpowiadają wymiarom, wraz z podan</w:t>
      </w:r>
      <w:r w:rsidR="00F22DA6" w:rsidRPr="00F3786B">
        <w:rPr>
          <w:rFonts w:ascii="Calibri" w:hAnsi="Calibri" w:cs="Calibri"/>
        </w:rPr>
        <w:t>ą</w:t>
      </w:r>
      <w:r w:rsidR="00F667AB" w:rsidRPr="00F3786B">
        <w:rPr>
          <w:rFonts w:ascii="Calibri" w:hAnsi="Calibri" w:cs="Calibri"/>
        </w:rPr>
        <w:t xml:space="preserve"> tolerancją, wskazanym w </w:t>
      </w:r>
      <w:r w:rsidR="006D5110" w:rsidRPr="00F3786B">
        <w:rPr>
          <w:rFonts w:ascii="Calibri" w:hAnsi="Calibri" w:cs="Calibri"/>
        </w:rPr>
        <w:t>dokumentacji projektowej, a w </w:t>
      </w:r>
      <w:r w:rsidRPr="00F3786B">
        <w:rPr>
          <w:rFonts w:ascii="Calibri" w:hAnsi="Calibri" w:cs="Calibri"/>
        </w:rPr>
        <w:t>przypadku br</w:t>
      </w:r>
      <w:r w:rsidR="004622B0" w:rsidRPr="00F3786B">
        <w:rPr>
          <w:rFonts w:ascii="Calibri" w:hAnsi="Calibri" w:cs="Calibri"/>
        </w:rPr>
        <w:t>a</w:t>
      </w:r>
      <w:r w:rsidRPr="00F3786B">
        <w:rPr>
          <w:rFonts w:ascii="Calibri" w:hAnsi="Calibri" w:cs="Calibri"/>
        </w:rPr>
        <w:t>ku tolerancji w projekcie nie będą mniejsze lub większe niż 5 % od tych wartości określonych w dokumentac</w:t>
      </w:r>
      <w:r w:rsidR="00894188" w:rsidRPr="00F3786B">
        <w:rPr>
          <w:rFonts w:ascii="Calibri" w:hAnsi="Calibri" w:cs="Calibri"/>
        </w:rPr>
        <w:t>h</w:t>
      </w:r>
      <w:r w:rsidRPr="00F3786B">
        <w:rPr>
          <w:rFonts w:ascii="Calibri" w:hAnsi="Calibri" w:cs="Calibri"/>
        </w:rPr>
        <w:t xml:space="preserve"> </w:t>
      </w:r>
      <w:r w:rsidR="00894188" w:rsidRPr="00F3786B">
        <w:rPr>
          <w:rFonts w:ascii="Calibri" w:hAnsi="Calibri" w:cs="Calibri"/>
        </w:rPr>
        <w:t>inwestycji</w:t>
      </w:r>
      <w:r w:rsidRPr="00F3786B">
        <w:rPr>
          <w:rFonts w:ascii="Calibri" w:hAnsi="Calibri" w:cs="Calibri"/>
        </w:rPr>
        <w:t>.</w:t>
      </w:r>
      <w:r w:rsidRPr="00F3786B">
        <w:rPr>
          <w:rFonts w:ascii="Calibri" w:hAnsi="Calibri" w:cs="Calibri"/>
        </w:rPr>
        <w:tab/>
      </w:r>
    </w:p>
    <w:p w14:paraId="3787FFC4" w14:textId="2CDC67E8" w:rsidR="009E4BDC" w:rsidRPr="00F3786B" w:rsidRDefault="007E1728" w:rsidP="00F3786B">
      <w:pPr>
        <w:numPr>
          <w:ilvl w:val="1"/>
          <w:numId w:val="51"/>
        </w:numPr>
        <w:tabs>
          <w:tab w:val="left" w:pos="426"/>
        </w:tabs>
        <w:spacing w:line="276" w:lineRule="auto"/>
        <w:rPr>
          <w:rFonts w:ascii="Calibri" w:hAnsi="Calibri" w:cs="Calibri"/>
        </w:rPr>
      </w:pPr>
      <w:r w:rsidRPr="00F3786B">
        <w:rPr>
          <w:rFonts w:ascii="Calibri" w:hAnsi="Calibri" w:cs="Calibri"/>
        </w:rPr>
        <w:t>Wykonawca jest zobowiązany do uzyskania zatwierdzenia przez Zamawiającego wyr</w:t>
      </w:r>
      <w:r w:rsidR="003736BA" w:rsidRPr="00F3786B">
        <w:rPr>
          <w:rFonts w:ascii="Calibri" w:hAnsi="Calibri" w:cs="Calibri"/>
        </w:rPr>
        <w:t>ob</w:t>
      </w:r>
      <w:r w:rsidRPr="00F3786B">
        <w:rPr>
          <w:rFonts w:ascii="Calibri" w:hAnsi="Calibri" w:cs="Calibri"/>
        </w:rPr>
        <w:t xml:space="preserve">ów, </w:t>
      </w:r>
      <w:r w:rsidR="000E4228" w:rsidRPr="00F3786B">
        <w:rPr>
          <w:rFonts w:ascii="Calibri" w:hAnsi="Calibri" w:cs="Calibri"/>
        </w:rPr>
        <w:t>m</w:t>
      </w:r>
      <w:r w:rsidRPr="00F3786B">
        <w:rPr>
          <w:rFonts w:ascii="Calibri" w:hAnsi="Calibri" w:cs="Calibri"/>
        </w:rPr>
        <w:t>ateriałów</w:t>
      </w:r>
      <w:r w:rsidR="000E4228" w:rsidRPr="00F3786B">
        <w:rPr>
          <w:rFonts w:ascii="Calibri" w:hAnsi="Calibri" w:cs="Calibri"/>
        </w:rPr>
        <w:t xml:space="preserve"> i urządzeń planowanych do dostarczenia/wbudowania.</w:t>
      </w:r>
      <w:r w:rsidRPr="00F3786B">
        <w:rPr>
          <w:rFonts w:ascii="Calibri" w:hAnsi="Calibri" w:cs="Calibri"/>
        </w:rPr>
        <w:t xml:space="preserve"> </w:t>
      </w:r>
      <w:r w:rsidR="008F2457" w:rsidRPr="00F3786B">
        <w:rPr>
          <w:rFonts w:ascii="Calibri" w:hAnsi="Calibri" w:cs="Calibri"/>
        </w:rPr>
        <w:t>Przed wbudowaniem materiału</w:t>
      </w:r>
      <w:r w:rsidR="00C84C7C" w:rsidRPr="00F3786B">
        <w:rPr>
          <w:rFonts w:ascii="Calibri" w:hAnsi="Calibri" w:cs="Calibri"/>
        </w:rPr>
        <w:t>,</w:t>
      </w:r>
      <w:r w:rsidR="008F2457" w:rsidRPr="00F3786B">
        <w:rPr>
          <w:rFonts w:ascii="Calibri" w:hAnsi="Calibri" w:cs="Calibri"/>
        </w:rPr>
        <w:t xml:space="preserve"> na </w:t>
      </w:r>
      <w:r w:rsidR="009E4BDC" w:rsidRPr="00F3786B">
        <w:rPr>
          <w:rFonts w:ascii="Calibri" w:hAnsi="Calibri" w:cs="Calibri"/>
        </w:rPr>
        <w:t xml:space="preserve">zasadach określonych w ST oraz na </w:t>
      </w:r>
      <w:r w:rsidR="008F2457" w:rsidRPr="00F3786B">
        <w:rPr>
          <w:rFonts w:ascii="Calibri" w:hAnsi="Calibri" w:cs="Calibri"/>
        </w:rPr>
        <w:t xml:space="preserve">każde żądanie </w:t>
      </w:r>
      <w:r w:rsidR="00E17B21" w:rsidRPr="00F3786B">
        <w:rPr>
          <w:rFonts w:ascii="Calibri" w:hAnsi="Calibri" w:cs="Calibri"/>
        </w:rPr>
        <w:t>przedstawiciela Zamawiającego</w:t>
      </w:r>
      <w:r w:rsidR="00A22527" w:rsidRPr="00F3786B">
        <w:rPr>
          <w:rFonts w:ascii="Calibri" w:hAnsi="Calibri" w:cs="Calibri"/>
        </w:rPr>
        <w:t>,</w:t>
      </w:r>
      <w:r w:rsidR="00E17B21" w:rsidRPr="00F3786B">
        <w:rPr>
          <w:rFonts w:ascii="Calibri" w:hAnsi="Calibri" w:cs="Calibri"/>
        </w:rPr>
        <w:t xml:space="preserve"> </w:t>
      </w:r>
      <w:r w:rsidR="008F2457" w:rsidRPr="00F3786B">
        <w:rPr>
          <w:rFonts w:ascii="Calibri" w:hAnsi="Calibri" w:cs="Calibri"/>
        </w:rPr>
        <w:t>Wykonawca zobowiązany jest okazać w stos</w:t>
      </w:r>
      <w:r w:rsidR="00F667AB" w:rsidRPr="00F3786B">
        <w:rPr>
          <w:rFonts w:ascii="Calibri" w:hAnsi="Calibri" w:cs="Calibri"/>
        </w:rPr>
        <w:t>unku do wskazanych materiałów i </w:t>
      </w:r>
      <w:r w:rsidR="008F2457" w:rsidRPr="00F3786B">
        <w:rPr>
          <w:rFonts w:ascii="Calibri" w:hAnsi="Calibri" w:cs="Calibri"/>
        </w:rPr>
        <w:t>urządzeń odpowiedni dokument wymieniony w ust.</w:t>
      </w:r>
      <w:r w:rsidR="00E82A6D" w:rsidRPr="00F3786B">
        <w:rPr>
          <w:rFonts w:ascii="Calibri" w:hAnsi="Calibri" w:cs="Calibri"/>
        </w:rPr>
        <w:t>3</w:t>
      </w:r>
      <w:r w:rsidR="008F2457" w:rsidRPr="00F3786B">
        <w:rPr>
          <w:rFonts w:ascii="Calibri" w:hAnsi="Calibri" w:cs="Calibri"/>
        </w:rPr>
        <w:t>.</w:t>
      </w:r>
    </w:p>
    <w:p w14:paraId="776BE2B5" w14:textId="36B5B8F6" w:rsidR="009E4BDC" w:rsidRPr="00F3786B" w:rsidRDefault="009E4BDC" w:rsidP="00F3786B">
      <w:pPr>
        <w:numPr>
          <w:ilvl w:val="1"/>
          <w:numId w:val="51"/>
        </w:numPr>
        <w:tabs>
          <w:tab w:val="left" w:pos="426"/>
        </w:tabs>
        <w:spacing w:line="276" w:lineRule="auto"/>
        <w:rPr>
          <w:rFonts w:ascii="Calibri" w:hAnsi="Calibri" w:cs="Calibri"/>
        </w:rPr>
      </w:pPr>
      <w:r w:rsidRPr="00F3786B">
        <w:rPr>
          <w:rFonts w:ascii="Calibri" w:hAnsi="Calibri" w:cs="Calibri"/>
        </w:rPr>
        <w:t xml:space="preserve">Wykonawca zapewni potrzebne oprzyrządowanie, potencjał ludzki oraz materiały niezbędne do wykonania przewidzianych w normach </w:t>
      </w:r>
      <w:r w:rsidR="00E17B21" w:rsidRPr="00F3786B">
        <w:rPr>
          <w:rFonts w:ascii="Calibri" w:hAnsi="Calibri" w:cs="Calibri"/>
        </w:rPr>
        <w:t>badań o</w:t>
      </w:r>
      <w:r w:rsidRPr="00F3786B">
        <w:rPr>
          <w:rFonts w:ascii="Calibri" w:hAnsi="Calibri" w:cs="Calibri"/>
        </w:rPr>
        <w:t>raz potwierdz</w:t>
      </w:r>
      <w:r w:rsidR="00AE592C" w:rsidRPr="00F3786B">
        <w:rPr>
          <w:rFonts w:ascii="Calibri" w:hAnsi="Calibri" w:cs="Calibri"/>
        </w:rPr>
        <w:t>enia jakości robót wykonanych z </w:t>
      </w:r>
      <w:r w:rsidRPr="00F3786B">
        <w:rPr>
          <w:rFonts w:ascii="Calibri" w:hAnsi="Calibri" w:cs="Calibri"/>
        </w:rPr>
        <w:t>materiałów Wykonawcy na terenie budowy, a także</w:t>
      </w:r>
      <w:r w:rsidR="00F667AB" w:rsidRPr="00F3786B">
        <w:rPr>
          <w:rFonts w:ascii="Calibri" w:hAnsi="Calibri" w:cs="Calibri"/>
        </w:rPr>
        <w:t xml:space="preserve"> do sprawdzenia ich zgodności z </w:t>
      </w:r>
      <w:r w:rsidRPr="00F3786B">
        <w:rPr>
          <w:rFonts w:ascii="Calibri" w:hAnsi="Calibri" w:cs="Calibri"/>
        </w:rPr>
        <w:t>wymaganiami umowy.</w:t>
      </w:r>
    </w:p>
    <w:p w14:paraId="00E5382A" w14:textId="067CFAB1" w:rsidR="008A1933" w:rsidRPr="00F3786B" w:rsidRDefault="007D6959" w:rsidP="00F3786B">
      <w:pPr>
        <w:numPr>
          <w:ilvl w:val="1"/>
          <w:numId w:val="51"/>
        </w:numPr>
        <w:tabs>
          <w:tab w:val="left" w:pos="426"/>
        </w:tabs>
        <w:spacing w:line="276" w:lineRule="auto"/>
        <w:rPr>
          <w:rFonts w:ascii="Calibri" w:hAnsi="Calibri" w:cs="Calibri"/>
        </w:rPr>
      </w:pPr>
      <w:r w:rsidRPr="00F3786B">
        <w:rPr>
          <w:rFonts w:ascii="Calibri" w:hAnsi="Calibri" w:cs="Calibri"/>
        </w:rPr>
        <w:t xml:space="preserve">Badania, </w:t>
      </w:r>
      <w:r w:rsidR="00CC5FF4" w:rsidRPr="00F3786B">
        <w:rPr>
          <w:rFonts w:ascii="Calibri" w:hAnsi="Calibri" w:cs="Calibri"/>
        </w:rPr>
        <w:t xml:space="preserve">o których mowa w ust. </w:t>
      </w:r>
      <w:r w:rsidR="00E17B21" w:rsidRPr="00F3786B">
        <w:rPr>
          <w:rFonts w:ascii="Calibri" w:hAnsi="Calibri" w:cs="Calibri"/>
        </w:rPr>
        <w:t>6</w:t>
      </w:r>
      <w:r w:rsidRPr="00F3786B">
        <w:rPr>
          <w:rFonts w:ascii="Calibri" w:hAnsi="Calibri" w:cs="Calibri"/>
        </w:rPr>
        <w:t xml:space="preserve"> będą realizowane przez Wykonawcę na własny koszt.</w:t>
      </w:r>
    </w:p>
    <w:p w14:paraId="74A840DA" w14:textId="57F1B6E0" w:rsidR="00F1550E" w:rsidRPr="00F3786B" w:rsidRDefault="007D6959" w:rsidP="00F3786B">
      <w:pPr>
        <w:numPr>
          <w:ilvl w:val="1"/>
          <w:numId w:val="51"/>
        </w:numPr>
        <w:tabs>
          <w:tab w:val="left" w:pos="180"/>
        </w:tabs>
        <w:spacing w:line="276" w:lineRule="auto"/>
        <w:rPr>
          <w:rFonts w:ascii="Calibri" w:hAnsi="Calibri" w:cs="Calibri"/>
        </w:rPr>
      </w:pPr>
      <w:r w:rsidRPr="00F3786B">
        <w:rPr>
          <w:rFonts w:ascii="Calibri" w:hAnsi="Calibri" w:cs="Calibri"/>
        </w:rPr>
        <w:t>Jeż</w:t>
      </w:r>
      <w:r w:rsidR="009E4BDC" w:rsidRPr="00F3786B">
        <w:rPr>
          <w:rFonts w:ascii="Calibri" w:hAnsi="Calibri" w:cs="Calibri"/>
        </w:rPr>
        <w:t xml:space="preserve">eli w rezultacie przeprowadzonych przez Wykonawcę </w:t>
      </w:r>
      <w:r w:rsidRPr="00F3786B">
        <w:rPr>
          <w:rFonts w:ascii="Calibri" w:hAnsi="Calibri" w:cs="Calibri"/>
        </w:rPr>
        <w:t>badań okaże się, że zastosowane materiały, bądź wykonanie robót</w:t>
      </w:r>
      <w:r w:rsidR="00A413EE" w:rsidRPr="00F3786B">
        <w:rPr>
          <w:rFonts w:ascii="Calibri" w:hAnsi="Calibri" w:cs="Calibri"/>
        </w:rPr>
        <w:t>,</w:t>
      </w:r>
      <w:r w:rsidRPr="00F3786B">
        <w:rPr>
          <w:rFonts w:ascii="Calibri" w:hAnsi="Calibri" w:cs="Calibri"/>
        </w:rPr>
        <w:t xml:space="preserve"> </w:t>
      </w:r>
      <w:r w:rsidR="009E4BDC" w:rsidRPr="00F3786B">
        <w:rPr>
          <w:rFonts w:ascii="Calibri" w:hAnsi="Calibri" w:cs="Calibri"/>
        </w:rPr>
        <w:t xml:space="preserve">mogą być </w:t>
      </w:r>
      <w:r w:rsidRPr="00F3786B">
        <w:rPr>
          <w:rFonts w:ascii="Calibri" w:hAnsi="Calibri" w:cs="Calibri"/>
        </w:rPr>
        <w:t xml:space="preserve">niezgodne z </w:t>
      </w:r>
      <w:r w:rsidR="009E4BDC" w:rsidRPr="00F3786B">
        <w:rPr>
          <w:rFonts w:ascii="Calibri" w:hAnsi="Calibri" w:cs="Calibri"/>
        </w:rPr>
        <w:t>wymag</w:t>
      </w:r>
      <w:r w:rsidR="008A1933" w:rsidRPr="00F3786B">
        <w:rPr>
          <w:rFonts w:ascii="Calibri" w:hAnsi="Calibri" w:cs="Calibri"/>
        </w:rPr>
        <w:t>ani</w:t>
      </w:r>
      <w:r w:rsidR="00044A91" w:rsidRPr="00F3786B">
        <w:rPr>
          <w:rFonts w:ascii="Calibri" w:hAnsi="Calibri" w:cs="Calibri"/>
        </w:rPr>
        <w:t>ami umowy, badania są wykonane</w:t>
      </w:r>
      <w:r w:rsidR="008A1933" w:rsidRPr="00F3786B">
        <w:rPr>
          <w:rFonts w:ascii="Calibri" w:hAnsi="Calibri" w:cs="Calibri"/>
        </w:rPr>
        <w:t xml:space="preserve"> </w:t>
      </w:r>
      <w:r w:rsidR="009E4BDC" w:rsidRPr="00F3786B">
        <w:rPr>
          <w:rFonts w:ascii="Calibri" w:hAnsi="Calibri" w:cs="Calibri"/>
        </w:rPr>
        <w:t>nieprawidłowo lub nierzetelnie</w:t>
      </w:r>
      <w:r w:rsidR="00C84C7C" w:rsidRPr="00F3786B">
        <w:rPr>
          <w:rFonts w:ascii="Calibri" w:hAnsi="Calibri" w:cs="Calibri"/>
        </w:rPr>
        <w:t>,</w:t>
      </w:r>
      <w:r w:rsidR="009E4BDC" w:rsidRPr="00F3786B">
        <w:rPr>
          <w:rFonts w:ascii="Calibri" w:hAnsi="Calibri" w:cs="Calibri"/>
        </w:rPr>
        <w:t xml:space="preserve"> to Zamawiający ma prawo zleci</w:t>
      </w:r>
      <w:r w:rsidR="008A1933" w:rsidRPr="00F3786B">
        <w:rPr>
          <w:rFonts w:ascii="Calibri" w:hAnsi="Calibri" w:cs="Calibri"/>
        </w:rPr>
        <w:t>ć</w:t>
      </w:r>
      <w:r w:rsidR="009E4BDC" w:rsidRPr="00F3786B">
        <w:rPr>
          <w:rFonts w:ascii="Calibri" w:hAnsi="Calibri" w:cs="Calibri"/>
        </w:rPr>
        <w:t xml:space="preserve"> bad</w:t>
      </w:r>
      <w:r w:rsidR="00044A91" w:rsidRPr="00F3786B">
        <w:rPr>
          <w:rFonts w:ascii="Calibri" w:hAnsi="Calibri" w:cs="Calibri"/>
        </w:rPr>
        <w:t>ania dodatkowe (weryfikujące, rozstrzygające</w:t>
      </w:r>
      <w:r w:rsidR="009E4BDC" w:rsidRPr="00F3786B">
        <w:rPr>
          <w:rFonts w:ascii="Calibri" w:hAnsi="Calibri" w:cs="Calibri"/>
        </w:rPr>
        <w:t xml:space="preserve">) w stosunku do tych zakwestionowanych przez </w:t>
      </w:r>
      <w:r w:rsidR="00986D6A" w:rsidRPr="00F3786B">
        <w:rPr>
          <w:rFonts w:ascii="Calibri" w:hAnsi="Calibri" w:cs="Calibri"/>
        </w:rPr>
        <w:t xml:space="preserve">przedstawiciela Zamawiającego </w:t>
      </w:r>
      <w:r w:rsidR="0096308C" w:rsidRPr="00F3786B">
        <w:rPr>
          <w:rFonts w:ascii="Calibri" w:hAnsi="Calibri" w:cs="Calibri"/>
        </w:rPr>
        <w:t xml:space="preserve">na </w:t>
      </w:r>
      <w:r w:rsidR="009E4BDC" w:rsidRPr="00F3786B">
        <w:rPr>
          <w:rFonts w:ascii="Calibri" w:hAnsi="Calibri" w:cs="Calibri"/>
        </w:rPr>
        <w:t>koszt Wykonawcy</w:t>
      </w:r>
      <w:r w:rsidRPr="00F3786B">
        <w:rPr>
          <w:rFonts w:ascii="Calibri" w:hAnsi="Calibri" w:cs="Calibri"/>
        </w:rPr>
        <w:t>.</w:t>
      </w:r>
      <w:r w:rsidR="0096308C" w:rsidRPr="00F3786B">
        <w:rPr>
          <w:rFonts w:ascii="Calibri" w:hAnsi="Calibri" w:cs="Calibri"/>
        </w:rPr>
        <w:t xml:space="preserve"> </w:t>
      </w:r>
      <w:r w:rsidR="00044A91" w:rsidRPr="00F3786B">
        <w:rPr>
          <w:rFonts w:ascii="Calibri" w:hAnsi="Calibri" w:cs="Calibri"/>
        </w:rPr>
        <w:t>Koszt takich badań</w:t>
      </w:r>
      <w:r w:rsidR="00F667AB" w:rsidRPr="00F3786B">
        <w:rPr>
          <w:rFonts w:ascii="Calibri" w:hAnsi="Calibri" w:cs="Calibri"/>
        </w:rPr>
        <w:t xml:space="preserve"> zostanie potrącony z </w:t>
      </w:r>
      <w:r w:rsidR="0096308C" w:rsidRPr="00F3786B">
        <w:rPr>
          <w:rFonts w:ascii="Calibri" w:hAnsi="Calibri" w:cs="Calibri"/>
        </w:rPr>
        <w:t xml:space="preserve">wynagrodzenia Wykonawcy.  </w:t>
      </w:r>
    </w:p>
    <w:p w14:paraId="75CCE1BB" w14:textId="6F01A323" w:rsidR="00F1550E" w:rsidRPr="00F3786B" w:rsidRDefault="00F1550E" w:rsidP="00F3786B">
      <w:pPr>
        <w:numPr>
          <w:ilvl w:val="1"/>
          <w:numId w:val="51"/>
        </w:numPr>
        <w:tabs>
          <w:tab w:val="left" w:pos="180"/>
        </w:tabs>
        <w:spacing w:line="276" w:lineRule="auto"/>
        <w:rPr>
          <w:rFonts w:ascii="Calibri" w:hAnsi="Calibri" w:cs="Calibri"/>
        </w:rPr>
      </w:pPr>
      <w:r w:rsidRPr="00F3786B">
        <w:rPr>
          <w:rFonts w:ascii="Calibri" w:hAnsi="Calibri" w:cs="Calibri"/>
        </w:rPr>
        <w:lastRenderedPageBreak/>
        <w:t xml:space="preserve">Jeżeli w rezultacie </w:t>
      </w:r>
      <w:r w:rsidR="00E17B21" w:rsidRPr="00F3786B">
        <w:rPr>
          <w:rFonts w:ascii="Calibri" w:hAnsi="Calibri" w:cs="Calibri"/>
        </w:rPr>
        <w:t xml:space="preserve">dostarczonych dokumentów z ust. </w:t>
      </w:r>
      <w:r w:rsidR="009F7A82" w:rsidRPr="00F3786B">
        <w:rPr>
          <w:rFonts w:ascii="Calibri" w:hAnsi="Calibri" w:cs="Calibri"/>
        </w:rPr>
        <w:t>3</w:t>
      </w:r>
      <w:r w:rsidR="00E17B21" w:rsidRPr="00F3786B">
        <w:rPr>
          <w:rFonts w:ascii="Calibri" w:hAnsi="Calibri" w:cs="Calibri"/>
        </w:rPr>
        <w:t xml:space="preserve"> i </w:t>
      </w:r>
      <w:r w:rsidR="00F667AB" w:rsidRPr="00F3786B">
        <w:rPr>
          <w:rFonts w:ascii="Calibri" w:hAnsi="Calibri" w:cs="Calibri"/>
        </w:rPr>
        <w:t>5 lub przeprowadzonych badań, o </w:t>
      </w:r>
      <w:r w:rsidR="00E17B21" w:rsidRPr="00F3786B">
        <w:rPr>
          <w:rFonts w:ascii="Calibri" w:hAnsi="Calibri" w:cs="Calibri"/>
        </w:rPr>
        <w:t xml:space="preserve">których mowa w ust. 6 </w:t>
      </w:r>
      <w:r w:rsidRPr="00F3786B">
        <w:rPr>
          <w:rFonts w:ascii="Calibri" w:hAnsi="Calibri" w:cs="Calibri"/>
        </w:rPr>
        <w:t xml:space="preserve">okaże się, że zastosowane przez </w:t>
      </w:r>
      <w:r w:rsidR="003F48D8" w:rsidRPr="00F3786B">
        <w:rPr>
          <w:rFonts w:ascii="Calibri" w:hAnsi="Calibri" w:cs="Calibri"/>
        </w:rPr>
        <w:t xml:space="preserve">Wykonawcę </w:t>
      </w:r>
      <w:r w:rsidR="00F667AB" w:rsidRPr="00F3786B">
        <w:rPr>
          <w:rFonts w:ascii="Calibri" w:hAnsi="Calibri" w:cs="Calibri"/>
        </w:rPr>
        <w:t xml:space="preserve">rzeczy, materiały i </w:t>
      </w:r>
      <w:r w:rsidRPr="00F3786B">
        <w:rPr>
          <w:rFonts w:ascii="Calibri" w:hAnsi="Calibri" w:cs="Calibri"/>
        </w:rPr>
        <w:t>produkty są niezgodne z wymaganiami dokumentów wymienionych w §1 ust</w:t>
      </w:r>
      <w:r w:rsidR="00AE592C" w:rsidRPr="00F3786B">
        <w:rPr>
          <w:rFonts w:ascii="Calibri" w:hAnsi="Calibri" w:cs="Calibri"/>
        </w:rPr>
        <w:t>.</w:t>
      </w:r>
      <w:r w:rsidRPr="00F3786B">
        <w:rPr>
          <w:rFonts w:ascii="Calibri" w:hAnsi="Calibri" w:cs="Calibri"/>
        </w:rPr>
        <w:t xml:space="preserve"> </w:t>
      </w:r>
      <w:r w:rsidR="00AD2916" w:rsidRPr="00F3786B">
        <w:rPr>
          <w:rFonts w:ascii="Calibri" w:hAnsi="Calibri" w:cs="Calibri"/>
        </w:rPr>
        <w:t>2</w:t>
      </w:r>
      <w:r w:rsidR="006D5110" w:rsidRPr="00F3786B">
        <w:rPr>
          <w:rFonts w:ascii="Calibri" w:hAnsi="Calibri" w:cs="Calibri"/>
        </w:rPr>
        <w:t>,</w:t>
      </w:r>
      <w:r w:rsidRPr="00F3786B">
        <w:rPr>
          <w:rFonts w:ascii="Calibri" w:hAnsi="Calibri" w:cs="Calibri"/>
        </w:rPr>
        <w:t xml:space="preserve"> to Zamawiającemu przysługuje prawo: </w:t>
      </w:r>
    </w:p>
    <w:p w14:paraId="38A24866" w14:textId="1F513483" w:rsidR="00873439" w:rsidRPr="00F3786B" w:rsidRDefault="00DB7460" w:rsidP="00F3786B">
      <w:pPr>
        <w:widowControl w:val="0"/>
        <w:numPr>
          <w:ilvl w:val="0"/>
          <w:numId w:val="32"/>
        </w:numPr>
        <w:autoSpaceDE w:val="0"/>
        <w:autoSpaceDN w:val="0"/>
        <w:adjustRightInd w:val="0"/>
        <w:spacing w:line="276" w:lineRule="auto"/>
        <w:ind w:left="567" w:hanging="170"/>
        <w:rPr>
          <w:rFonts w:ascii="Calibri" w:hAnsi="Calibri" w:cs="Calibri"/>
        </w:rPr>
      </w:pPr>
      <w:r w:rsidRPr="00F3786B">
        <w:rPr>
          <w:rFonts w:ascii="Calibri" w:hAnsi="Calibri" w:cs="Calibri"/>
        </w:rPr>
        <w:t xml:space="preserve"> </w:t>
      </w:r>
      <w:r w:rsidR="00F1550E" w:rsidRPr="00F3786B">
        <w:rPr>
          <w:rFonts w:ascii="Calibri" w:hAnsi="Calibri" w:cs="Calibri"/>
        </w:rPr>
        <w:t>odstąpienia od umowy z winy Wykonawcy lub</w:t>
      </w:r>
      <w:r w:rsidR="003F48D8" w:rsidRPr="00F3786B">
        <w:rPr>
          <w:rFonts w:ascii="Calibri" w:hAnsi="Calibri" w:cs="Calibri"/>
        </w:rPr>
        <w:t xml:space="preserve"> </w:t>
      </w:r>
      <w:r w:rsidR="00F1550E" w:rsidRPr="00F3786B">
        <w:rPr>
          <w:rFonts w:ascii="Calibri" w:hAnsi="Calibri" w:cs="Calibri"/>
        </w:rPr>
        <w:t>obniżenia należnego Wykonawcy wynagrodzenia o koszt</w:t>
      </w:r>
      <w:r w:rsidR="00873439" w:rsidRPr="00F3786B">
        <w:rPr>
          <w:rFonts w:ascii="Calibri" w:hAnsi="Calibri" w:cs="Calibri"/>
        </w:rPr>
        <w:t xml:space="preserve"> </w:t>
      </w:r>
      <w:r w:rsidR="00F1550E" w:rsidRPr="00F3786B">
        <w:rPr>
          <w:rFonts w:ascii="Calibri" w:hAnsi="Calibri" w:cs="Calibri"/>
        </w:rPr>
        <w:t>wykonania badań weryfikacyjnych zgodnie</w:t>
      </w:r>
      <w:r w:rsidR="00FC0999" w:rsidRPr="00F3786B">
        <w:rPr>
          <w:rFonts w:ascii="Calibri" w:hAnsi="Calibri" w:cs="Calibri"/>
        </w:rPr>
        <w:t xml:space="preserve"> z ust. </w:t>
      </w:r>
      <w:r w:rsidR="009F7A82" w:rsidRPr="00F3786B">
        <w:rPr>
          <w:rFonts w:ascii="Calibri" w:hAnsi="Calibri" w:cs="Calibri"/>
        </w:rPr>
        <w:t>8</w:t>
      </w:r>
      <w:r w:rsidR="008C5887" w:rsidRPr="00F3786B">
        <w:rPr>
          <w:rFonts w:ascii="Calibri" w:hAnsi="Calibri" w:cs="Calibri"/>
        </w:rPr>
        <w:t>,</w:t>
      </w:r>
    </w:p>
    <w:p w14:paraId="3557F219" w14:textId="49F52706" w:rsidR="00894188" w:rsidRPr="00F3786B" w:rsidRDefault="00894188" w:rsidP="00F3786B">
      <w:pPr>
        <w:pStyle w:val="Akapitzlist"/>
        <w:numPr>
          <w:ilvl w:val="0"/>
          <w:numId w:val="32"/>
        </w:numPr>
        <w:spacing w:line="276" w:lineRule="auto"/>
        <w:ind w:left="567" w:hanging="170"/>
        <w:rPr>
          <w:rFonts w:ascii="Calibri" w:hAnsi="Calibri" w:cs="Calibri"/>
        </w:rPr>
      </w:pPr>
      <w:r w:rsidRPr="00F3786B">
        <w:rPr>
          <w:rFonts w:ascii="Calibri" w:hAnsi="Calibri" w:cs="Calibri"/>
        </w:rPr>
        <w:t>obniżenia należnego Wykonawcy wynagrodzenia za wszystkie rzeczy, materiały lub produkty, których próbki zakwestionowano podczas badań weryfikacyjnych proporcjonalnie do najwyższej różnicy pomiędzy parametrem uzyskanym podc</w:t>
      </w:r>
      <w:r w:rsidR="00F667AB" w:rsidRPr="00F3786B">
        <w:rPr>
          <w:rFonts w:ascii="Calibri" w:hAnsi="Calibri" w:cs="Calibri"/>
        </w:rPr>
        <w:t>zas badania weryfikacyjnego,  a </w:t>
      </w:r>
      <w:r w:rsidRPr="00F3786B">
        <w:rPr>
          <w:rFonts w:ascii="Calibri" w:hAnsi="Calibri" w:cs="Calibri"/>
        </w:rPr>
        <w:t>wartością</w:t>
      </w:r>
      <w:r w:rsidR="009A0F8E" w:rsidRPr="00F3786B">
        <w:rPr>
          <w:rFonts w:ascii="Calibri" w:hAnsi="Calibri" w:cs="Calibri"/>
        </w:rPr>
        <w:t xml:space="preserve"> wymaganą przez Zamawiającego w </w:t>
      </w:r>
      <w:r w:rsidRPr="00F3786B">
        <w:rPr>
          <w:rFonts w:ascii="Calibri" w:hAnsi="Calibri" w:cs="Calibri"/>
        </w:rPr>
        <w:t xml:space="preserve">dokumentach inwestycji. </w:t>
      </w:r>
    </w:p>
    <w:p w14:paraId="7FE04B1E" w14:textId="17383F36" w:rsidR="009B460A" w:rsidRPr="00F3786B" w:rsidRDefault="00F1550E" w:rsidP="00F3786B">
      <w:pPr>
        <w:pStyle w:val="Akapitzlist"/>
        <w:widowControl w:val="0"/>
        <w:numPr>
          <w:ilvl w:val="1"/>
          <w:numId w:val="51"/>
        </w:numPr>
        <w:autoSpaceDE w:val="0"/>
        <w:autoSpaceDN w:val="0"/>
        <w:adjustRightInd w:val="0"/>
        <w:spacing w:after="120" w:line="276" w:lineRule="auto"/>
        <w:rPr>
          <w:rFonts w:ascii="Calibri" w:hAnsi="Calibri" w:cs="Calibri"/>
        </w:rPr>
      </w:pPr>
      <w:r w:rsidRPr="00F3786B">
        <w:rPr>
          <w:rFonts w:ascii="Calibri" w:hAnsi="Calibri" w:cs="Calibri"/>
        </w:rPr>
        <w:t>Jeżeli stwierdzona niezgodność rzeczy, materiałów i produktów z wymaganiami dokumentów wymienionych w §1 ust</w:t>
      </w:r>
      <w:r w:rsidR="00EE64FF" w:rsidRPr="00F3786B">
        <w:rPr>
          <w:rFonts w:ascii="Calibri" w:hAnsi="Calibri" w:cs="Calibri"/>
        </w:rPr>
        <w:t>.</w:t>
      </w:r>
      <w:r w:rsidRPr="00F3786B">
        <w:rPr>
          <w:rFonts w:ascii="Calibri" w:hAnsi="Calibri" w:cs="Calibri"/>
        </w:rPr>
        <w:t xml:space="preserve"> </w:t>
      </w:r>
      <w:r w:rsidR="009B460A" w:rsidRPr="00F3786B">
        <w:rPr>
          <w:rFonts w:ascii="Calibri" w:hAnsi="Calibri" w:cs="Calibri"/>
        </w:rPr>
        <w:t>2</w:t>
      </w:r>
      <w:r w:rsidRPr="00F3786B">
        <w:rPr>
          <w:rFonts w:ascii="Calibri" w:hAnsi="Calibri" w:cs="Calibri"/>
        </w:rPr>
        <w:t xml:space="preserve"> jest korzystna dla Zamawiającego to może on odstąpić od przysługujących mu praw określonych w ust. 8</w:t>
      </w:r>
      <w:r w:rsidR="00E17B21" w:rsidRPr="00F3786B">
        <w:rPr>
          <w:rFonts w:ascii="Calibri" w:hAnsi="Calibri" w:cs="Calibri"/>
        </w:rPr>
        <w:t xml:space="preserve"> i 9</w:t>
      </w:r>
      <w:r w:rsidRPr="00F3786B">
        <w:rPr>
          <w:rFonts w:ascii="Calibri" w:hAnsi="Calibri" w:cs="Calibri"/>
        </w:rPr>
        <w:t xml:space="preserve">. </w:t>
      </w:r>
      <w:r w:rsidR="001E518E" w:rsidRPr="00F3786B">
        <w:rPr>
          <w:rFonts w:ascii="Calibri" w:hAnsi="Calibri" w:cs="Calibri"/>
        </w:rPr>
        <w:br/>
      </w:r>
    </w:p>
    <w:p w14:paraId="356A87BF" w14:textId="1C6C3972" w:rsidR="007D6959" w:rsidRPr="00F3786B" w:rsidRDefault="007D6959" w:rsidP="00E70ADC">
      <w:pPr>
        <w:spacing w:line="276" w:lineRule="auto"/>
        <w:jc w:val="center"/>
        <w:rPr>
          <w:rFonts w:ascii="Calibri" w:hAnsi="Calibri" w:cs="Calibri"/>
          <w:b/>
        </w:rPr>
      </w:pPr>
      <w:r w:rsidRPr="00F3786B">
        <w:rPr>
          <w:rFonts w:ascii="Calibri" w:hAnsi="Calibri" w:cs="Calibri"/>
          <w:b/>
        </w:rPr>
        <w:sym w:font="Times New Roman" w:char="00A7"/>
      </w:r>
      <w:r w:rsidRPr="00F3786B">
        <w:rPr>
          <w:rFonts w:ascii="Calibri" w:hAnsi="Calibri" w:cs="Calibri"/>
          <w:b/>
        </w:rPr>
        <w:t>9</w:t>
      </w:r>
      <w:r w:rsidR="00036347" w:rsidRPr="00F3786B">
        <w:rPr>
          <w:rFonts w:ascii="Calibri" w:hAnsi="Calibri" w:cs="Calibri"/>
          <w:b/>
        </w:rPr>
        <w:t>.</w:t>
      </w:r>
      <w:r w:rsidR="001E518E" w:rsidRPr="00F3786B">
        <w:rPr>
          <w:rFonts w:ascii="Calibri" w:hAnsi="Calibri" w:cs="Calibri"/>
          <w:b/>
        </w:rPr>
        <w:t xml:space="preserve"> Zakaz cesji i powierzanie całości prac</w:t>
      </w:r>
    </w:p>
    <w:p w14:paraId="61FA4ADD" w14:textId="61A24403" w:rsidR="00F308DE" w:rsidRPr="00F3786B" w:rsidRDefault="00F308DE" w:rsidP="00F3786B">
      <w:pPr>
        <w:numPr>
          <w:ilvl w:val="0"/>
          <w:numId w:val="10"/>
        </w:numPr>
        <w:spacing w:line="276" w:lineRule="auto"/>
        <w:rPr>
          <w:rFonts w:ascii="Calibri" w:hAnsi="Calibri" w:cs="Calibri"/>
        </w:rPr>
      </w:pPr>
      <w:r w:rsidRPr="00F3786B">
        <w:rPr>
          <w:rFonts w:ascii="Calibri" w:hAnsi="Calibri" w:cs="Calibri"/>
        </w:rPr>
        <w:t xml:space="preserve">Wykonawca nie może powierzyć wykonania w całości przedmiotu niniejszej umowy innemu podmiotowi gospodarczemu, bez zgody Zamawiającego wyrażonej na piśmie. </w:t>
      </w:r>
    </w:p>
    <w:p w14:paraId="6D8E77B8" w14:textId="1C559BDC" w:rsidR="007D6959" w:rsidRPr="00F3786B" w:rsidRDefault="007D6959" w:rsidP="00F3786B">
      <w:pPr>
        <w:numPr>
          <w:ilvl w:val="0"/>
          <w:numId w:val="10"/>
        </w:numPr>
        <w:spacing w:line="276" w:lineRule="auto"/>
        <w:rPr>
          <w:rFonts w:ascii="Calibri" w:hAnsi="Calibri" w:cs="Calibri"/>
        </w:rPr>
      </w:pPr>
      <w:r w:rsidRPr="00F3786B">
        <w:rPr>
          <w:rFonts w:ascii="Calibri" w:hAnsi="Calibri" w:cs="Calibri"/>
        </w:rPr>
        <w:t>Wykonawca nie może, bez pisemnej zgody Zamaw</w:t>
      </w:r>
      <w:r w:rsidR="00F667AB" w:rsidRPr="00F3786B">
        <w:rPr>
          <w:rFonts w:ascii="Calibri" w:hAnsi="Calibri" w:cs="Calibri"/>
        </w:rPr>
        <w:t>iającego, cedować swoich praw i </w:t>
      </w:r>
      <w:r w:rsidRPr="00F3786B">
        <w:rPr>
          <w:rFonts w:ascii="Calibri" w:hAnsi="Calibri" w:cs="Calibri"/>
        </w:rPr>
        <w:t>obowiązków wynikających</w:t>
      </w:r>
      <w:r w:rsidR="008B5A0D" w:rsidRPr="00F3786B">
        <w:rPr>
          <w:rFonts w:ascii="Calibri" w:hAnsi="Calibri" w:cs="Calibri"/>
        </w:rPr>
        <w:t xml:space="preserve"> </w:t>
      </w:r>
      <w:r w:rsidRPr="00F3786B">
        <w:rPr>
          <w:rFonts w:ascii="Calibri" w:hAnsi="Calibri" w:cs="Calibri"/>
        </w:rPr>
        <w:t>z niniejszej umowy na rzecz innych podmiotów, w tym również dokonywać przelewu wierzytelności należnych</w:t>
      </w:r>
      <w:r w:rsidR="009C4E34" w:rsidRPr="00F3786B">
        <w:rPr>
          <w:rFonts w:ascii="Calibri" w:hAnsi="Calibri" w:cs="Calibri"/>
        </w:rPr>
        <w:t xml:space="preserve"> </w:t>
      </w:r>
      <w:r w:rsidRPr="00F3786B">
        <w:rPr>
          <w:rFonts w:ascii="Calibri" w:hAnsi="Calibri" w:cs="Calibri"/>
        </w:rPr>
        <w:t>z tytułu realizacji niniejszej umowy od Zamawiającego.</w:t>
      </w:r>
    </w:p>
    <w:p w14:paraId="0D93B64C" w14:textId="0417A813" w:rsidR="007D6959" w:rsidRPr="00F3786B" w:rsidRDefault="007D6959" w:rsidP="00F3786B">
      <w:pPr>
        <w:numPr>
          <w:ilvl w:val="0"/>
          <w:numId w:val="10"/>
        </w:numPr>
        <w:spacing w:after="120" w:line="276" w:lineRule="auto"/>
        <w:rPr>
          <w:rFonts w:ascii="Calibri" w:hAnsi="Calibri" w:cs="Calibri"/>
        </w:rPr>
      </w:pPr>
      <w:r w:rsidRPr="00F3786B">
        <w:rPr>
          <w:rFonts w:ascii="Calibri" w:hAnsi="Calibri" w:cs="Calibri"/>
        </w:rPr>
        <w:t>W razie naruszenia lub niedot</w:t>
      </w:r>
      <w:r w:rsidR="00F35DB5" w:rsidRPr="00F3786B">
        <w:rPr>
          <w:rFonts w:ascii="Calibri" w:hAnsi="Calibri" w:cs="Calibri"/>
        </w:rPr>
        <w:t>rzymania postanowienia ust. 1</w:t>
      </w:r>
      <w:r w:rsidR="008C48C9" w:rsidRPr="00F3786B">
        <w:rPr>
          <w:rFonts w:ascii="Calibri" w:hAnsi="Calibri" w:cs="Calibri"/>
        </w:rPr>
        <w:t xml:space="preserve"> </w:t>
      </w:r>
      <w:r w:rsidR="003736BA" w:rsidRPr="00F3786B">
        <w:rPr>
          <w:rFonts w:ascii="Calibri" w:hAnsi="Calibri" w:cs="Calibri"/>
        </w:rPr>
        <w:t xml:space="preserve">i 2 </w:t>
      </w:r>
      <w:r w:rsidRPr="00F3786B">
        <w:rPr>
          <w:rFonts w:ascii="Calibri" w:hAnsi="Calibri" w:cs="Calibri"/>
        </w:rPr>
        <w:t>Zamawiający może od umowy odstą</w:t>
      </w:r>
      <w:r w:rsidR="00F05568" w:rsidRPr="00F3786B">
        <w:rPr>
          <w:rFonts w:ascii="Calibri" w:hAnsi="Calibri" w:cs="Calibri"/>
        </w:rPr>
        <w:t xml:space="preserve">pić </w:t>
      </w:r>
      <w:r w:rsidR="00872A87" w:rsidRPr="00F3786B">
        <w:rPr>
          <w:rFonts w:ascii="Calibri" w:hAnsi="Calibri" w:cs="Calibri"/>
        </w:rPr>
        <w:t>ze skutkiem natychmiastowym. W p</w:t>
      </w:r>
      <w:r w:rsidR="00F05568" w:rsidRPr="00F3786B">
        <w:rPr>
          <w:rFonts w:ascii="Calibri" w:hAnsi="Calibri" w:cs="Calibri"/>
        </w:rPr>
        <w:t>rzypadku takim Wykonawcy nie służą wobec Zamawiającego żadne roszczenia</w:t>
      </w:r>
      <w:r w:rsidR="0041369D" w:rsidRPr="00F3786B">
        <w:rPr>
          <w:rFonts w:ascii="Calibri" w:hAnsi="Calibri" w:cs="Calibri"/>
        </w:rPr>
        <w:t xml:space="preserve"> ani kary umowne.</w:t>
      </w:r>
      <w:r w:rsidR="00C7122A" w:rsidRPr="00F3786B">
        <w:rPr>
          <w:rFonts w:ascii="Calibri" w:hAnsi="Calibri" w:cs="Calibri"/>
        </w:rPr>
        <w:t xml:space="preserve">   </w:t>
      </w:r>
      <w:r w:rsidR="001E518E" w:rsidRPr="00F3786B">
        <w:rPr>
          <w:rFonts w:ascii="Calibri" w:hAnsi="Calibri" w:cs="Calibri"/>
        </w:rPr>
        <w:br/>
      </w:r>
    </w:p>
    <w:p w14:paraId="07C8D0B3" w14:textId="0A97D060" w:rsidR="007D6959" w:rsidRPr="00F3786B" w:rsidRDefault="007D6959" w:rsidP="00E70ADC">
      <w:pPr>
        <w:spacing w:line="276" w:lineRule="auto"/>
        <w:jc w:val="center"/>
        <w:rPr>
          <w:rFonts w:ascii="Calibri" w:hAnsi="Calibri" w:cs="Calibri"/>
          <w:b/>
        </w:rPr>
      </w:pPr>
      <w:r w:rsidRPr="00F3786B">
        <w:rPr>
          <w:rFonts w:ascii="Calibri" w:hAnsi="Calibri" w:cs="Calibri"/>
          <w:b/>
        </w:rPr>
        <w:sym w:font="Times New Roman" w:char="00A7"/>
      </w:r>
      <w:r w:rsidRPr="00F3786B">
        <w:rPr>
          <w:rFonts w:ascii="Calibri" w:hAnsi="Calibri" w:cs="Calibri"/>
          <w:b/>
        </w:rPr>
        <w:t>1</w:t>
      </w:r>
      <w:r w:rsidR="00D11DC6" w:rsidRPr="00F3786B">
        <w:rPr>
          <w:rFonts w:ascii="Calibri" w:hAnsi="Calibri" w:cs="Calibri"/>
          <w:b/>
        </w:rPr>
        <w:t>0</w:t>
      </w:r>
      <w:r w:rsidR="00036347" w:rsidRPr="00F3786B">
        <w:rPr>
          <w:rFonts w:ascii="Calibri" w:hAnsi="Calibri" w:cs="Calibri"/>
          <w:b/>
        </w:rPr>
        <w:t>.</w:t>
      </w:r>
      <w:r w:rsidR="001E518E" w:rsidRPr="00F3786B">
        <w:rPr>
          <w:rFonts w:ascii="Calibri" w:hAnsi="Calibri" w:cs="Calibri"/>
          <w:b/>
        </w:rPr>
        <w:t xml:space="preserve"> Wynagrodzenie i zasady rozliczeń</w:t>
      </w:r>
    </w:p>
    <w:p w14:paraId="3DFB257D" w14:textId="52F69C71" w:rsidR="00896CFB" w:rsidRPr="00F3786B" w:rsidRDefault="00896CFB" w:rsidP="00F3786B">
      <w:pPr>
        <w:numPr>
          <w:ilvl w:val="0"/>
          <w:numId w:val="6"/>
        </w:numPr>
        <w:spacing w:line="276" w:lineRule="auto"/>
        <w:rPr>
          <w:rFonts w:ascii="Calibri" w:hAnsi="Calibri" w:cs="Calibri"/>
        </w:rPr>
      </w:pPr>
      <w:r w:rsidRPr="00F3786B">
        <w:rPr>
          <w:rFonts w:ascii="Calibri" w:hAnsi="Calibri" w:cs="Calibri"/>
        </w:rPr>
        <w:t>Wynagrodzenie Wykonawcy za wykonanie przedmiotu umowy zostało ustalone jako wynagrodzenie ryczałtowe w wysokości:</w:t>
      </w:r>
    </w:p>
    <w:p w14:paraId="66DA0AAB" w14:textId="16EC8B38" w:rsidR="00896CFB" w:rsidRPr="00F3786B" w:rsidRDefault="00A95678" w:rsidP="00F3786B">
      <w:pPr>
        <w:pStyle w:val="Tekstpodstawowywcity3"/>
        <w:tabs>
          <w:tab w:val="num" w:pos="284"/>
        </w:tabs>
        <w:spacing w:after="0" w:line="276" w:lineRule="auto"/>
        <w:ind w:left="720" w:hanging="436"/>
        <w:rPr>
          <w:rFonts w:ascii="Calibri" w:hAnsi="Calibri" w:cs="Calibri"/>
          <w:sz w:val="24"/>
          <w:szCs w:val="24"/>
        </w:rPr>
      </w:pPr>
      <w:r w:rsidRPr="00F3786B">
        <w:rPr>
          <w:rFonts w:ascii="Calibri" w:hAnsi="Calibri" w:cs="Calibri"/>
          <w:sz w:val="24"/>
          <w:szCs w:val="24"/>
          <w:lang w:val="pl-PL"/>
        </w:rPr>
        <w:t xml:space="preserve"> </w:t>
      </w:r>
      <w:r w:rsidR="00225637" w:rsidRPr="00F3786B">
        <w:rPr>
          <w:rFonts w:ascii="Calibri" w:hAnsi="Calibri" w:cs="Calibri"/>
          <w:sz w:val="24"/>
          <w:szCs w:val="24"/>
          <w:lang w:val="pl-PL"/>
        </w:rPr>
        <w:t>n</w:t>
      </w:r>
      <w:proofErr w:type="spellStart"/>
      <w:r w:rsidR="00896CFB" w:rsidRPr="00F3786B">
        <w:rPr>
          <w:rFonts w:ascii="Calibri" w:hAnsi="Calibri" w:cs="Calibri"/>
          <w:sz w:val="24"/>
          <w:szCs w:val="24"/>
        </w:rPr>
        <w:t>etto</w:t>
      </w:r>
      <w:proofErr w:type="spellEnd"/>
      <w:r w:rsidR="00896CFB" w:rsidRPr="00F3786B">
        <w:rPr>
          <w:rFonts w:ascii="Calibri" w:hAnsi="Calibri" w:cs="Calibri"/>
          <w:sz w:val="24"/>
          <w:szCs w:val="24"/>
        </w:rPr>
        <w:t>: ……………………zł (słownie: ……………………………………</w:t>
      </w:r>
      <w:proofErr w:type="gramStart"/>
      <w:r w:rsidR="00896CFB" w:rsidRPr="00F3786B">
        <w:rPr>
          <w:rFonts w:ascii="Calibri" w:hAnsi="Calibri" w:cs="Calibri"/>
          <w:sz w:val="24"/>
          <w:szCs w:val="24"/>
        </w:rPr>
        <w:t>…….</w:t>
      </w:r>
      <w:proofErr w:type="gramEnd"/>
      <w:r w:rsidR="00896CFB" w:rsidRPr="00F3786B">
        <w:rPr>
          <w:rFonts w:ascii="Calibri" w:hAnsi="Calibri" w:cs="Calibri"/>
          <w:sz w:val="24"/>
          <w:szCs w:val="24"/>
        </w:rPr>
        <w:t>.);</w:t>
      </w:r>
    </w:p>
    <w:p w14:paraId="55D82F4A" w14:textId="6E99B138" w:rsidR="00977B8D" w:rsidRPr="00F3786B" w:rsidRDefault="00A95678" w:rsidP="00F3786B">
      <w:pPr>
        <w:pStyle w:val="Tekstpodstawowywcity3"/>
        <w:tabs>
          <w:tab w:val="num" w:pos="284"/>
        </w:tabs>
        <w:spacing w:after="0" w:line="276" w:lineRule="auto"/>
        <w:ind w:left="720" w:hanging="436"/>
        <w:rPr>
          <w:rFonts w:ascii="Calibri" w:hAnsi="Calibri" w:cs="Calibri"/>
          <w:sz w:val="24"/>
          <w:szCs w:val="24"/>
          <w:lang w:val="pl-PL"/>
        </w:rPr>
      </w:pPr>
      <w:r w:rsidRPr="00F3786B">
        <w:rPr>
          <w:rFonts w:ascii="Calibri" w:hAnsi="Calibri" w:cs="Calibri"/>
          <w:sz w:val="24"/>
          <w:szCs w:val="24"/>
          <w:lang w:val="pl-PL"/>
        </w:rPr>
        <w:t xml:space="preserve"> </w:t>
      </w:r>
      <w:r w:rsidR="00225637" w:rsidRPr="00F3786B">
        <w:rPr>
          <w:rFonts w:ascii="Calibri" w:hAnsi="Calibri" w:cs="Calibri"/>
          <w:sz w:val="24"/>
          <w:szCs w:val="24"/>
          <w:lang w:val="pl-PL"/>
        </w:rPr>
        <w:t>s</w:t>
      </w:r>
      <w:proofErr w:type="spellStart"/>
      <w:r w:rsidR="00977B8D" w:rsidRPr="00F3786B">
        <w:rPr>
          <w:rFonts w:ascii="Calibri" w:hAnsi="Calibri" w:cs="Calibri"/>
          <w:sz w:val="24"/>
          <w:szCs w:val="24"/>
        </w:rPr>
        <w:t>tawka</w:t>
      </w:r>
      <w:proofErr w:type="spellEnd"/>
      <w:r w:rsidR="00977B8D" w:rsidRPr="00F3786B">
        <w:rPr>
          <w:rFonts w:ascii="Calibri" w:hAnsi="Calibri" w:cs="Calibri"/>
          <w:sz w:val="24"/>
          <w:szCs w:val="24"/>
        </w:rPr>
        <w:t xml:space="preserve"> podatku VAT:</w:t>
      </w:r>
      <w:r w:rsidR="000236A7" w:rsidRPr="00F3786B">
        <w:rPr>
          <w:rFonts w:ascii="Calibri" w:hAnsi="Calibri" w:cs="Calibri"/>
          <w:sz w:val="24"/>
          <w:szCs w:val="24"/>
          <w:lang w:val="pl-PL"/>
        </w:rPr>
        <w:t xml:space="preserve"> </w:t>
      </w:r>
      <w:r w:rsidR="00977B8D" w:rsidRPr="00F3786B">
        <w:rPr>
          <w:rFonts w:ascii="Calibri" w:hAnsi="Calibri" w:cs="Calibri"/>
          <w:sz w:val="24"/>
          <w:szCs w:val="24"/>
        </w:rPr>
        <w:t>………%</w:t>
      </w:r>
      <w:r w:rsidR="00257967" w:rsidRPr="00F3786B">
        <w:rPr>
          <w:rFonts w:ascii="Calibri" w:hAnsi="Calibri" w:cs="Calibri"/>
          <w:sz w:val="24"/>
          <w:szCs w:val="24"/>
          <w:lang w:val="pl-PL"/>
        </w:rPr>
        <w:t>;</w:t>
      </w:r>
    </w:p>
    <w:p w14:paraId="619B1CAC" w14:textId="056367D5" w:rsidR="00977B8D" w:rsidRPr="00F3786B" w:rsidRDefault="00A95678" w:rsidP="00F3786B">
      <w:pPr>
        <w:pStyle w:val="Tekstpodstawowywcity3"/>
        <w:tabs>
          <w:tab w:val="num" w:pos="284"/>
        </w:tabs>
        <w:spacing w:after="0" w:line="276" w:lineRule="auto"/>
        <w:ind w:left="720" w:hanging="436"/>
        <w:rPr>
          <w:rFonts w:ascii="Calibri" w:hAnsi="Calibri" w:cs="Calibri"/>
          <w:b/>
          <w:sz w:val="24"/>
          <w:szCs w:val="24"/>
        </w:rPr>
      </w:pPr>
      <w:r w:rsidRPr="00F3786B">
        <w:rPr>
          <w:rFonts w:ascii="Calibri" w:hAnsi="Calibri" w:cs="Calibri"/>
          <w:b/>
          <w:sz w:val="24"/>
          <w:szCs w:val="24"/>
          <w:lang w:val="pl-PL"/>
        </w:rPr>
        <w:t xml:space="preserve"> </w:t>
      </w:r>
      <w:r w:rsidR="00225637" w:rsidRPr="00F3786B">
        <w:rPr>
          <w:rFonts w:ascii="Calibri" w:hAnsi="Calibri" w:cs="Calibri"/>
          <w:b/>
          <w:sz w:val="24"/>
          <w:szCs w:val="24"/>
          <w:lang w:val="pl-PL"/>
        </w:rPr>
        <w:t>b</w:t>
      </w:r>
      <w:proofErr w:type="spellStart"/>
      <w:r w:rsidR="00977B8D" w:rsidRPr="00F3786B">
        <w:rPr>
          <w:rFonts w:ascii="Calibri" w:hAnsi="Calibri" w:cs="Calibri"/>
          <w:b/>
          <w:sz w:val="24"/>
          <w:szCs w:val="24"/>
        </w:rPr>
        <w:t>rutto</w:t>
      </w:r>
      <w:proofErr w:type="spellEnd"/>
      <w:r w:rsidR="00977B8D" w:rsidRPr="00F3786B">
        <w:rPr>
          <w:rFonts w:ascii="Calibri" w:hAnsi="Calibri" w:cs="Calibri"/>
          <w:b/>
          <w:sz w:val="24"/>
          <w:szCs w:val="24"/>
        </w:rPr>
        <w:t>: ……………………zł (słownie: ……………………………………</w:t>
      </w:r>
      <w:proofErr w:type="gramStart"/>
      <w:r w:rsidR="00977B8D" w:rsidRPr="00F3786B">
        <w:rPr>
          <w:rFonts w:ascii="Calibri" w:hAnsi="Calibri" w:cs="Calibri"/>
          <w:b/>
          <w:sz w:val="24"/>
          <w:szCs w:val="24"/>
        </w:rPr>
        <w:t>…….</w:t>
      </w:r>
      <w:proofErr w:type="gramEnd"/>
      <w:r w:rsidR="00977B8D" w:rsidRPr="00F3786B">
        <w:rPr>
          <w:rFonts w:ascii="Calibri" w:hAnsi="Calibri" w:cs="Calibri"/>
          <w:b/>
          <w:sz w:val="24"/>
          <w:szCs w:val="24"/>
        </w:rPr>
        <w:t>.)</w:t>
      </w:r>
      <w:r w:rsidR="00257967" w:rsidRPr="00F3786B">
        <w:rPr>
          <w:rFonts w:ascii="Calibri" w:hAnsi="Calibri" w:cs="Calibri"/>
          <w:b/>
          <w:sz w:val="24"/>
          <w:szCs w:val="24"/>
          <w:lang w:val="pl-PL"/>
        </w:rPr>
        <w:t>.</w:t>
      </w:r>
      <w:r w:rsidR="00977B8D" w:rsidRPr="00F3786B">
        <w:rPr>
          <w:rFonts w:ascii="Calibri" w:hAnsi="Calibri" w:cs="Calibri"/>
          <w:b/>
          <w:sz w:val="24"/>
          <w:szCs w:val="24"/>
        </w:rPr>
        <w:t xml:space="preserve"> </w:t>
      </w:r>
    </w:p>
    <w:p w14:paraId="7E5DF198" w14:textId="77777777" w:rsidR="00E95CD0" w:rsidRPr="00F3786B" w:rsidRDefault="00E95CD0" w:rsidP="00F3786B">
      <w:pPr>
        <w:pStyle w:val="Tekstpodstawowywcity3"/>
        <w:numPr>
          <w:ilvl w:val="0"/>
          <w:numId w:val="48"/>
        </w:numPr>
        <w:spacing w:after="0" w:line="276" w:lineRule="auto"/>
        <w:rPr>
          <w:rFonts w:ascii="Calibri" w:hAnsi="Calibri" w:cs="Calibri"/>
          <w:sz w:val="24"/>
          <w:szCs w:val="24"/>
        </w:rPr>
      </w:pPr>
      <w:r w:rsidRPr="00F3786B">
        <w:rPr>
          <w:rFonts w:ascii="Calibri" w:hAnsi="Calibri" w:cs="Calibri"/>
          <w:sz w:val="24"/>
          <w:szCs w:val="24"/>
        </w:rPr>
        <w:t>Strony niniejszej umowy nie mogą zmienić ceny wykonania całego przedmiotu umowy zamówienia określonej w ust. 1, chyba, że zajdzie któraś z okoliczności, o której mowa w §11.</w:t>
      </w:r>
    </w:p>
    <w:p w14:paraId="750A4761" w14:textId="77777777" w:rsidR="00E95CD0" w:rsidRPr="00F3786B" w:rsidRDefault="00E95CD0" w:rsidP="00F3786B">
      <w:pPr>
        <w:pStyle w:val="Tekstpodstawowywcity3"/>
        <w:numPr>
          <w:ilvl w:val="0"/>
          <w:numId w:val="48"/>
        </w:numPr>
        <w:spacing w:after="0" w:line="276" w:lineRule="auto"/>
        <w:rPr>
          <w:rFonts w:ascii="Calibri" w:hAnsi="Calibri" w:cs="Calibri"/>
          <w:sz w:val="24"/>
          <w:szCs w:val="24"/>
        </w:rPr>
      </w:pPr>
      <w:r w:rsidRPr="00F3786B">
        <w:rPr>
          <w:rFonts w:ascii="Calibri" w:hAnsi="Calibri" w:cs="Calibri"/>
          <w:sz w:val="24"/>
          <w:szCs w:val="24"/>
        </w:rPr>
        <w:t xml:space="preserve">Roboty, których zdaniem Wykonawcy występuje konieczność wykonania, nie wymienione w przedmiarze należy uwzględnić w zakresie robót podstawowych. Ich koszt Wykonawca uwzględnił w cenach jednostkowych kalkulacji ryczałtu i cenie ryczałtowej brutto </w:t>
      </w:r>
      <w:proofErr w:type="spellStart"/>
      <w:r w:rsidRPr="00F3786B">
        <w:rPr>
          <w:rFonts w:ascii="Calibri" w:hAnsi="Calibri" w:cs="Calibri"/>
          <w:sz w:val="24"/>
          <w:szCs w:val="24"/>
        </w:rPr>
        <w:t>Cb</w:t>
      </w:r>
      <w:proofErr w:type="spellEnd"/>
      <w:r w:rsidRPr="00F3786B">
        <w:rPr>
          <w:rFonts w:ascii="Calibri" w:hAnsi="Calibri" w:cs="Calibri"/>
          <w:sz w:val="24"/>
          <w:szCs w:val="24"/>
        </w:rPr>
        <w:t>.</w:t>
      </w:r>
    </w:p>
    <w:p w14:paraId="26615B7C" w14:textId="48469D7C" w:rsidR="00E95CD0" w:rsidRPr="00F3786B" w:rsidRDefault="00E95CD0" w:rsidP="00F3786B">
      <w:pPr>
        <w:pStyle w:val="Tekstpodstawowywcity3"/>
        <w:numPr>
          <w:ilvl w:val="0"/>
          <w:numId w:val="48"/>
        </w:numPr>
        <w:spacing w:after="0" w:line="276" w:lineRule="auto"/>
        <w:rPr>
          <w:rFonts w:ascii="Calibri" w:hAnsi="Calibri" w:cs="Calibri"/>
          <w:sz w:val="24"/>
          <w:szCs w:val="24"/>
        </w:rPr>
      </w:pPr>
      <w:r w:rsidRPr="00F3786B">
        <w:rPr>
          <w:rFonts w:ascii="Calibri" w:hAnsi="Calibri" w:cs="Calibri"/>
          <w:sz w:val="24"/>
          <w:szCs w:val="24"/>
        </w:rPr>
        <w:t xml:space="preserve">Wykonawca oświadcza, iż nie będzie zgłaszał żadnych roszczeń z tytułu niedoszacowania należności za wykonanie robót będących przedmiotem umowy czy innych błędów Wykonawcy (w szczególności błędów rachunkowych między innymi w sporządzonej ofercie, kalkulacji ryczałtu czy nieuwzględnieniu któregokolwiek elementu robót będącego w dokumentacji przetargowej). Ponadto Wykonawca oświadcza, że uwzględnił w cenie ewentualne korekty </w:t>
      </w:r>
      <w:r w:rsidRPr="00F3786B">
        <w:rPr>
          <w:rFonts w:ascii="Calibri" w:hAnsi="Calibri" w:cs="Calibri"/>
          <w:sz w:val="24"/>
          <w:szCs w:val="24"/>
        </w:rPr>
        <w:lastRenderedPageBreak/>
        <w:t>wynikające z robót pominiętych lub niedokładnie opisanych w dokumentacji projektowej lub dokumentach przetargowych a niezbędnych do prawidłowego wykonania przedmiotu umowy,</w:t>
      </w:r>
    </w:p>
    <w:p w14:paraId="7FFF78A3" w14:textId="174ABDFC" w:rsidR="00E95CD0" w:rsidRPr="00F3786B" w:rsidRDefault="00E95CD0" w:rsidP="00F3786B">
      <w:pPr>
        <w:numPr>
          <w:ilvl w:val="0"/>
          <w:numId w:val="48"/>
        </w:numPr>
        <w:spacing w:line="276" w:lineRule="auto"/>
        <w:rPr>
          <w:rFonts w:ascii="Calibri" w:hAnsi="Calibri" w:cs="Calibri"/>
        </w:rPr>
      </w:pPr>
      <w:r w:rsidRPr="00F3786B">
        <w:rPr>
          <w:rFonts w:ascii="Calibri" w:hAnsi="Calibri" w:cs="Calibri"/>
        </w:rPr>
        <w:t xml:space="preserve">Wynagrodzenie określone w ust.1 wynikające z kalkulacji ryczałtu przekazanej Zamawiającemu przez Wykonawcę rekompensuje Wykonawcy między innymi takie koszty, jak: koszty załadunku, wyładunku, transportu zewnętrznego i wewnętrznego pracowników i materiałów, koszt wycinek drzew oraz transportu na miejsce wskazane przez Zamawiającego drewna pozyskanego z wycinek oraz materiałów pochodzących z rozbiórek, wszelkich robót przygotowawczych, pomiarowych, porządkowych, koszty </w:t>
      </w:r>
      <w:r w:rsidRPr="00F3786B">
        <w:rPr>
          <w:rFonts w:ascii="Calibri" w:hAnsi="Calibri" w:cs="Calibri"/>
          <w:bCs/>
        </w:rPr>
        <w:t>opracowania, uzyskania zatwierdzeń   i wdrożenia</w:t>
      </w:r>
      <w:r w:rsidRPr="00F3786B">
        <w:rPr>
          <w:rFonts w:ascii="Calibri" w:hAnsi="Calibri" w:cs="Calibri"/>
        </w:rPr>
        <w:t xml:space="preserve"> organizacji ruchu, zajęć i </w:t>
      </w:r>
      <w:proofErr w:type="spellStart"/>
      <w:r w:rsidRPr="00F3786B">
        <w:rPr>
          <w:rFonts w:ascii="Calibri" w:hAnsi="Calibri" w:cs="Calibri"/>
        </w:rPr>
        <w:t>wyłączeń</w:t>
      </w:r>
      <w:proofErr w:type="spellEnd"/>
      <w:r w:rsidRPr="00F3786B">
        <w:rPr>
          <w:rFonts w:ascii="Calibri" w:hAnsi="Calibri" w:cs="Calibri"/>
        </w:rPr>
        <w:t xml:space="preserve"> oraz oznakowania ostrzegawczego i informacyjnego, organizowania i funkcjonowania placu budowy wraz z kosztami jego późniejszej likwidacji, wszelkie koszty utrzymania zaplecza budowy, koszty związane z odbiorami wykonanych robót, badaniami poprawności ich wykonania, koszty nadzoru technicznego i geodezyjnego, oraz pozostałe związane  z realizacją umowy  i wynikające  z:</w:t>
      </w:r>
    </w:p>
    <w:p w14:paraId="06C40831" w14:textId="77777777" w:rsidR="00E95CD0" w:rsidRPr="00F3786B" w:rsidRDefault="00E95CD0" w:rsidP="00F3786B">
      <w:pPr>
        <w:numPr>
          <w:ilvl w:val="1"/>
          <w:numId w:val="46"/>
        </w:numPr>
        <w:spacing w:line="276" w:lineRule="auto"/>
        <w:rPr>
          <w:rFonts w:ascii="Calibri" w:hAnsi="Calibri" w:cs="Calibri"/>
        </w:rPr>
      </w:pPr>
      <w:r w:rsidRPr="00F3786B">
        <w:rPr>
          <w:rFonts w:ascii="Calibri" w:hAnsi="Calibri" w:cs="Calibri"/>
        </w:rPr>
        <w:t>z projektu budowlanego,</w:t>
      </w:r>
    </w:p>
    <w:p w14:paraId="297B06C2" w14:textId="3B4759A4" w:rsidR="00E95CD0" w:rsidRPr="00F3786B" w:rsidRDefault="00E95CD0" w:rsidP="00F3786B">
      <w:pPr>
        <w:numPr>
          <w:ilvl w:val="1"/>
          <w:numId w:val="46"/>
        </w:numPr>
        <w:spacing w:line="276" w:lineRule="auto"/>
        <w:rPr>
          <w:rFonts w:ascii="Calibri" w:hAnsi="Calibri" w:cs="Calibri"/>
        </w:rPr>
      </w:pPr>
      <w:r w:rsidRPr="00F3786B">
        <w:rPr>
          <w:rFonts w:ascii="Calibri" w:hAnsi="Calibri" w:cs="Calibri"/>
        </w:rPr>
        <w:t xml:space="preserve">z projektów </w:t>
      </w:r>
      <w:r w:rsidR="00815D18" w:rsidRPr="00F3786B">
        <w:rPr>
          <w:rFonts w:ascii="Calibri" w:hAnsi="Calibri" w:cs="Calibri"/>
        </w:rPr>
        <w:t>technicznych,</w:t>
      </w:r>
    </w:p>
    <w:p w14:paraId="6FBF1AD6" w14:textId="77777777" w:rsidR="00E95CD0" w:rsidRPr="00F3786B" w:rsidRDefault="00E95CD0" w:rsidP="00F3786B">
      <w:pPr>
        <w:numPr>
          <w:ilvl w:val="1"/>
          <w:numId w:val="46"/>
        </w:numPr>
        <w:spacing w:line="276" w:lineRule="auto"/>
        <w:rPr>
          <w:rFonts w:ascii="Calibri" w:hAnsi="Calibri" w:cs="Calibri"/>
        </w:rPr>
      </w:pPr>
      <w:r w:rsidRPr="00F3786B">
        <w:rPr>
          <w:rFonts w:ascii="Calibri" w:hAnsi="Calibri" w:cs="Calibri"/>
        </w:rPr>
        <w:t>z opisu pozycji przedmiarów robót,</w:t>
      </w:r>
    </w:p>
    <w:p w14:paraId="11758632" w14:textId="77777777" w:rsidR="00E95CD0" w:rsidRPr="00F3786B" w:rsidRDefault="00E95CD0" w:rsidP="00F3786B">
      <w:pPr>
        <w:numPr>
          <w:ilvl w:val="1"/>
          <w:numId w:val="46"/>
        </w:numPr>
        <w:spacing w:line="276" w:lineRule="auto"/>
        <w:rPr>
          <w:rFonts w:ascii="Calibri" w:hAnsi="Calibri" w:cs="Calibri"/>
        </w:rPr>
      </w:pPr>
      <w:r w:rsidRPr="00F3786B">
        <w:rPr>
          <w:rFonts w:ascii="Calibri" w:hAnsi="Calibri" w:cs="Calibri"/>
        </w:rPr>
        <w:t>z obowiązujących norm i przepisów, a w szczególności z Prawa budowlanego i aktów wykonawczych do tej ustawy,</w:t>
      </w:r>
    </w:p>
    <w:p w14:paraId="64A9E8C7" w14:textId="77777777" w:rsidR="00E95CD0" w:rsidRPr="00F3786B" w:rsidRDefault="00E95CD0" w:rsidP="00F3786B">
      <w:pPr>
        <w:numPr>
          <w:ilvl w:val="1"/>
          <w:numId w:val="46"/>
        </w:numPr>
        <w:spacing w:line="276" w:lineRule="auto"/>
        <w:rPr>
          <w:rFonts w:ascii="Calibri" w:hAnsi="Calibri" w:cs="Calibri"/>
        </w:rPr>
      </w:pPr>
      <w:r w:rsidRPr="00F3786B">
        <w:rPr>
          <w:rFonts w:ascii="Calibri" w:hAnsi="Calibri" w:cs="Calibri"/>
        </w:rPr>
        <w:t>ze specyfikacji technicznych wykonania i odbioru robót budowlanych,</w:t>
      </w:r>
    </w:p>
    <w:p w14:paraId="65541878" w14:textId="77777777" w:rsidR="00E95CD0" w:rsidRPr="00F3786B" w:rsidRDefault="00E95CD0" w:rsidP="00F3786B">
      <w:pPr>
        <w:numPr>
          <w:ilvl w:val="1"/>
          <w:numId w:val="46"/>
        </w:numPr>
        <w:spacing w:line="276" w:lineRule="auto"/>
        <w:rPr>
          <w:rFonts w:ascii="Calibri" w:hAnsi="Calibri" w:cs="Calibri"/>
        </w:rPr>
      </w:pPr>
      <w:r w:rsidRPr="00F3786B">
        <w:rPr>
          <w:rFonts w:ascii="Calibri" w:hAnsi="Calibri" w:cs="Calibri"/>
        </w:rPr>
        <w:t>z zapisów umowy,</w:t>
      </w:r>
    </w:p>
    <w:p w14:paraId="663BAF4C" w14:textId="77777777" w:rsidR="00E95CD0" w:rsidRPr="00F3786B" w:rsidRDefault="00E95CD0" w:rsidP="00F3786B">
      <w:pPr>
        <w:numPr>
          <w:ilvl w:val="1"/>
          <w:numId w:val="46"/>
        </w:numPr>
        <w:spacing w:line="276" w:lineRule="auto"/>
        <w:rPr>
          <w:rFonts w:ascii="Calibri" w:hAnsi="Calibri" w:cs="Calibri"/>
        </w:rPr>
      </w:pPr>
      <w:r w:rsidRPr="00F3786B">
        <w:rPr>
          <w:rFonts w:ascii="Calibri" w:hAnsi="Calibri" w:cs="Calibri"/>
        </w:rPr>
        <w:t>z zasad sztuki i wiedzy budowlanej,</w:t>
      </w:r>
    </w:p>
    <w:p w14:paraId="1AC0F28B" w14:textId="77777777" w:rsidR="00E95CD0" w:rsidRPr="00F3786B" w:rsidRDefault="00E95CD0" w:rsidP="00F3786B">
      <w:pPr>
        <w:numPr>
          <w:ilvl w:val="1"/>
          <w:numId w:val="46"/>
        </w:numPr>
        <w:spacing w:line="276" w:lineRule="auto"/>
        <w:rPr>
          <w:rFonts w:ascii="Calibri" w:hAnsi="Calibri" w:cs="Calibri"/>
        </w:rPr>
      </w:pPr>
      <w:r w:rsidRPr="00F3786B">
        <w:rPr>
          <w:rFonts w:ascii="Calibri" w:hAnsi="Calibri" w:cs="Calibri"/>
        </w:rPr>
        <w:t>z zaleceń producentów wbudowywanych materiałów i urządzeń,</w:t>
      </w:r>
    </w:p>
    <w:p w14:paraId="7725829A" w14:textId="77777777" w:rsidR="00E95CD0" w:rsidRPr="00F3786B" w:rsidRDefault="00E95CD0" w:rsidP="00F3786B">
      <w:pPr>
        <w:numPr>
          <w:ilvl w:val="1"/>
          <w:numId w:val="46"/>
        </w:numPr>
        <w:spacing w:line="276" w:lineRule="auto"/>
        <w:rPr>
          <w:rFonts w:ascii="Calibri" w:hAnsi="Calibri" w:cs="Calibri"/>
        </w:rPr>
      </w:pPr>
      <w:r w:rsidRPr="00F3786B">
        <w:rPr>
          <w:rFonts w:ascii="Calibri" w:hAnsi="Calibri" w:cs="Calibri"/>
        </w:rPr>
        <w:t>z przepisów bhp,</w:t>
      </w:r>
    </w:p>
    <w:p w14:paraId="7510526A" w14:textId="77777777" w:rsidR="00E95CD0" w:rsidRPr="00F3786B" w:rsidRDefault="00E95CD0" w:rsidP="00F3786B">
      <w:pPr>
        <w:numPr>
          <w:ilvl w:val="1"/>
          <w:numId w:val="46"/>
        </w:numPr>
        <w:spacing w:line="276" w:lineRule="auto"/>
        <w:rPr>
          <w:rFonts w:ascii="Calibri" w:hAnsi="Calibri" w:cs="Calibri"/>
        </w:rPr>
      </w:pPr>
      <w:r w:rsidRPr="00F3786B">
        <w:rPr>
          <w:rFonts w:ascii="Calibri" w:hAnsi="Calibri" w:cs="Calibri"/>
        </w:rPr>
        <w:t>zapisów uzgodnień i warunków technicznych,</w:t>
      </w:r>
    </w:p>
    <w:p w14:paraId="0E36B21C" w14:textId="07E3A2A8" w:rsidR="00E95CD0" w:rsidRPr="00F3786B" w:rsidRDefault="00E95CD0" w:rsidP="00F3786B">
      <w:pPr>
        <w:numPr>
          <w:ilvl w:val="1"/>
          <w:numId w:val="46"/>
        </w:numPr>
        <w:spacing w:line="276" w:lineRule="auto"/>
        <w:rPr>
          <w:rFonts w:ascii="Calibri" w:hAnsi="Calibri" w:cs="Calibri"/>
        </w:rPr>
      </w:pPr>
      <w:r w:rsidRPr="00F3786B">
        <w:rPr>
          <w:rFonts w:ascii="Calibri" w:hAnsi="Calibri" w:cs="Calibri"/>
        </w:rPr>
        <w:t>z możliwych zdarzeń losowych związanych z realizacją zamówienia</w:t>
      </w:r>
      <w:r w:rsidR="00FB3B27" w:rsidRPr="00F3786B">
        <w:rPr>
          <w:rFonts w:ascii="Calibri" w:hAnsi="Calibri" w:cs="Calibri"/>
        </w:rPr>
        <w:t>,</w:t>
      </w:r>
    </w:p>
    <w:p w14:paraId="765751C7" w14:textId="6D9A75AF" w:rsidR="00FB3B27" w:rsidRPr="00F3786B" w:rsidRDefault="00FB3B27" w:rsidP="00F3786B">
      <w:pPr>
        <w:numPr>
          <w:ilvl w:val="1"/>
          <w:numId w:val="46"/>
        </w:numPr>
        <w:spacing w:line="276" w:lineRule="auto"/>
        <w:rPr>
          <w:rFonts w:ascii="Calibri" w:hAnsi="Calibri" w:cs="Calibri"/>
        </w:rPr>
      </w:pPr>
      <w:r w:rsidRPr="00F3786B">
        <w:rPr>
          <w:rFonts w:ascii="Calibri" w:hAnsi="Calibri" w:cs="Calibri"/>
        </w:rPr>
        <w:t xml:space="preserve">pozostałych dokumentów wymienionych w </w:t>
      </w:r>
      <w:r w:rsidRPr="00F3786B">
        <w:rPr>
          <w:rFonts w:ascii="Calibri" w:hAnsi="Calibri" w:cs="Calibri"/>
        </w:rPr>
        <w:sym w:font="Times New Roman" w:char="00A7"/>
      </w:r>
      <w:r w:rsidRPr="00F3786B">
        <w:rPr>
          <w:rFonts w:ascii="Calibri" w:hAnsi="Calibri" w:cs="Calibri"/>
        </w:rPr>
        <w:t>1 ust. 2 umowy.</w:t>
      </w:r>
    </w:p>
    <w:p w14:paraId="635B8A8D" w14:textId="77777777" w:rsidR="00E95CD0" w:rsidRPr="00F3786B" w:rsidRDefault="00E95CD0" w:rsidP="00F3786B">
      <w:pPr>
        <w:numPr>
          <w:ilvl w:val="0"/>
          <w:numId w:val="47"/>
        </w:numPr>
        <w:spacing w:line="276" w:lineRule="auto"/>
        <w:rPr>
          <w:rFonts w:ascii="Calibri" w:hAnsi="Calibri" w:cs="Calibri"/>
        </w:rPr>
      </w:pPr>
      <w:r w:rsidRPr="00F3786B">
        <w:rPr>
          <w:rFonts w:ascii="Calibri" w:hAnsi="Calibri" w:cs="Calibri"/>
        </w:rPr>
        <w:t>Nie przewiduje się możliwości wzrostu cen jednostkowych jak również składników cenotwórczych podanych w kalkulacji ryczałtu, przedłożonych przed podpisaniem umowy.</w:t>
      </w:r>
    </w:p>
    <w:p w14:paraId="49DF2DC5" w14:textId="23F9B925" w:rsidR="00E95CD0" w:rsidRPr="00F3786B" w:rsidRDefault="00D71A10" w:rsidP="00F3786B">
      <w:pPr>
        <w:numPr>
          <w:ilvl w:val="0"/>
          <w:numId w:val="47"/>
        </w:numPr>
        <w:spacing w:line="276" w:lineRule="auto"/>
        <w:rPr>
          <w:rFonts w:ascii="Calibri" w:hAnsi="Calibri" w:cs="Calibri"/>
        </w:rPr>
      </w:pPr>
      <w:r w:rsidRPr="00F3786B">
        <w:rPr>
          <w:rFonts w:ascii="Calibri" w:hAnsi="Calibri" w:cs="Calibri"/>
        </w:rPr>
        <w:t>Rozliczenie robót będzie odbywało się fakturami przejściowymi za wykonany zakres robót, nie częściej niż raz w miesiącu kalendarzowym</w:t>
      </w:r>
      <w:r w:rsidR="00E95CD0" w:rsidRPr="00F3786B">
        <w:rPr>
          <w:rFonts w:ascii="Calibri" w:hAnsi="Calibri" w:cs="Calibri"/>
        </w:rPr>
        <w:t xml:space="preserve">. </w:t>
      </w:r>
    </w:p>
    <w:p w14:paraId="11EBC3A6" w14:textId="3DF08BDD" w:rsidR="00E95CD0" w:rsidRPr="00F3786B" w:rsidRDefault="00741409" w:rsidP="00F3786B">
      <w:pPr>
        <w:pStyle w:val="Tekstpodstawowywcity3"/>
        <w:numPr>
          <w:ilvl w:val="0"/>
          <w:numId w:val="49"/>
        </w:numPr>
        <w:tabs>
          <w:tab w:val="clear" w:pos="720"/>
          <w:tab w:val="num" w:pos="330"/>
        </w:tabs>
        <w:spacing w:after="0" w:line="276" w:lineRule="auto"/>
        <w:ind w:left="330" w:hanging="330"/>
        <w:rPr>
          <w:rFonts w:ascii="Calibri" w:hAnsi="Calibri" w:cs="Calibri"/>
          <w:sz w:val="24"/>
          <w:szCs w:val="24"/>
        </w:rPr>
      </w:pPr>
      <w:r w:rsidRPr="00F3786B">
        <w:rPr>
          <w:rFonts w:ascii="Calibri" w:hAnsi="Calibri" w:cs="Calibri"/>
          <w:sz w:val="24"/>
          <w:szCs w:val="24"/>
        </w:rPr>
        <w:t xml:space="preserve"> Podstawą do wystawienia</w:t>
      </w:r>
      <w:r w:rsidR="00E95CD0" w:rsidRPr="00F3786B">
        <w:rPr>
          <w:rFonts w:ascii="Calibri" w:hAnsi="Calibri" w:cs="Calibri"/>
          <w:sz w:val="24"/>
          <w:szCs w:val="24"/>
        </w:rPr>
        <w:t xml:space="preserve"> przez Wykonawcę faktury przejściowej stanowić będzie protokół</w:t>
      </w:r>
    </w:p>
    <w:p w14:paraId="29E72A22" w14:textId="431F77BA" w:rsidR="00E95CD0" w:rsidRPr="00F3786B" w:rsidRDefault="00E95CD0" w:rsidP="00F3786B">
      <w:pPr>
        <w:pStyle w:val="Tekstpodstawowywcity3"/>
        <w:spacing w:after="0" w:line="276" w:lineRule="auto"/>
        <w:ind w:left="330" w:hanging="330"/>
        <w:rPr>
          <w:rFonts w:ascii="Calibri" w:hAnsi="Calibri" w:cs="Calibri"/>
          <w:sz w:val="24"/>
          <w:szCs w:val="24"/>
        </w:rPr>
      </w:pPr>
      <w:r w:rsidRPr="00F3786B">
        <w:rPr>
          <w:rFonts w:ascii="Calibri" w:hAnsi="Calibri" w:cs="Calibri"/>
          <w:sz w:val="24"/>
          <w:szCs w:val="24"/>
        </w:rPr>
        <w:t xml:space="preserve">       potwierdzający zakres i wartość wykonanych robót w danym okresie rozliczeniowym podpisany przez Inspektora </w:t>
      </w:r>
      <w:r w:rsidR="00EF46B1" w:rsidRPr="00F3786B">
        <w:rPr>
          <w:rFonts w:ascii="Calibri" w:hAnsi="Calibri" w:cs="Calibri"/>
          <w:sz w:val="24"/>
          <w:szCs w:val="24"/>
        </w:rPr>
        <w:t>n</w:t>
      </w:r>
      <w:r w:rsidRPr="00F3786B">
        <w:rPr>
          <w:rFonts w:ascii="Calibri" w:hAnsi="Calibri" w:cs="Calibri"/>
          <w:sz w:val="24"/>
          <w:szCs w:val="24"/>
        </w:rPr>
        <w:t>adzoru</w:t>
      </w:r>
      <w:r w:rsidR="00EF46B1" w:rsidRPr="00F3786B">
        <w:rPr>
          <w:rFonts w:ascii="Calibri" w:hAnsi="Calibri" w:cs="Calibri"/>
          <w:sz w:val="24"/>
          <w:szCs w:val="24"/>
        </w:rPr>
        <w:t xml:space="preserve"> inwestorskiego</w:t>
      </w:r>
      <w:r w:rsidRPr="00F3786B">
        <w:rPr>
          <w:rFonts w:ascii="Calibri" w:hAnsi="Calibri" w:cs="Calibri"/>
          <w:sz w:val="24"/>
          <w:szCs w:val="24"/>
        </w:rPr>
        <w:t xml:space="preserve">, Inspektorów </w:t>
      </w:r>
      <w:r w:rsidR="00EF46B1" w:rsidRPr="00F3786B">
        <w:rPr>
          <w:rFonts w:ascii="Calibri" w:hAnsi="Calibri" w:cs="Calibri"/>
          <w:sz w:val="24"/>
          <w:szCs w:val="24"/>
        </w:rPr>
        <w:t>n</w:t>
      </w:r>
      <w:r w:rsidRPr="00F3786B">
        <w:rPr>
          <w:rFonts w:ascii="Calibri" w:hAnsi="Calibri" w:cs="Calibri"/>
          <w:sz w:val="24"/>
          <w:szCs w:val="24"/>
        </w:rPr>
        <w:t>adzoru</w:t>
      </w:r>
      <w:r w:rsidR="00EF46B1" w:rsidRPr="00F3786B">
        <w:rPr>
          <w:rFonts w:ascii="Calibri" w:hAnsi="Calibri" w:cs="Calibri"/>
          <w:sz w:val="24"/>
          <w:szCs w:val="24"/>
        </w:rPr>
        <w:t xml:space="preserve"> inwestorskiego</w:t>
      </w:r>
      <w:r w:rsidRPr="00F3786B">
        <w:rPr>
          <w:rFonts w:ascii="Calibri" w:hAnsi="Calibri" w:cs="Calibri"/>
          <w:sz w:val="24"/>
          <w:szCs w:val="24"/>
        </w:rPr>
        <w:t xml:space="preserve"> wymaganych</w:t>
      </w:r>
      <w:r w:rsidR="003F48D8" w:rsidRPr="00F3786B">
        <w:rPr>
          <w:rFonts w:ascii="Calibri" w:hAnsi="Calibri" w:cs="Calibri"/>
          <w:sz w:val="24"/>
          <w:szCs w:val="24"/>
          <w:lang w:val="pl-PL"/>
        </w:rPr>
        <w:t xml:space="preserve"> </w:t>
      </w:r>
      <w:r w:rsidRPr="00F3786B">
        <w:rPr>
          <w:rFonts w:ascii="Calibri" w:hAnsi="Calibri" w:cs="Calibri"/>
          <w:sz w:val="24"/>
          <w:szCs w:val="24"/>
        </w:rPr>
        <w:t>z uwagi na branże oraz Kierownika budowy.</w:t>
      </w:r>
    </w:p>
    <w:p w14:paraId="2448140C" w14:textId="77777777" w:rsidR="00E95CD0" w:rsidRPr="00F3786B" w:rsidRDefault="00E95CD0" w:rsidP="00F3786B">
      <w:pPr>
        <w:pStyle w:val="Tekstpodstawowywcity3"/>
        <w:numPr>
          <w:ilvl w:val="0"/>
          <w:numId w:val="49"/>
        </w:numPr>
        <w:tabs>
          <w:tab w:val="clear" w:pos="720"/>
          <w:tab w:val="num" w:pos="440"/>
        </w:tabs>
        <w:spacing w:after="0" w:line="276" w:lineRule="auto"/>
        <w:ind w:left="440" w:hanging="440"/>
        <w:rPr>
          <w:rFonts w:ascii="Calibri" w:hAnsi="Calibri" w:cs="Calibri"/>
          <w:sz w:val="24"/>
          <w:szCs w:val="24"/>
        </w:rPr>
      </w:pPr>
      <w:r w:rsidRPr="00F3786B">
        <w:rPr>
          <w:rFonts w:ascii="Calibri" w:hAnsi="Calibri" w:cs="Calibri"/>
          <w:sz w:val="24"/>
          <w:szCs w:val="24"/>
        </w:rPr>
        <w:t xml:space="preserve">Wynagrodzenie Wykonawcy rozliczone łącznie fakturami przejściowymi nie może przekroczyć 80% ceny ryczałtowej brutto, określonej w ust 1. </w:t>
      </w:r>
    </w:p>
    <w:p w14:paraId="7C35E4F3" w14:textId="01646E14" w:rsidR="00E95CD0" w:rsidRPr="00F3786B" w:rsidRDefault="00E95CD0" w:rsidP="00F3786B">
      <w:pPr>
        <w:pStyle w:val="Tekstpodstawowywcity3"/>
        <w:numPr>
          <w:ilvl w:val="0"/>
          <w:numId w:val="49"/>
        </w:numPr>
        <w:tabs>
          <w:tab w:val="clear" w:pos="720"/>
          <w:tab w:val="num" w:pos="440"/>
        </w:tabs>
        <w:spacing w:after="0" w:line="276" w:lineRule="auto"/>
        <w:ind w:left="440" w:hanging="440"/>
        <w:rPr>
          <w:rFonts w:ascii="Calibri" w:hAnsi="Calibri" w:cs="Calibri"/>
          <w:sz w:val="24"/>
          <w:szCs w:val="24"/>
        </w:rPr>
      </w:pPr>
      <w:r w:rsidRPr="00F3786B">
        <w:rPr>
          <w:rFonts w:ascii="Calibri" w:hAnsi="Calibri" w:cs="Calibri"/>
          <w:sz w:val="24"/>
          <w:szCs w:val="24"/>
        </w:rPr>
        <w:t xml:space="preserve">Podstawą do wystawienia faktury końcowej będzie podpisany przez Inspektora </w:t>
      </w:r>
      <w:r w:rsidR="00980995" w:rsidRPr="00F3786B">
        <w:rPr>
          <w:rFonts w:ascii="Calibri" w:hAnsi="Calibri" w:cs="Calibri"/>
          <w:sz w:val="24"/>
          <w:szCs w:val="24"/>
        </w:rPr>
        <w:t>n</w:t>
      </w:r>
      <w:r w:rsidRPr="00F3786B">
        <w:rPr>
          <w:rFonts w:ascii="Calibri" w:hAnsi="Calibri" w:cs="Calibri"/>
          <w:sz w:val="24"/>
          <w:szCs w:val="24"/>
        </w:rPr>
        <w:t>adzoru</w:t>
      </w:r>
      <w:r w:rsidR="00980995" w:rsidRPr="00F3786B">
        <w:rPr>
          <w:rFonts w:ascii="Calibri" w:hAnsi="Calibri" w:cs="Calibri"/>
          <w:sz w:val="24"/>
          <w:szCs w:val="24"/>
        </w:rPr>
        <w:t xml:space="preserve"> inwestorskiego</w:t>
      </w:r>
      <w:r w:rsidRPr="00F3786B">
        <w:rPr>
          <w:rFonts w:ascii="Calibri" w:hAnsi="Calibri" w:cs="Calibri"/>
          <w:sz w:val="24"/>
          <w:szCs w:val="24"/>
        </w:rPr>
        <w:t xml:space="preserve">, Inspektorów </w:t>
      </w:r>
      <w:r w:rsidR="00980995" w:rsidRPr="00F3786B">
        <w:rPr>
          <w:rFonts w:ascii="Calibri" w:hAnsi="Calibri" w:cs="Calibri"/>
          <w:sz w:val="24"/>
          <w:szCs w:val="24"/>
        </w:rPr>
        <w:t>n</w:t>
      </w:r>
      <w:r w:rsidRPr="00F3786B">
        <w:rPr>
          <w:rFonts w:ascii="Calibri" w:hAnsi="Calibri" w:cs="Calibri"/>
          <w:sz w:val="24"/>
          <w:szCs w:val="24"/>
        </w:rPr>
        <w:t>adzoru właściwych dla danej branży i Kierownika budowy protokół odbioru końcowego robót bez wad, podpisany przy udziale Przedstawiciela Zamawiającego i Wykonawcy,  a</w:t>
      </w:r>
      <w:r w:rsidR="003F48D8" w:rsidRPr="00F3786B">
        <w:rPr>
          <w:rFonts w:ascii="Calibri" w:hAnsi="Calibri" w:cs="Calibri"/>
          <w:sz w:val="24"/>
          <w:szCs w:val="24"/>
        </w:rPr>
        <w:t xml:space="preserve"> w przypadku stwierdzenia wad </w:t>
      </w:r>
      <w:r w:rsidRPr="00F3786B">
        <w:rPr>
          <w:rFonts w:ascii="Calibri" w:hAnsi="Calibri" w:cs="Calibri"/>
          <w:sz w:val="24"/>
          <w:szCs w:val="24"/>
        </w:rPr>
        <w:t>w trakcie czynności odbiorowych, protokół potwierdzający ich usunięcie.</w:t>
      </w:r>
    </w:p>
    <w:p w14:paraId="5F2ED276" w14:textId="3630B6A4" w:rsidR="00E95CD0" w:rsidRPr="00F3786B" w:rsidRDefault="00E95CD0" w:rsidP="00F3786B">
      <w:pPr>
        <w:pStyle w:val="Tekstpodstawowywcity3"/>
        <w:numPr>
          <w:ilvl w:val="0"/>
          <w:numId w:val="49"/>
        </w:numPr>
        <w:tabs>
          <w:tab w:val="clear" w:pos="720"/>
          <w:tab w:val="num" w:pos="440"/>
        </w:tabs>
        <w:spacing w:after="0" w:line="276" w:lineRule="auto"/>
        <w:ind w:left="440" w:hanging="440"/>
        <w:rPr>
          <w:rFonts w:ascii="Calibri" w:hAnsi="Calibri" w:cs="Calibri"/>
          <w:sz w:val="24"/>
          <w:szCs w:val="24"/>
        </w:rPr>
      </w:pPr>
      <w:r w:rsidRPr="00F3786B">
        <w:rPr>
          <w:rFonts w:ascii="Calibri" w:hAnsi="Calibri" w:cs="Calibri"/>
          <w:sz w:val="24"/>
          <w:szCs w:val="24"/>
        </w:rPr>
        <w:t xml:space="preserve">Płatność faktury na rzecz Wykonawcy dokonana będzie przelewem </w:t>
      </w:r>
      <w:r w:rsidR="004C0354" w:rsidRPr="00F3786B">
        <w:rPr>
          <w:rFonts w:ascii="Calibri" w:hAnsi="Calibri" w:cs="Calibri"/>
          <w:sz w:val="24"/>
          <w:szCs w:val="24"/>
          <w:lang w:val="pl-PL"/>
        </w:rPr>
        <w:t>do</w:t>
      </w:r>
      <w:r w:rsidRPr="00F3786B">
        <w:rPr>
          <w:rFonts w:ascii="Calibri" w:hAnsi="Calibri" w:cs="Calibri"/>
          <w:sz w:val="24"/>
          <w:szCs w:val="24"/>
        </w:rPr>
        <w:t xml:space="preserve"> 21 dniu od daty wpływu do Zamawiającego prawidłowo wystawionej faktury, przy czym faktura nie może być </w:t>
      </w:r>
      <w:r w:rsidRPr="00F3786B">
        <w:rPr>
          <w:rFonts w:ascii="Calibri" w:hAnsi="Calibri" w:cs="Calibri"/>
          <w:sz w:val="24"/>
          <w:szCs w:val="24"/>
        </w:rPr>
        <w:lastRenderedPageBreak/>
        <w:t>wystawiona wcześniej niż po podpisaniu stosownego protokołu potwierdzającego wykonanie zakresu robót.</w:t>
      </w:r>
    </w:p>
    <w:p w14:paraId="7A684299" w14:textId="000CA072" w:rsidR="00E95CD0" w:rsidRPr="00F3786B" w:rsidRDefault="00E35901" w:rsidP="00F3786B">
      <w:pPr>
        <w:pStyle w:val="Tekstpodstawowywcity3"/>
        <w:numPr>
          <w:ilvl w:val="0"/>
          <w:numId w:val="49"/>
        </w:numPr>
        <w:tabs>
          <w:tab w:val="clear" w:pos="720"/>
          <w:tab w:val="num" w:pos="440"/>
        </w:tabs>
        <w:spacing w:after="0" w:line="276" w:lineRule="auto"/>
        <w:ind w:left="440" w:hanging="440"/>
        <w:rPr>
          <w:rFonts w:ascii="Calibri" w:hAnsi="Calibri" w:cs="Calibri"/>
          <w:sz w:val="24"/>
          <w:szCs w:val="24"/>
        </w:rPr>
      </w:pPr>
      <w:r w:rsidRPr="00F3786B">
        <w:rPr>
          <w:rFonts w:ascii="Calibri" w:hAnsi="Calibri" w:cs="Calibri"/>
          <w:sz w:val="24"/>
          <w:szCs w:val="24"/>
        </w:rPr>
        <w:t>Dniem zapłaty jest</w:t>
      </w:r>
      <w:r w:rsidR="005F041F" w:rsidRPr="00F3786B">
        <w:rPr>
          <w:rFonts w:ascii="Calibri" w:hAnsi="Calibri" w:cs="Calibri"/>
          <w:sz w:val="24"/>
          <w:szCs w:val="24"/>
        </w:rPr>
        <w:t xml:space="preserve"> dzień obciążenia rachunku bankowego Zamawiającego.</w:t>
      </w:r>
    </w:p>
    <w:p w14:paraId="7A926F3B" w14:textId="57A8C5A1" w:rsidR="007D6959" w:rsidRPr="00F3786B" w:rsidRDefault="007D6959" w:rsidP="00F3786B">
      <w:pPr>
        <w:pStyle w:val="Tekstpodstawowywcity3"/>
        <w:numPr>
          <w:ilvl w:val="0"/>
          <w:numId w:val="49"/>
        </w:numPr>
        <w:tabs>
          <w:tab w:val="clear" w:pos="720"/>
          <w:tab w:val="num" w:pos="440"/>
        </w:tabs>
        <w:spacing w:after="0" w:line="276" w:lineRule="auto"/>
        <w:ind w:left="440" w:hanging="440"/>
        <w:rPr>
          <w:rFonts w:ascii="Calibri" w:hAnsi="Calibri" w:cs="Calibri"/>
          <w:sz w:val="24"/>
          <w:szCs w:val="24"/>
        </w:rPr>
      </w:pPr>
      <w:r w:rsidRPr="00F3786B">
        <w:rPr>
          <w:rFonts w:ascii="Calibri" w:hAnsi="Calibri" w:cs="Calibri"/>
          <w:sz w:val="24"/>
          <w:szCs w:val="24"/>
        </w:rPr>
        <w:t>Zamawiający nie będzie udzielał zaliczek dla Wykonawcy w związku z realizacją przedmiotu umowy.</w:t>
      </w:r>
    </w:p>
    <w:p w14:paraId="018D2F3A" w14:textId="65E63D4F" w:rsidR="009A69BB" w:rsidRPr="00F3786B" w:rsidRDefault="009A69BB" w:rsidP="00F3786B">
      <w:pPr>
        <w:pStyle w:val="Tekstpodstawowywcity3"/>
        <w:numPr>
          <w:ilvl w:val="0"/>
          <w:numId w:val="49"/>
        </w:numPr>
        <w:tabs>
          <w:tab w:val="clear" w:pos="720"/>
          <w:tab w:val="num" w:pos="440"/>
        </w:tabs>
        <w:spacing w:after="0" w:line="276" w:lineRule="auto"/>
        <w:ind w:left="440" w:hanging="440"/>
        <w:rPr>
          <w:rFonts w:ascii="Calibri" w:hAnsi="Calibri" w:cs="Calibri"/>
          <w:sz w:val="24"/>
          <w:szCs w:val="24"/>
        </w:rPr>
      </w:pPr>
      <w:r w:rsidRPr="00F3786B">
        <w:rPr>
          <w:rFonts w:ascii="Calibri" w:hAnsi="Calibri" w:cs="Calibri"/>
          <w:sz w:val="24"/>
          <w:szCs w:val="24"/>
        </w:rPr>
        <w:t xml:space="preserve">Zamawiający może, na pisemny wniosek Wykonawcy złożony w tym samym dniu, w którym została złożona faktura, dokonać wcześniejszej zapłaty wynagrodzenia pod warunkiem jednak pomniejszenia go o kwotę stanowiącą iloczyn aktualnych odsetek ustawowych (art. 359 § 2 ustawy z dnia 23 kwietnia 1964 r. kodeks cywilny, Dz.U. 2022.1360, </w:t>
      </w:r>
      <w:proofErr w:type="spellStart"/>
      <w:r w:rsidRPr="00F3786B">
        <w:rPr>
          <w:rFonts w:ascii="Calibri" w:hAnsi="Calibri" w:cs="Calibri"/>
          <w:sz w:val="24"/>
          <w:szCs w:val="24"/>
        </w:rPr>
        <w:t>t.j</w:t>
      </w:r>
      <w:proofErr w:type="spellEnd"/>
      <w:r w:rsidRPr="00F3786B">
        <w:rPr>
          <w:rFonts w:ascii="Calibri" w:hAnsi="Calibri" w:cs="Calibri"/>
          <w:sz w:val="24"/>
          <w:szCs w:val="24"/>
        </w:rPr>
        <w:t>. ze zm.) i liczby dni, o które została przyspieszona płatność.</w:t>
      </w:r>
    </w:p>
    <w:p w14:paraId="5846D3D8" w14:textId="0131BCC2" w:rsidR="008C4822" w:rsidRPr="00F3786B" w:rsidRDefault="007D6959" w:rsidP="00F3786B">
      <w:pPr>
        <w:pStyle w:val="Tekstpodstawowywcity3"/>
        <w:numPr>
          <w:ilvl w:val="0"/>
          <w:numId w:val="49"/>
        </w:numPr>
        <w:tabs>
          <w:tab w:val="clear" w:pos="720"/>
          <w:tab w:val="num" w:pos="440"/>
        </w:tabs>
        <w:spacing w:after="0" w:line="276" w:lineRule="auto"/>
        <w:ind w:left="440" w:hanging="440"/>
        <w:rPr>
          <w:rFonts w:ascii="Calibri" w:hAnsi="Calibri" w:cs="Calibri"/>
          <w:sz w:val="24"/>
          <w:szCs w:val="24"/>
        </w:rPr>
      </w:pPr>
      <w:r w:rsidRPr="00F3786B">
        <w:rPr>
          <w:rFonts w:ascii="Calibri" w:hAnsi="Calibri" w:cs="Calibri"/>
          <w:sz w:val="24"/>
          <w:szCs w:val="24"/>
        </w:rPr>
        <w:t>Zamawiający upoważnia Wykonawcę do wystawienia faktur VAT bez własnego podpisu.</w:t>
      </w:r>
    </w:p>
    <w:p w14:paraId="3039D9B0" w14:textId="52C2D9AC" w:rsidR="00E23A43" w:rsidRPr="00F3786B" w:rsidRDefault="00E23A43" w:rsidP="00F3786B">
      <w:pPr>
        <w:pStyle w:val="Tekstpodstawowywcity3"/>
        <w:numPr>
          <w:ilvl w:val="0"/>
          <w:numId w:val="49"/>
        </w:numPr>
        <w:tabs>
          <w:tab w:val="clear" w:pos="720"/>
          <w:tab w:val="num" w:pos="440"/>
        </w:tabs>
        <w:spacing w:after="0" w:line="276" w:lineRule="auto"/>
        <w:ind w:left="440" w:hanging="440"/>
        <w:rPr>
          <w:rFonts w:ascii="Calibri" w:hAnsi="Calibri" w:cs="Calibri"/>
          <w:sz w:val="24"/>
          <w:szCs w:val="24"/>
        </w:rPr>
      </w:pPr>
      <w:r w:rsidRPr="00F3786B">
        <w:rPr>
          <w:rFonts w:ascii="Calibri" w:hAnsi="Calibri" w:cs="Calibri"/>
          <w:sz w:val="24"/>
          <w:szCs w:val="24"/>
        </w:rPr>
        <w:t>Wykonawca oświadcza, iż jest czynnym płatnikiem podatku VAT, posiada  NIP: …</w:t>
      </w:r>
      <w:r w:rsidR="004639EB" w:rsidRPr="00F3786B">
        <w:rPr>
          <w:rFonts w:ascii="Calibri" w:hAnsi="Calibri" w:cs="Calibri"/>
          <w:sz w:val="24"/>
          <w:szCs w:val="24"/>
        </w:rPr>
        <w:t>….</w:t>
      </w:r>
      <w:r w:rsidRPr="00F3786B">
        <w:rPr>
          <w:rFonts w:ascii="Calibri" w:hAnsi="Calibri" w:cs="Calibri"/>
          <w:sz w:val="24"/>
          <w:szCs w:val="24"/>
        </w:rPr>
        <w:t>……………………</w:t>
      </w:r>
      <w:r w:rsidR="004639EB" w:rsidRPr="00F3786B">
        <w:rPr>
          <w:rFonts w:ascii="Calibri" w:hAnsi="Calibri" w:cs="Calibri"/>
          <w:sz w:val="24"/>
          <w:szCs w:val="24"/>
        </w:rPr>
        <w:t>.</w:t>
      </w:r>
      <w:r w:rsidRPr="00F3786B">
        <w:rPr>
          <w:rFonts w:ascii="Calibri" w:hAnsi="Calibri" w:cs="Calibri"/>
          <w:sz w:val="24"/>
          <w:szCs w:val="24"/>
        </w:rPr>
        <w:t xml:space="preserve">i zobowiązuje się utrzymać taki status do dnia </w:t>
      </w:r>
      <w:r w:rsidR="00311F02" w:rsidRPr="00F3786B">
        <w:rPr>
          <w:rFonts w:ascii="Calibri" w:hAnsi="Calibri" w:cs="Calibri"/>
          <w:sz w:val="24"/>
          <w:szCs w:val="24"/>
        </w:rPr>
        <w:t xml:space="preserve">następnego po </w:t>
      </w:r>
      <w:r w:rsidR="007B2FFC" w:rsidRPr="00F3786B">
        <w:rPr>
          <w:rFonts w:ascii="Calibri" w:hAnsi="Calibri" w:cs="Calibri"/>
          <w:sz w:val="24"/>
          <w:szCs w:val="24"/>
        </w:rPr>
        <w:t xml:space="preserve">dniu </w:t>
      </w:r>
      <w:r w:rsidR="00311F02" w:rsidRPr="00F3786B">
        <w:rPr>
          <w:rFonts w:ascii="Calibri" w:hAnsi="Calibri" w:cs="Calibri"/>
          <w:sz w:val="24"/>
          <w:szCs w:val="24"/>
        </w:rPr>
        <w:t>dokonani</w:t>
      </w:r>
      <w:r w:rsidR="007B2FFC" w:rsidRPr="00F3786B">
        <w:rPr>
          <w:rFonts w:ascii="Calibri" w:hAnsi="Calibri" w:cs="Calibri"/>
          <w:sz w:val="24"/>
          <w:szCs w:val="24"/>
        </w:rPr>
        <w:t>a</w:t>
      </w:r>
      <w:r w:rsidR="00311F02" w:rsidRPr="00F3786B">
        <w:rPr>
          <w:rFonts w:ascii="Calibri" w:hAnsi="Calibri" w:cs="Calibri"/>
          <w:sz w:val="24"/>
          <w:szCs w:val="24"/>
        </w:rPr>
        <w:t xml:space="preserve"> płatności </w:t>
      </w:r>
      <w:r w:rsidR="00F4200B" w:rsidRPr="00F3786B">
        <w:rPr>
          <w:rFonts w:ascii="Calibri" w:hAnsi="Calibri" w:cs="Calibri"/>
          <w:sz w:val="24"/>
          <w:szCs w:val="24"/>
        </w:rPr>
        <w:t xml:space="preserve">końcowej </w:t>
      </w:r>
      <w:r w:rsidR="00311F02" w:rsidRPr="00F3786B">
        <w:rPr>
          <w:rFonts w:ascii="Calibri" w:hAnsi="Calibri" w:cs="Calibri"/>
          <w:sz w:val="24"/>
          <w:szCs w:val="24"/>
        </w:rPr>
        <w:t>f</w:t>
      </w:r>
      <w:r w:rsidRPr="00F3786B">
        <w:rPr>
          <w:rFonts w:ascii="Calibri" w:hAnsi="Calibri" w:cs="Calibri"/>
          <w:sz w:val="24"/>
          <w:szCs w:val="24"/>
        </w:rPr>
        <w:t xml:space="preserve">aktury </w:t>
      </w:r>
      <w:r w:rsidR="00311F02" w:rsidRPr="00F3786B">
        <w:rPr>
          <w:rFonts w:ascii="Calibri" w:hAnsi="Calibri" w:cs="Calibri"/>
          <w:sz w:val="24"/>
          <w:szCs w:val="24"/>
        </w:rPr>
        <w:t>VAT za wykonanie przedmiotu niniejszej umowy</w:t>
      </w:r>
      <w:r w:rsidRPr="00F3786B">
        <w:rPr>
          <w:rFonts w:ascii="Calibri" w:hAnsi="Calibri" w:cs="Calibri"/>
          <w:sz w:val="24"/>
          <w:szCs w:val="24"/>
        </w:rPr>
        <w:t xml:space="preserve">. </w:t>
      </w:r>
    </w:p>
    <w:p w14:paraId="36611512" w14:textId="77777777" w:rsidR="00E23A43" w:rsidRPr="00F3786B" w:rsidRDefault="00E23A43" w:rsidP="00F3786B">
      <w:pPr>
        <w:pStyle w:val="Tekstpodstawowywcity3"/>
        <w:numPr>
          <w:ilvl w:val="0"/>
          <w:numId w:val="49"/>
        </w:numPr>
        <w:tabs>
          <w:tab w:val="clear" w:pos="720"/>
          <w:tab w:val="num" w:pos="440"/>
        </w:tabs>
        <w:spacing w:after="0" w:line="276" w:lineRule="auto"/>
        <w:ind w:left="440" w:hanging="440"/>
        <w:rPr>
          <w:rFonts w:ascii="Calibri" w:hAnsi="Calibri" w:cs="Calibri"/>
          <w:sz w:val="24"/>
          <w:szCs w:val="24"/>
        </w:rPr>
      </w:pPr>
      <w:r w:rsidRPr="00F3786B">
        <w:rPr>
          <w:rFonts w:ascii="Calibri" w:hAnsi="Calibri" w:cs="Calibri"/>
          <w:sz w:val="24"/>
          <w:szCs w:val="24"/>
        </w:rPr>
        <w:t>Jednocześnie Wykonawca oświadcza, że do dokonywania płatności wskazuje rachunek bankowy nr…………………………………………………… oraz, że:</w:t>
      </w:r>
    </w:p>
    <w:p w14:paraId="45722F1A" w14:textId="0A62474D" w:rsidR="00E23A43" w:rsidRPr="00F3786B" w:rsidRDefault="00E23A43" w:rsidP="00F3786B">
      <w:pPr>
        <w:numPr>
          <w:ilvl w:val="1"/>
          <w:numId w:val="34"/>
        </w:numPr>
        <w:tabs>
          <w:tab w:val="clear" w:pos="1440"/>
          <w:tab w:val="num" w:pos="709"/>
        </w:tabs>
        <w:spacing w:line="276" w:lineRule="auto"/>
        <w:ind w:left="709" w:hanging="283"/>
        <w:rPr>
          <w:rFonts w:ascii="Calibri" w:hAnsi="Calibri" w:cs="Calibri"/>
        </w:rPr>
      </w:pPr>
      <w:r w:rsidRPr="00F3786B">
        <w:rPr>
          <w:rFonts w:ascii="Calibri" w:hAnsi="Calibri" w:cs="Calibri"/>
        </w:rPr>
        <w:t>wskazany rachunek bankowy jest</w:t>
      </w:r>
      <w:r w:rsidR="00E15FDE" w:rsidRPr="00F3786B">
        <w:rPr>
          <w:rFonts w:ascii="Calibri" w:hAnsi="Calibri" w:cs="Calibri"/>
        </w:rPr>
        <w:t>/ nie jest</w:t>
      </w:r>
      <w:r w:rsidRPr="00F3786B">
        <w:rPr>
          <w:rFonts w:ascii="Calibri" w:hAnsi="Calibri" w:cs="Calibri"/>
        </w:rPr>
        <w:t xml:space="preserve"> rachunkiem związanym z prowadzoną działalnością gospodarczą,</w:t>
      </w:r>
    </w:p>
    <w:p w14:paraId="4885D0EF" w14:textId="77D955A9" w:rsidR="00E23A43" w:rsidRPr="00F3786B" w:rsidRDefault="00E23A43" w:rsidP="00F3786B">
      <w:pPr>
        <w:numPr>
          <w:ilvl w:val="1"/>
          <w:numId w:val="34"/>
        </w:numPr>
        <w:tabs>
          <w:tab w:val="clear" w:pos="1440"/>
          <w:tab w:val="num" w:pos="709"/>
        </w:tabs>
        <w:spacing w:line="276" w:lineRule="auto"/>
        <w:ind w:left="709" w:hanging="283"/>
        <w:rPr>
          <w:rFonts w:ascii="Calibri" w:hAnsi="Calibri" w:cs="Calibri"/>
        </w:rPr>
      </w:pPr>
      <w:r w:rsidRPr="00F3786B">
        <w:rPr>
          <w:rFonts w:ascii="Calibri" w:hAnsi="Calibri" w:cs="Calibri"/>
        </w:rPr>
        <w:t>wskazany rachunek bankowy jest</w:t>
      </w:r>
      <w:r w:rsidR="00E15FDE" w:rsidRPr="00F3786B">
        <w:rPr>
          <w:rFonts w:ascii="Calibri" w:hAnsi="Calibri" w:cs="Calibri"/>
        </w:rPr>
        <w:t>/nie jest</w:t>
      </w:r>
      <w:r w:rsidRPr="00F3786B">
        <w:rPr>
          <w:rFonts w:ascii="Calibri" w:hAnsi="Calibri" w:cs="Calibri"/>
        </w:rPr>
        <w:t xml:space="preserve"> rachunkiem zgłoszonym do białej listy podatników</w:t>
      </w:r>
      <w:r w:rsidR="00072DF5" w:rsidRPr="00F3786B">
        <w:rPr>
          <w:rFonts w:ascii="Calibri" w:hAnsi="Calibri" w:cs="Calibri"/>
        </w:rPr>
        <w:t>,</w:t>
      </w:r>
    </w:p>
    <w:p w14:paraId="594FBC5C" w14:textId="55FED8A4" w:rsidR="00B03577" w:rsidRPr="00F3786B" w:rsidRDefault="00072DF5" w:rsidP="00F3786B">
      <w:pPr>
        <w:numPr>
          <w:ilvl w:val="1"/>
          <w:numId w:val="34"/>
        </w:numPr>
        <w:tabs>
          <w:tab w:val="clear" w:pos="1440"/>
          <w:tab w:val="num" w:pos="709"/>
        </w:tabs>
        <w:spacing w:line="276" w:lineRule="auto"/>
        <w:ind w:left="709" w:hanging="283"/>
        <w:rPr>
          <w:rFonts w:ascii="Calibri" w:hAnsi="Calibri" w:cs="Calibri"/>
        </w:rPr>
      </w:pPr>
      <w:r w:rsidRPr="00F3786B">
        <w:rPr>
          <w:rFonts w:ascii="Calibri" w:hAnsi="Calibri" w:cs="Calibri"/>
        </w:rPr>
        <w:t xml:space="preserve">w przypadku </w:t>
      </w:r>
      <w:proofErr w:type="gramStart"/>
      <w:r w:rsidRPr="00F3786B">
        <w:rPr>
          <w:rFonts w:ascii="Calibri" w:hAnsi="Calibri" w:cs="Calibri"/>
        </w:rPr>
        <w:t>nie zgłoszenia</w:t>
      </w:r>
      <w:proofErr w:type="gramEnd"/>
      <w:r w:rsidRPr="00F3786B">
        <w:rPr>
          <w:rFonts w:ascii="Calibri" w:hAnsi="Calibri" w:cs="Calibri"/>
        </w:rPr>
        <w:t xml:space="preserve"> rachunku do </w:t>
      </w:r>
      <w:r w:rsidR="000A2003" w:rsidRPr="00F3786B">
        <w:rPr>
          <w:rFonts w:ascii="Calibri" w:hAnsi="Calibri" w:cs="Calibri"/>
        </w:rPr>
        <w:t>białej listy podatników, Wykonawca zobowiązuje się do zgłoszenia nowego rachunku do białej listy podatników, do dnia poprzedzającego dzień transakcji</w:t>
      </w:r>
      <w:r w:rsidR="00B03577" w:rsidRPr="00F3786B">
        <w:rPr>
          <w:rFonts w:ascii="Calibri" w:hAnsi="Calibri" w:cs="Calibri"/>
        </w:rPr>
        <w:t>.</w:t>
      </w:r>
    </w:p>
    <w:p w14:paraId="50AD4E85" w14:textId="31BC90FC" w:rsidR="00E23A43" w:rsidRPr="00F3786B" w:rsidRDefault="00E23A43" w:rsidP="00F3786B">
      <w:pPr>
        <w:pStyle w:val="Akapitzlist"/>
        <w:numPr>
          <w:ilvl w:val="0"/>
          <w:numId w:val="49"/>
        </w:numPr>
        <w:tabs>
          <w:tab w:val="num" w:pos="2160"/>
        </w:tabs>
        <w:spacing w:line="276" w:lineRule="auto"/>
        <w:ind w:left="426" w:hanging="426"/>
        <w:rPr>
          <w:rFonts w:ascii="Calibri" w:hAnsi="Calibri" w:cs="Calibri"/>
        </w:rPr>
      </w:pPr>
      <w:r w:rsidRPr="00F3786B">
        <w:rPr>
          <w:rFonts w:ascii="Calibri" w:hAnsi="Calibri" w:cs="Calibri"/>
        </w:rPr>
        <w:t>Zmiana rachunku bankowego nie stanowi zmiany treści umowy. Wymaga jedynie pisemnego zawiadomienia ze strony Wykonawcy.</w:t>
      </w:r>
    </w:p>
    <w:p w14:paraId="1329448E" w14:textId="77777777" w:rsidR="00392783" w:rsidRPr="00F3786B" w:rsidRDefault="00392783" w:rsidP="00F3786B">
      <w:pPr>
        <w:pStyle w:val="Akapitzlist"/>
        <w:numPr>
          <w:ilvl w:val="0"/>
          <w:numId w:val="49"/>
        </w:numPr>
        <w:tabs>
          <w:tab w:val="clear" w:pos="720"/>
          <w:tab w:val="num" w:pos="360"/>
        </w:tabs>
        <w:suppressAutoHyphens w:val="0"/>
        <w:autoSpaceDE w:val="0"/>
        <w:autoSpaceDN w:val="0"/>
        <w:adjustRightInd w:val="0"/>
        <w:spacing w:line="276" w:lineRule="auto"/>
        <w:ind w:left="340"/>
        <w:rPr>
          <w:rFonts w:ascii="Calibri" w:hAnsi="Calibri" w:cs="Calibri"/>
        </w:rPr>
      </w:pPr>
      <w:r w:rsidRPr="00F3786B">
        <w:rPr>
          <w:rFonts w:ascii="Calibri" w:hAnsi="Calibri" w:cs="Calibri"/>
        </w:rPr>
        <w:t xml:space="preserve">Wykonawca zobowiązuje się do wystawiania faktur ustrukturyzowanych przy użyciu Krajowego Systemu e-Faktur Strony zobowiązują się do wystawiania i odbierania faktur dokumentujących transakcje wynikające z niniejszej Umowy z wykorzystaniem Krajowego Systemu e-Faktur. Faktura ustrukturyzowana w postaci elektronicznej wystawiona przy użyciu Krajowego Systemu e-Faktur musi zawierać następujące dane Zamawiającego </w:t>
      </w:r>
      <w:r w:rsidRPr="00F3786B">
        <w:rPr>
          <w:rFonts w:ascii="Calibri" w:hAnsi="Calibri" w:cs="Calibri"/>
        </w:rPr>
        <w:br/>
        <w:t>w strukturze FA (3):</w:t>
      </w:r>
    </w:p>
    <w:p w14:paraId="3137ABFE" w14:textId="77777777" w:rsidR="00392783" w:rsidRPr="00F3786B" w:rsidRDefault="00392783" w:rsidP="00F3786B">
      <w:pPr>
        <w:pStyle w:val="Akapitzlist"/>
        <w:autoSpaceDE w:val="0"/>
        <w:autoSpaceDN w:val="0"/>
        <w:adjustRightInd w:val="0"/>
        <w:spacing w:line="276" w:lineRule="auto"/>
        <w:ind w:left="540" w:hanging="180"/>
        <w:rPr>
          <w:rFonts w:ascii="Calibri" w:hAnsi="Calibri" w:cs="Calibri"/>
        </w:rPr>
      </w:pPr>
      <w:r w:rsidRPr="00F3786B">
        <w:rPr>
          <w:rFonts w:ascii="Calibri" w:hAnsi="Calibri" w:cs="Calibri"/>
        </w:rPr>
        <w:t xml:space="preserve">- </w:t>
      </w:r>
      <w:r w:rsidRPr="00F3786B">
        <w:rPr>
          <w:rFonts w:ascii="Calibri" w:hAnsi="Calibri" w:cs="Calibri"/>
        </w:rPr>
        <w:tab/>
      </w:r>
      <w:r w:rsidRPr="00F3786B">
        <w:rPr>
          <w:rFonts w:ascii="Calibri" w:hAnsi="Calibri" w:cs="Calibri"/>
          <w:bCs/>
          <w:u w:val="single"/>
        </w:rPr>
        <w:t>Podmiot 2 jako</w:t>
      </w:r>
      <w:r w:rsidRPr="00F3786B">
        <w:rPr>
          <w:rFonts w:ascii="Calibri" w:hAnsi="Calibri" w:cs="Calibri"/>
          <w:u w:val="single"/>
        </w:rPr>
        <w:t xml:space="preserve"> </w:t>
      </w:r>
      <w:r w:rsidRPr="00F3786B">
        <w:rPr>
          <w:rFonts w:ascii="Calibri" w:hAnsi="Calibri" w:cs="Calibri"/>
          <w:bCs/>
          <w:u w:val="single"/>
        </w:rPr>
        <w:t>Nabywca: Gmina Polkowice</w:t>
      </w:r>
      <w:r w:rsidRPr="00F3786B">
        <w:rPr>
          <w:rFonts w:ascii="Calibri" w:hAnsi="Calibri" w:cs="Calibri"/>
          <w:b/>
          <w:bCs/>
          <w:u w:val="single"/>
        </w:rPr>
        <w:t xml:space="preserve">, </w:t>
      </w:r>
      <w:r w:rsidRPr="00F3786B">
        <w:rPr>
          <w:rFonts w:ascii="Calibri" w:hAnsi="Calibri" w:cs="Calibri"/>
        </w:rPr>
        <w:t xml:space="preserve">Rynek 1, 59-100 Polkowice, </w:t>
      </w:r>
      <w:r w:rsidRPr="00F3786B">
        <w:rPr>
          <w:rFonts w:ascii="Calibri" w:hAnsi="Calibri" w:cs="Calibri"/>
        </w:rPr>
        <w:br/>
        <w:t>NIP: 692-22-53-936.</w:t>
      </w:r>
    </w:p>
    <w:p w14:paraId="3FCDEFC9" w14:textId="77777777" w:rsidR="00392783" w:rsidRPr="00F3786B" w:rsidRDefault="00392783" w:rsidP="00F3786B">
      <w:pPr>
        <w:pStyle w:val="Akapitzlist"/>
        <w:autoSpaceDE w:val="0"/>
        <w:autoSpaceDN w:val="0"/>
        <w:adjustRightInd w:val="0"/>
        <w:spacing w:line="276" w:lineRule="auto"/>
        <w:ind w:left="540" w:hanging="180"/>
        <w:rPr>
          <w:rFonts w:ascii="Calibri" w:hAnsi="Calibri" w:cs="Calibri"/>
        </w:rPr>
      </w:pPr>
      <w:r w:rsidRPr="00F3786B">
        <w:rPr>
          <w:rFonts w:ascii="Calibri" w:hAnsi="Calibri" w:cs="Calibri"/>
        </w:rPr>
        <w:t xml:space="preserve">- </w:t>
      </w:r>
      <w:r w:rsidRPr="00F3786B">
        <w:rPr>
          <w:rFonts w:ascii="Calibri" w:hAnsi="Calibri" w:cs="Calibri"/>
        </w:rPr>
        <w:tab/>
      </w:r>
      <w:r w:rsidRPr="00F3786B">
        <w:rPr>
          <w:rFonts w:ascii="Calibri" w:hAnsi="Calibri" w:cs="Calibri"/>
          <w:bCs/>
          <w:u w:val="single"/>
        </w:rPr>
        <w:t>Podmiot 3 jako Odbiorca: Urząd Gminy Polkowice</w:t>
      </w:r>
      <w:r w:rsidRPr="00F3786B">
        <w:rPr>
          <w:rFonts w:ascii="Calibri" w:hAnsi="Calibri" w:cs="Calibri"/>
        </w:rPr>
        <w:t>, Rynek 1, 59 -100 Polkowice</w:t>
      </w:r>
    </w:p>
    <w:p w14:paraId="5A74DAEB" w14:textId="77777777" w:rsidR="00392783" w:rsidRPr="00F3786B" w:rsidRDefault="00392783" w:rsidP="00F3786B">
      <w:pPr>
        <w:pStyle w:val="Akapitzlist"/>
        <w:autoSpaceDE w:val="0"/>
        <w:autoSpaceDN w:val="0"/>
        <w:adjustRightInd w:val="0"/>
        <w:spacing w:line="276" w:lineRule="auto"/>
        <w:ind w:hanging="180"/>
        <w:rPr>
          <w:rFonts w:ascii="Calibri" w:hAnsi="Calibri" w:cs="Calibri"/>
        </w:rPr>
      </w:pPr>
      <w:r w:rsidRPr="00F3786B">
        <w:rPr>
          <w:rFonts w:ascii="Calibri" w:hAnsi="Calibri" w:cs="Calibri"/>
        </w:rPr>
        <w:t>NIP: 692-00-03-980.</w:t>
      </w:r>
      <w:r w:rsidRPr="00F3786B">
        <w:rPr>
          <w:rFonts w:ascii="Calibri" w:hAnsi="Calibri" w:cs="Calibri"/>
          <w:b/>
        </w:rPr>
        <w:t xml:space="preserve"> </w:t>
      </w:r>
    </w:p>
    <w:p w14:paraId="4FFF4E99" w14:textId="77777777" w:rsidR="00392783" w:rsidRPr="00F3786B" w:rsidRDefault="00392783" w:rsidP="00F3786B">
      <w:pPr>
        <w:pStyle w:val="Akapitzlist"/>
        <w:numPr>
          <w:ilvl w:val="0"/>
          <w:numId w:val="49"/>
        </w:numPr>
        <w:tabs>
          <w:tab w:val="clear" w:pos="720"/>
          <w:tab w:val="num" w:pos="360"/>
        </w:tabs>
        <w:suppressAutoHyphens w:val="0"/>
        <w:autoSpaceDE w:val="0"/>
        <w:autoSpaceDN w:val="0"/>
        <w:adjustRightInd w:val="0"/>
        <w:spacing w:line="276" w:lineRule="auto"/>
        <w:ind w:left="340"/>
        <w:rPr>
          <w:rFonts w:ascii="Calibri" w:hAnsi="Calibri" w:cs="Calibri"/>
        </w:rPr>
      </w:pPr>
      <w:r w:rsidRPr="00F3786B">
        <w:rPr>
          <w:rFonts w:ascii="Calibri" w:hAnsi="Calibri" w:cs="Calibri"/>
          <w:lang w:eastAsia="zh-CN"/>
        </w:rPr>
        <w:t xml:space="preserve">Za datę doręczenia faktury ustrukturyzowanej uznaje się dzień jej udostępnienia </w:t>
      </w:r>
      <w:r w:rsidRPr="00F3786B">
        <w:rPr>
          <w:rFonts w:ascii="Calibri" w:hAnsi="Calibri" w:cs="Calibri"/>
          <w:lang w:eastAsia="zh-CN"/>
        </w:rPr>
        <w:br/>
        <w:t>w Krajowym Systemie e-Faktur. Strony przyjmują, że data ta jest wiążąca dla ustalenia terminów płatności.</w:t>
      </w:r>
    </w:p>
    <w:p w14:paraId="10772CA2" w14:textId="77777777" w:rsidR="00392783" w:rsidRPr="00F3786B" w:rsidRDefault="00392783" w:rsidP="00F3786B">
      <w:pPr>
        <w:pStyle w:val="Akapitzlist"/>
        <w:numPr>
          <w:ilvl w:val="0"/>
          <w:numId w:val="49"/>
        </w:numPr>
        <w:tabs>
          <w:tab w:val="clear" w:pos="720"/>
          <w:tab w:val="num" w:pos="360"/>
        </w:tabs>
        <w:suppressAutoHyphens w:val="0"/>
        <w:autoSpaceDE w:val="0"/>
        <w:autoSpaceDN w:val="0"/>
        <w:adjustRightInd w:val="0"/>
        <w:spacing w:line="276" w:lineRule="auto"/>
        <w:ind w:left="340"/>
        <w:rPr>
          <w:rFonts w:ascii="Calibri" w:hAnsi="Calibri" w:cs="Calibri"/>
        </w:rPr>
      </w:pPr>
      <w:r w:rsidRPr="00F3786B">
        <w:rPr>
          <w:rFonts w:ascii="Calibri" w:hAnsi="Calibri" w:cs="Calibri"/>
        </w:rPr>
        <w:t xml:space="preserve">W przypadku wystąpienia awarii Krajowego Systemu e-Faktur, o której mowa </w:t>
      </w:r>
      <w:r w:rsidRPr="00F3786B">
        <w:rPr>
          <w:rFonts w:ascii="Calibri" w:hAnsi="Calibri" w:cs="Calibri"/>
        </w:rPr>
        <w:br/>
        <w:t>w ustawie z dnia 11 marca 2004 r. o podatku od towarów i usług (dalej zwanej Ustawą), po powstaniu obowiązku, o którym mowa w ust. 16:</w:t>
      </w:r>
    </w:p>
    <w:p w14:paraId="46F80FA7" w14:textId="77777777" w:rsidR="00392783" w:rsidRPr="00F3786B" w:rsidRDefault="00392783" w:rsidP="00F3786B">
      <w:pPr>
        <w:pStyle w:val="Akapitzlist"/>
        <w:autoSpaceDE w:val="0"/>
        <w:autoSpaceDN w:val="0"/>
        <w:adjustRightInd w:val="0"/>
        <w:spacing w:line="276" w:lineRule="auto"/>
        <w:ind w:left="540" w:hanging="180"/>
        <w:rPr>
          <w:rFonts w:ascii="Calibri" w:hAnsi="Calibri" w:cs="Calibri"/>
          <w:i/>
          <w:color w:val="000000"/>
        </w:rPr>
      </w:pPr>
      <w:r w:rsidRPr="00F3786B">
        <w:rPr>
          <w:rFonts w:ascii="Calibri" w:hAnsi="Calibri" w:cs="Calibri"/>
        </w:rPr>
        <w:t>-</w:t>
      </w:r>
      <w:r w:rsidRPr="00F3786B">
        <w:rPr>
          <w:rFonts w:ascii="Calibri" w:hAnsi="Calibri" w:cs="Calibri"/>
        </w:rPr>
        <w:tab/>
        <w:t xml:space="preserve">Wykonawca będzie wystawiał faktury w formie elektronicznej i doręczał Zamawiającemu na adres email: </w:t>
      </w:r>
      <w:hyperlink r:id="rId12" w:history="1">
        <w:r w:rsidRPr="00F3786B">
          <w:rPr>
            <w:rStyle w:val="Hipercze"/>
            <w:rFonts w:ascii="Calibri" w:eastAsiaTheme="majorEastAsia" w:hAnsi="Calibri" w:cs="Calibri"/>
            <w:i/>
            <w:color w:val="000000"/>
          </w:rPr>
          <w:t>kancelaria@gmina.polkowice.pl</w:t>
        </w:r>
      </w:hyperlink>
      <w:r w:rsidRPr="00F3786B">
        <w:rPr>
          <w:rFonts w:ascii="Calibri" w:hAnsi="Calibri" w:cs="Calibri"/>
          <w:i/>
          <w:color w:val="000000"/>
        </w:rPr>
        <w:t>,</w:t>
      </w:r>
    </w:p>
    <w:p w14:paraId="357D5A7A" w14:textId="77777777" w:rsidR="00392783" w:rsidRPr="00F3786B" w:rsidRDefault="00392783" w:rsidP="00F3786B">
      <w:pPr>
        <w:pStyle w:val="Akapitzlist"/>
        <w:autoSpaceDE w:val="0"/>
        <w:autoSpaceDN w:val="0"/>
        <w:adjustRightInd w:val="0"/>
        <w:spacing w:line="276" w:lineRule="auto"/>
        <w:ind w:left="540" w:hanging="180"/>
        <w:rPr>
          <w:rFonts w:ascii="Calibri" w:hAnsi="Calibri" w:cs="Calibri"/>
        </w:rPr>
      </w:pPr>
      <w:r w:rsidRPr="00F3786B">
        <w:rPr>
          <w:rFonts w:ascii="Calibri" w:hAnsi="Calibri" w:cs="Calibri"/>
        </w:rPr>
        <w:lastRenderedPageBreak/>
        <w:t>-</w:t>
      </w:r>
      <w:r w:rsidRPr="00F3786B">
        <w:rPr>
          <w:rFonts w:ascii="Calibri" w:hAnsi="Calibri" w:cs="Calibri"/>
        </w:rPr>
        <w:tab/>
        <w:t xml:space="preserve">doręczenie przez wykonawcę faktur w postaci papierowej możliwe będzie jedynie </w:t>
      </w:r>
      <w:r w:rsidRPr="00F3786B">
        <w:rPr>
          <w:rFonts w:ascii="Calibri" w:hAnsi="Calibri" w:cs="Calibri"/>
        </w:rPr>
        <w:br/>
        <w:t>w przypadkach określonych w Ustawie.</w:t>
      </w:r>
    </w:p>
    <w:p w14:paraId="2504C7E0" w14:textId="77777777" w:rsidR="00392783" w:rsidRPr="00F3786B" w:rsidRDefault="00392783" w:rsidP="00F3786B">
      <w:pPr>
        <w:pStyle w:val="Akapitzlist"/>
        <w:numPr>
          <w:ilvl w:val="0"/>
          <w:numId w:val="49"/>
        </w:numPr>
        <w:tabs>
          <w:tab w:val="clear" w:pos="720"/>
          <w:tab w:val="num" w:pos="360"/>
        </w:tabs>
        <w:suppressAutoHyphens w:val="0"/>
        <w:spacing w:line="276" w:lineRule="auto"/>
        <w:ind w:left="340"/>
        <w:contextualSpacing w:val="0"/>
        <w:rPr>
          <w:rFonts w:ascii="Calibri" w:hAnsi="Calibri" w:cs="Calibri"/>
          <w:lang w:eastAsia="pl-PL"/>
        </w:rPr>
      </w:pPr>
      <w:r w:rsidRPr="00F3786B">
        <w:rPr>
          <w:rFonts w:ascii="Calibri" w:hAnsi="Calibri" w:cs="Calibri"/>
        </w:rPr>
        <w:t>Strony przyjmują do wiadomości, że od momentu objęcia Wykonawcy obowiązkiem korzystania z Krajowego Systemu e-Faktur, wszelkie korekty danych na fakturach będą dokonywane wyłącznie poprzez wystawienie faktury korygującej przez Wykonawcę.</w:t>
      </w:r>
    </w:p>
    <w:p w14:paraId="69BC8FFF" w14:textId="206769E0" w:rsidR="00392783" w:rsidRPr="00F3786B" w:rsidRDefault="00392783" w:rsidP="00F3786B">
      <w:pPr>
        <w:pStyle w:val="Akapitzlist"/>
        <w:numPr>
          <w:ilvl w:val="0"/>
          <w:numId w:val="49"/>
        </w:numPr>
        <w:tabs>
          <w:tab w:val="clear" w:pos="720"/>
          <w:tab w:val="num" w:pos="360"/>
        </w:tabs>
        <w:suppressAutoHyphens w:val="0"/>
        <w:spacing w:line="276" w:lineRule="auto"/>
        <w:ind w:left="340"/>
        <w:contextualSpacing w:val="0"/>
        <w:rPr>
          <w:rFonts w:ascii="Calibri" w:hAnsi="Calibri" w:cs="Calibri"/>
          <w:lang w:eastAsia="pl-PL"/>
        </w:rPr>
      </w:pPr>
      <w:r w:rsidRPr="00F3786B">
        <w:rPr>
          <w:rFonts w:ascii="Calibri" w:hAnsi="Calibri" w:cs="Calibri"/>
        </w:rPr>
        <w:t>Strony zobowiązują się do współdziałania w zakresie niezbędnym dla prawidłowego wystawiania, otrzymywania i rozliczania faktur w Krajowym Systemie e-Faktur.</w:t>
      </w:r>
    </w:p>
    <w:p w14:paraId="01ED0727" w14:textId="77777777" w:rsidR="00392783" w:rsidRPr="00F3786B" w:rsidRDefault="00392783" w:rsidP="00F3786B">
      <w:pPr>
        <w:pStyle w:val="Akapitzlist"/>
        <w:suppressAutoHyphens w:val="0"/>
        <w:spacing w:line="276" w:lineRule="auto"/>
        <w:ind w:left="340"/>
        <w:contextualSpacing w:val="0"/>
        <w:rPr>
          <w:rFonts w:ascii="Calibri" w:hAnsi="Calibri" w:cs="Calibri"/>
          <w:lang w:eastAsia="pl-PL"/>
        </w:rPr>
      </w:pPr>
      <w:r w:rsidRPr="00F3786B">
        <w:rPr>
          <w:rFonts w:ascii="Calibri" w:hAnsi="Calibri" w:cs="Calibri"/>
        </w:rPr>
        <w:t xml:space="preserve">W szczególności do przekazania sobie nawzajem informacji o </w:t>
      </w:r>
      <w:r w:rsidRPr="00F3786B">
        <w:rPr>
          <w:rFonts w:ascii="Calibri" w:hAnsi="Calibri" w:cs="Calibri"/>
          <w:lang w:eastAsia="zh-CN"/>
        </w:rPr>
        <w:t>wszelkich zmianach</w:t>
      </w:r>
      <w:r w:rsidRPr="00F3786B">
        <w:rPr>
          <w:rFonts w:ascii="Calibri" w:hAnsi="Calibri" w:cs="Calibri"/>
          <w:lang w:eastAsia="zh-CN"/>
        </w:rPr>
        <w:br/>
        <w:t>w zakresie danych wymaganych do prawidłowej obsługi faktur ustrukturyzowanych</w:t>
      </w:r>
    </w:p>
    <w:p w14:paraId="7D380AA7" w14:textId="77777777" w:rsidR="00392783" w:rsidRPr="00F3786B" w:rsidRDefault="00392783" w:rsidP="00F3786B">
      <w:pPr>
        <w:pStyle w:val="Tekstpodstawowy2"/>
        <w:numPr>
          <w:ilvl w:val="0"/>
          <w:numId w:val="49"/>
        </w:numPr>
        <w:tabs>
          <w:tab w:val="clear" w:pos="720"/>
          <w:tab w:val="num" w:pos="360"/>
        </w:tabs>
        <w:spacing w:line="276" w:lineRule="auto"/>
        <w:ind w:left="340"/>
        <w:jc w:val="left"/>
        <w:rPr>
          <w:rFonts w:ascii="Calibri" w:hAnsi="Calibri" w:cs="Calibri"/>
          <w:sz w:val="24"/>
        </w:rPr>
      </w:pPr>
      <w:r w:rsidRPr="00F3786B">
        <w:rPr>
          <w:rFonts w:ascii="Calibri" w:hAnsi="Calibri" w:cs="Calibri"/>
          <w:sz w:val="24"/>
        </w:rPr>
        <w:t xml:space="preserve">Przy dokonywaniu płatności realizowanych na podstawie niniejszej umowy Strony zobowiązują się stosować mechanizm podzielonej płatności. </w:t>
      </w:r>
    </w:p>
    <w:p w14:paraId="69FD9E4E" w14:textId="77777777" w:rsidR="00392783" w:rsidRPr="00F3786B" w:rsidRDefault="00392783" w:rsidP="00F3786B">
      <w:pPr>
        <w:widowControl w:val="0"/>
        <w:numPr>
          <w:ilvl w:val="0"/>
          <w:numId w:val="49"/>
        </w:numPr>
        <w:tabs>
          <w:tab w:val="clear" w:pos="720"/>
          <w:tab w:val="num" w:pos="360"/>
        </w:tabs>
        <w:suppressAutoHyphens/>
        <w:autoSpaceDE w:val="0"/>
        <w:spacing w:line="276" w:lineRule="auto"/>
        <w:ind w:left="340"/>
        <w:rPr>
          <w:rFonts w:ascii="Calibri" w:hAnsi="Calibri" w:cs="Calibri"/>
        </w:rPr>
      </w:pPr>
      <w:r w:rsidRPr="00F3786B">
        <w:rPr>
          <w:rFonts w:ascii="Calibri" w:hAnsi="Calibri" w:cs="Calibri"/>
        </w:rPr>
        <w:t>Wykonawca zobowiązany jest okoliczność tę oznaczyć na fakturze w postaci zapisu: „mechanizm podzielonej płatności”, o ile obowiązek ten wynika z przepisów prawa.</w:t>
      </w:r>
    </w:p>
    <w:p w14:paraId="41AF0DFF" w14:textId="77777777" w:rsidR="00392783" w:rsidRPr="00F3786B" w:rsidRDefault="00392783" w:rsidP="00F3786B">
      <w:pPr>
        <w:pStyle w:val="Tekstpodstawowywcity3"/>
        <w:numPr>
          <w:ilvl w:val="0"/>
          <w:numId w:val="49"/>
        </w:numPr>
        <w:tabs>
          <w:tab w:val="clear" w:pos="720"/>
          <w:tab w:val="num" w:pos="360"/>
        </w:tabs>
        <w:autoSpaceDN w:val="0"/>
        <w:spacing w:after="0" w:line="276" w:lineRule="auto"/>
        <w:ind w:left="340"/>
        <w:rPr>
          <w:rFonts w:ascii="Calibri" w:hAnsi="Calibri" w:cs="Calibri"/>
          <w:sz w:val="24"/>
          <w:szCs w:val="24"/>
        </w:rPr>
      </w:pPr>
      <w:r w:rsidRPr="00F3786B">
        <w:rPr>
          <w:rFonts w:ascii="Calibri" w:hAnsi="Calibri" w:cs="Calibri"/>
          <w:sz w:val="24"/>
          <w:szCs w:val="24"/>
        </w:rPr>
        <w:t>Wykonawca oświadcza, iż nie jest przyjmującym zlecenie lub świadczącym usługę w rozumieniu ustawy z dnia 10 października 2002 r. o minimalnym wynagrodzeniu za pracę (Dz.U.2020.2207).</w:t>
      </w:r>
    </w:p>
    <w:p w14:paraId="73B8CC8C" w14:textId="77777777" w:rsidR="00392783" w:rsidRPr="00F3786B" w:rsidRDefault="00392783" w:rsidP="00F3786B">
      <w:pPr>
        <w:pStyle w:val="Tekstpodstawowywcity3"/>
        <w:numPr>
          <w:ilvl w:val="0"/>
          <w:numId w:val="49"/>
        </w:numPr>
        <w:tabs>
          <w:tab w:val="clear" w:pos="720"/>
          <w:tab w:val="num" w:pos="360"/>
          <w:tab w:val="num" w:pos="426"/>
          <w:tab w:val="num" w:pos="1080"/>
        </w:tabs>
        <w:spacing w:after="0" w:line="276" w:lineRule="auto"/>
        <w:ind w:left="426" w:hanging="426"/>
        <w:rPr>
          <w:rFonts w:ascii="Calibri" w:hAnsi="Calibri" w:cs="Calibri"/>
          <w:sz w:val="24"/>
          <w:szCs w:val="24"/>
        </w:rPr>
      </w:pPr>
      <w:r w:rsidRPr="00F3786B">
        <w:rPr>
          <w:rFonts w:ascii="Calibri" w:hAnsi="Calibri" w:cs="Calibri"/>
          <w:sz w:val="24"/>
          <w:szCs w:val="24"/>
        </w:rPr>
        <w:t>Wykonawca może wystawiać ustrukturyzowane faktury elektroniczne i inne ustrukturyzowane dokumenty elektroniczne za pośrednictwem platformy, zgodnie z ustawą z dnia 9 listopada 2018 r. o elektronicznym fakturowaniu w zamówieniach publicznych, koncesjach na roboty budowlane lub usługi oraz partnerstwie publiczno-prywatnym (Dz.U.20</w:t>
      </w:r>
      <w:r w:rsidRPr="00F3786B">
        <w:rPr>
          <w:rFonts w:ascii="Calibri" w:hAnsi="Calibri" w:cs="Calibri"/>
          <w:sz w:val="24"/>
          <w:szCs w:val="24"/>
          <w:lang w:val="pl-PL"/>
        </w:rPr>
        <w:t>20</w:t>
      </w:r>
      <w:r w:rsidRPr="00F3786B">
        <w:rPr>
          <w:rFonts w:ascii="Calibri" w:hAnsi="Calibri" w:cs="Calibri"/>
          <w:sz w:val="24"/>
          <w:szCs w:val="24"/>
        </w:rPr>
        <w:t>.1</w:t>
      </w:r>
      <w:r w:rsidRPr="00F3786B">
        <w:rPr>
          <w:rFonts w:ascii="Calibri" w:hAnsi="Calibri" w:cs="Calibri"/>
          <w:sz w:val="24"/>
          <w:szCs w:val="24"/>
          <w:lang w:val="pl-PL"/>
        </w:rPr>
        <w:t>666</w:t>
      </w:r>
      <w:r w:rsidRPr="00F3786B">
        <w:rPr>
          <w:rFonts w:ascii="Calibri" w:hAnsi="Calibri" w:cs="Calibri"/>
          <w:sz w:val="24"/>
          <w:szCs w:val="24"/>
        </w:rPr>
        <w:t xml:space="preserve"> </w:t>
      </w:r>
      <w:proofErr w:type="spellStart"/>
      <w:r w:rsidRPr="00F3786B">
        <w:rPr>
          <w:rFonts w:ascii="Calibri" w:hAnsi="Calibri" w:cs="Calibri"/>
          <w:sz w:val="24"/>
          <w:szCs w:val="24"/>
        </w:rPr>
        <w:t>t.j</w:t>
      </w:r>
      <w:proofErr w:type="spellEnd"/>
      <w:r w:rsidRPr="00F3786B">
        <w:rPr>
          <w:rFonts w:ascii="Calibri" w:hAnsi="Calibri" w:cs="Calibri"/>
          <w:sz w:val="24"/>
          <w:szCs w:val="24"/>
        </w:rPr>
        <w:t>.</w:t>
      </w:r>
      <w:r w:rsidRPr="00F3786B">
        <w:rPr>
          <w:rFonts w:ascii="Calibri" w:hAnsi="Calibri" w:cs="Calibri"/>
          <w:sz w:val="24"/>
          <w:szCs w:val="24"/>
          <w:lang w:val="pl-PL"/>
        </w:rPr>
        <w:t xml:space="preserve"> z </w:t>
      </w:r>
      <w:proofErr w:type="spellStart"/>
      <w:r w:rsidRPr="00F3786B">
        <w:rPr>
          <w:rFonts w:ascii="Calibri" w:hAnsi="Calibri" w:cs="Calibri"/>
          <w:sz w:val="24"/>
          <w:szCs w:val="24"/>
          <w:lang w:val="pl-PL"/>
        </w:rPr>
        <w:t>późn</w:t>
      </w:r>
      <w:proofErr w:type="spellEnd"/>
      <w:r w:rsidRPr="00F3786B">
        <w:rPr>
          <w:rFonts w:ascii="Calibri" w:hAnsi="Calibri" w:cs="Calibri"/>
          <w:sz w:val="24"/>
          <w:szCs w:val="24"/>
          <w:lang w:val="pl-PL"/>
        </w:rPr>
        <w:t>. zm.</w:t>
      </w:r>
      <w:r w:rsidRPr="00F3786B">
        <w:rPr>
          <w:rFonts w:ascii="Calibri" w:hAnsi="Calibri" w:cs="Calibri"/>
          <w:sz w:val="24"/>
          <w:szCs w:val="24"/>
        </w:rPr>
        <w:t xml:space="preserve">). </w:t>
      </w:r>
    </w:p>
    <w:p w14:paraId="138BF9B1" w14:textId="77777777" w:rsidR="00392783" w:rsidRPr="00F3786B" w:rsidRDefault="00392783" w:rsidP="00F3786B">
      <w:pPr>
        <w:numPr>
          <w:ilvl w:val="0"/>
          <w:numId w:val="49"/>
        </w:numPr>
        <w:tabs>
          <w:tab w:val="clear" w:pos="720"/>
          <w:tab w:val="num" w:pos="360"/>
          <w:tab w:val="num" w:pos="426"/>
          <w:tab w:val="num" w:pos="2160"/>
        </w:tabs>
        <w:spacing w:line="276" w:lineRule="auto"/>
        <w:ind w:left="340"/>
        <w:rPr>
          <w:rFonts w:ascii="Calibri" w:hAnsi="Calibri" w:cs="Calibri"/>
        </w:rPr>
      </w:pPr>
      <w:r w:rsidRPr="00F3786B">
        <w:rPr>
          <w:rFonts w:ascii="Calibri" w:hAnsi="Calibri" w:cs="Calibri"/>
        </w:rPr>
        <w:t xml:space="preserve">Wysokość potrąceń z tytułu kar umownych i innych potrąceń ustawowych liczona jest od wartości wynagrodzenia brutto określonego w umowie. </w:t>
      </w:r>
    </w:p>
    <w:p w14:paraId="7BF6C540" w14:textId="77777777" w:rsidR="00392783" w:rsidRPr="00F3786B" w:rsidRDefault="00392783" w:rsidP="00F3786B">
      <w:pPr>
        <w:numPr>
          <w:ilvl w:val="0"/>
          <w:numId w:val="49"/>
        </w:numPr>
        <w:tabs>
          <w:tab w:val="clear" w:pos="720"/>
          <w:tab w:val="num" w:pos="360"/>
          <w:tab w:val="num" w:pos="426"/>
          <w:tab w:val="num" w:pos="2160"/>
        </w:tabs>
        <w:spacing w:after="120" w:line="276" w:lineRule="auto"/>
        <w:ind w:left="340"/>
        <w:rPr>
          <w:rFonts w:ascii="Calibri" w:hAnsi="Calibri" w:cs="Calibri"/>
        </w:rPr>
      </w:pPr>
      <w:r w:rsidRPr="00F3786B">
        <w:rPr>
          <w:rFonts w:ascii="Calibri" w:hAnsi="Calibri" w:cs="Calibri"/>
        </w:rPr>
        <w:t xml:space="preserve">Płatności w sytuacji powierzenia przez Wykonawcę części zamówienia do realizacji Podwykonawcy realizowane będą zgodnie z </w:t>
      </w:r>
      <w:r w:rsidRPr="00F3786B">
        <w:rPr>
          <w:rFonts w:ascii="Calibri" w:hAnsi="Calibri" w:cs="Calibri"/>
          <w:bCs/>
        </w:rPr>
        <w:t>§ 13 ust. 9.</w:t>
      </w:r>
    </w:p>
    <w:p w14:paraId="3A556847" w14:textId="77777777" w:rsidR="00392783" w:rsidRPr="00F3786B" w:rsidRDefault="00392783" w:rsidP="00F3786B">
      <w:pPr>
        <w:spacing w:line="276" w:lineRule="auto"/>
        <w:rPr>
          <w:rFonts w:ascii="Calibri" w:hAnsi="Calibri" w:cs="Calibri"/>
          <w:bCs/>
        </w:rPr>
      </w:pPr>
    </w:p>
    <w:p w14:paraId="3164760E" w14:textId="6EC7178C" w:rsidR="00780598" w:rsidRPr="00F3786B" w:rsidRDefault="007D6959" w:rsidP="00E70ADC">
      <w:pPr>
        <w:spacing w:line="276" w:lineRule="auto"/>
        <w:jc w:val="center"/>
        <w:rPr>
          <w:rFonts w:ascii="Calibri" w:hAnsi="Calibri" w:cs="Calibri"/>
          <w:b/>
          <w:bCs/>
        </w:rPr>
      </w:pPr>
      <w:r w:rsidRPr="00F3786B">
        <w:rPr>
          <w:rFonts w:ascii="Calibri" w:hAnsi="Calibri" w:cs="Calibri"/>
          <w:b/>
          <w:bCs/>
        </w:rPr>
        <w:sym w:font="Times New Roman" w:char="00A7"/>
      </w:r>
      <w:r w:rsidRPr="00F3786B">
        <w:rPr>
          <w:rFonts w:ascii="Calibri" w:hAnsi="Calibri" w:cs="Calibri"/>
          <w:b/>
          <w:bCs/>
        </w:rPr>
        <w:t>1</w:t>
      </w:r>
      <w:r w:rsidR="00E3016C" w:rsidRPr="00F3786B">
        <w:rPr>
          <w:rFonts w:ascii="Calibri" w:hAnsi="Calibri" w:cs="Calibri"/>
          <w:b/>
          <w:bCs/>
        </w:rPr>
        <w:t>1</w:t>
      </w:r>
      <w:r w:rsidR="00227B06" w:rsidRPr="00F3786B">
        <w:rPr>
          <w:rFonts w:ascii="Calibri" w:hAnsi="Calibri" w:cs="Calibri"/>
          <w:b/>
          <w:bCs/>
        </w:rPr>
        <w:t>.</w:t>
      </w:r>
      <w:r w:rsidR="001E518E" w:rsidRPr="00F3786B">
        <w:rPr>
          <w:rFonts w:ascii="Calibri" w:hAnsi="Calibri" w:cs="Calibri"/>
          <w:b/>
          <w:bCs/>
        </w:rPr>
        <w:t xml:space="preserve"> Zmiana umowy i roboty zamienne</w:t>
      </w:r>
    </w:p>
    <w:p w14:paraId="53510910" w14:textId="77777777" w:rsidR="009679A5" w:rsidRPr="00F3786B" w:rsidRDefault="009679A5" w:rsidP="00F3786B">
      <w:pPr>
        <w:numPr>
          <w:ilvl w:val="0"/>
          <w:numId w:val="19"/>
        </w:numPr>
        <w:spacing w:line="276" w:lineRule="auto"/>
        <w:rPr>
          <w:rFonts w:ascii="Calibri" w:hAnsi="Calibri" w:cs="Calibri"/>
        </w:rPr>
      </w:pPr>
      <w:bookmarkStart w:id="3" w:name="_Hlk54952871"/>
      <w:r w:rsidRPr="00F3786B">
        <w:rPr>
          <w:rFonts w:ascii="Calibri" w:hAnsi="Calibri" w:cs="Calibri"/>
        </w:rPr>
        <w:t>Zmiana postanowień zawartej umowy może nastąpić za zgodą obu stron wyrażoną na piśmie pod rygorem nieważności takiej zmiany.</w:t>
      </w:r>
    </w:p>
    <w:p w14:paraId="66D58A0B" w14:textId="77777777" w:rsidR="009679A5" w:rsidRPr="00F3786B" w:rsidRDefault="009679A5" w:rsidP="00F3786B">
      <w:pPr>
        <w:numPr>
          <w:ilvl w:val="0"/>
          <w:numId w:val="19"/>
        </w:numPr>
        <w:spacing w:line="276" w:lineRule="auto"/>
        <w:rPr>
          <w:rFonts w:ascii="Calibri" w:hAnsi="Calibri" w:cs="Calibri"/>
        </w:rPr>
      </w:pPr>
      <w:r w:rsidRPr="00F3786B">
        <w:rPr>
          <w:rFonts w:ascii="Calibri" w:hAnsi="Calibri" w:cs="Calibri"/>
        </w:rPr>
        <w:t>Dopuszcza się zmianę zapisów umownych stanowiących oczywistą omyłkę.</w:t>
      </w:r>
    </w:p>
    <w:p w14:paraId="291DC308" w14:textId="4A23FEDC" w:rsidR="009679A5" w:rsidRPr="00F3786B" w:rsidRDefault="009679A5" w:rsidP="00F3786B">
      <w:pPr>
        <w:numPr>
          <w:ilvl w:val="0"/>
          <w:numId w:val="19"/>
        </w:numPr>
        <w:spacing w:line="276" w:lineRule="auto"/>
        <w:rPr>
          <w:rFonts w:ascii="Calibri" w:hAnsi="Calibri" w:cs="Calibri"/>
        </w:rPr>
      </w:pPr>
      <w:r w:rsidRPr="00F3786B">
        <w:rPr>
          <w:rFonts w:ascii="Calibri" w:hAnsi="Calibri" w:cs="Calibri"/>
        </w:rPr>
        <w:t>Dopuszcza się zmianę terminu zakończenia robót budowlanych w przypadku:</w:t>
      </w:r>
    </w:p>
    <w:p w14:paraId="75CFC71F" w14:textId="42E3BE67" w:rsidR="009679A5" w:rsidRPr="00F3786B" w:rsidRDefault="009679A5" w:rsidP="00F3786B">
      <w:pPr>
        <w:numPr>
          <w:ilvl w:val="0"/>
          <w:numId w:val="20"/>
        </w:numPr>
        <w:spacing w:line="276" w:lineRule="auto"/>
        <w:ind w:left="709" w:hanging="359"/>
        <w:rPr>
          <w:rFonts w:ascii="Calibri" w:hAnsi="Calibri" w:cs="Calibri"/>
        </w:rPr>
      </w:pPr>
      <w:bookmarkStart w:id="4" w:name="_Hlk44421804"/>
      <w:r w:rsidRPr="00F3786B">
        <w:rPr>
          <w:rFonts w:ascii="Calibri" w:hAnsi="Calibri" w:cs="Calibri"/>
        </w:rPr>
        <w:t>wystąpienia okresów niekorzystnych warunków atmosferycznych uniemożliwiających wykonanie robót zgodnie z ich technologią. Za niekorzystne warunki uznaje się ciągłe (trwające dłużej niż 3 kolejne dni) opady deszczu, śniegu, ekstremalnie silny wiatr, temperatura poniżej 0</w:t>
      </w:r>
      <w:r w:rsidRPr="00F3786B">
        <w:rPr>
          <w:rFonts w:ascii="Calibri" w:hAnsi="Calibri" w:cs="Calibri"/>
          <w:vertAlign w:val="superscript"/>
        </w:rPr>
        <w:t>o</w:t>
      </w:r>
      <w:r w:rsidRPr="00F3786B">
        <w:rPr>
          <w:rFonts w:ascii="Calibri" w:hAnsi="Calibri" w:cs="Calibri"/>
        </w:rPr>
        <w:t>C trwające dłużej niż 5 kolejnych dni.</w:t>
      </w:r>
    </w:p>
    <w:p w14:paraId="3F16D976" w14:textId="77777777" w:rsidR="009679A5" w:rsidRPr="00F3786B" w:rsidRDefault="009679A5" w:rsidP="00F3786B">
      <w:pPr>
        <w:spacing w:line="276" w:lineRule="auto"/>
        <w:ind w:left="709"/>
        <w:rPr>
          <w:rFonts w:ascii="Calibri" w:hAnsi="Calibri" w:cs="Calibri"/>
        </w:rPr>
      </w:pPr>
      <w:r w:rsidRPr="00F3786B">
        <w:rPr>
          <w:rFonts w:ascii="Calibri" w:hAnsi="Calibri" w:cs="Calibri"/>
        </w:rPr>
        <w:t xml:space="preserve">Termin realizacji zamówienia zostanie wydłużony o ilość dni (roboczych i nieroboczych) występowania ww. niekorzystnych warunków atmosferycznych odnotowanych w dzienniku pogodowym prowadzonym przez Kierownika budowy. Liczbę dni od wstrzymania do wznowienia robót, Strony przyjmować będą na podstawie liczby dni wstrzymania robót potwierdzonych przez </w:t>
      </w:r>
      <w:r w:rsidRPr="00F3786B">
        <w:rPr>
          <w:rFonts w:ascii="Calibri" w:hAnsi="Calibri" w:cs="Calibri"/>
          <w:bCs/>
        </w:rPr>
        <w:t>przedstawiciela Zamawiającego</w:t>
      </w:r>
      <w:r w:rsidRPr="00F3786B">
        <w:rPr>
          <w:rFonts w:ascii="Calibri" w:hAnsi="Calibri" w:cs="Calibri"/>
        </w:rPr>
        <w:t xml:space="preserve"> w dzienniku pogodowym,</w:t>
      </w:r>
    </w:p>
    <w:p w14:paraId="6AA15E9A" w14:textId="77777777" w:rsidR="009679A5" w:rsidRPr="00F3786B" w:rsidRDefault="009679A5" w:rsidP="00F3786B">
      <w:pPr>
        <w:numPr>
          <w:ilvl w:val="0"/>
          <w:numId w:val="20"/>
        </w:numPr>
        <w:spacing w:line="276" w:lineRule="auto"/>
        <w:ind w:left="709" w:hanging="359"/>
        <w:rPr>
          <w:rFonts w:ascii="Calibri" w:hAnsi="Calibri" w:cs="Calibri"/>
        </w:rPr>
      </w:pPr>
      <w:r w:rsidRPr="00F3786B">
        <w:rPr>
          <w:rFonts w:ascii="Calibri" w:hAnsi="Calibri" w:cs="Calibri"/>
          <w:bCs/>
        </w:rPr>
        <w:lastRenderedPageBreak/>
        <w:t>stwierdzenia w trakcie robót kolizji z istniejącymi urządzeniami, które nie są geodezyjnie zinwentaryzowane, których usunięcie wpływa na terminowość wykonania robót. Termin zostaje wówczas przedłużony o czas potrzebny do usunięcia kolizji,</w:t>
      </w:r>
    </w:p>
    <w:p w14:paraId="4F0DB7AD" w14:textId="77777777" w:rsidR="009679A5" w:rsidRPr="00F3786B" w:rsidRDefault="009679A5" w:rsidP="00F3786B">
      <w:pPr>
        <w:numPr>
          <w:ilvl w:val="0"/>
          <w:numId w:val="20"/>
        </w:numPr>
        <w:spacing w:line="276" w:lineRule="auto"/>
        <w:ind w:left="709" w:hanging="359"/>
        <w:rPr>
          <w:rFonts w:ascii="Calibri" w:hAnsi="Calibri" w:cs="Calibri"/>
        </w:rPr>
      </w:pPr>
      <w:r w:rsidRPr="00F3786B">
        <w:rPr>
          <w:rFonts w:ascii="Calibri" w:hAnsi="Calibri" w:cs="Calibri"/>
          <w:bCs/>
        </w:rPr>
        <w:t>podpisania umowy na roboty dodatkowe, o ile wykonywanie tych robót wpływa na termin wykonania niniejszej umowy,</w:t>
      </w:r>
    </w:p>
    <w:p w14:paraId="5C4C3A91" w14:textId="77777777" w:rsidR="009679A5" w:rsidRPr="00F3786B" w:rsidRDefault="009679A5" w:rsidP="00F3786B">
      <w:pPr>
        <w:numPr>
          <w:ilvl w:val="0"/>
          <w:numId w:val="20"/>
        </w:numPr>
        <w:spacing w:line="276" w:lineRule="auto"/>
        <w:ind w:left="709" w:hanging="359"/>
        <w:rPr>
          <w:rFonts w:ascii="Calibri" w:hAnsi="Calibri" w:cs="Calibri"/>
        </w:rPr>
      </w:pPr>
      <w:r w:rsidRPr="00F3786B">
        <w:rPr>
          <w:rFonts w:ascii="Calibri" w:hAnsi="Calibri" w:cs="Calibri"/>
          <w:bCs/>
        </w:rPr>
        <w:t>w przypadku stwierdzenia wad czy niekompletności w dokumentacji projektowej uniemożliwiających prawidłową realizację przedmiotu umowy, termin zakończenia robót może zostać przedłużony o czas potrzebny na dokonanie zmian lub uzupełnień w dokumentacji projektowej,</w:t>
      </w:r>
    </w:p>
    <w:p w14:paraId="736FBAE4" w14:textId="77777777" w:rsidR="009679A5" w:rsidRPr="00F3786B" w:rsidRDefault="009679A5" w:rsidP="00F3786B">
      <w:pPr>
        <w:numPr>
          <w:ilvl w:val="0"/>
          <w:numId w:val="20"/>
        </w:numPr>
        <w:spacing w:line="276" w:lineRule="auto"/>
        <w:ind w:left="709" w:hanging="359"/>
        <w:rPr>
          <w:rFonts w:ascii="Calibri" w:hAnsi="Calibri" w:cs="Calibri"/>
        </w:rPr>
      </w:pPr>
      <w:r w:rsidRPr="00F3786B">
        <w:rPr>
          <w:rFonts w:ascii="Calibri" w:hAnsi="Calibri" w:cs="Calibri"/>
          <w:bCs/>
        </w:rPr>
        <w:t xml:space="preserve">zmiany zakresu rzeczowego robót dokonanego przez Zamawiającego, w trakcie realizacji robót lub z przyczyn niezależnych od Wykonawcy tj. wystąpienia </w:t>
      </w:r>
      <w:r w:rsidRPr="00F3786B">
        <w:rPr>
          <w:rFonts w:ascii="Calibri" w:hAnsi="Calibri" w:cs="Calibri"/>
          <w:b/>
        </w:rPr>
        <w:t>siły wyższej</w:t>
      </w:r>
      <w:r w:rsidRPr="00F3786B">
        <w:rPr>
          <w:rFonts w:ascii="Calibri" w:hAnsi="Calibri" w:cs="Calibri"/>
          <w:bCs/>
        </w:rPr>
        <w:t xml:space="preserve"> rozumianej jako </w:t>
      </w:r>
      <w:r w:rsidRPr="00F3786B">
        <w:rPr>
          <w:rFonts w:ascii="Calibri" w:hAnsi="Calibri" w:cs="Calibri"/>
        </w:rPr>
        <w:t>– wydarzenie lub 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 Wykonawcy ani Zamawiającemu,</w:t>
      </w:r>
    </w:p>
    <w:p w14:paraId="2061C473" w14:textId="77777777" w:rsidR="009679A5" w:rsidRPr="00F3786B" w:rsidRDefault="009679A5" w:rsidP="00F3786B">
      <w:pPr>
        <w:numPr>
          <w:ilvl w:val="0"/>
          <w:numId w:val="20"/>
        </w:numPr>
        <w:spacing w:line="276" w:lineRule="auto"/>
        <w:ind w:left="709" w:hanging="359"/>
        <w:rPr>
          <w:rFonts w:ascii="Calibri" w:hAnsi="Calibri" w:cs="Calibri"/>
        </w:rPr>
      </w:pPr>
      <w:r w:rsidRPr="00F3786B">
        <w:rPr>
          <w:rFonts w:ascii="Calibri" w:hAnsi="Calibri" w:cs="Calibri"/>
        </w:rPr>
        <w:t>wprowadzenia zmian do umowy na podstawie art. 455 ustawy Prawo zamówień publicznych.</w:t>
      </w:r>
    </w:p>
    <w:bookmarkEnd w:id="4"/>
    <w:p w14:paraId="61BA40EC" w14:textId="77777777" w:rsidR="009679A5" w:rsidRPr="00F3786B" w:rsidRDefault="009679A5" w:rsidP="00F3786B">
      <w:pPr>
        <w:numPr>
          <w:ilvl w:val="0"/>
          <w:numId w:val="19"/>
        </w:numPr>
        <w:spacing w:line="276" w:lineRule="auto"/>
        <w:rPr>
          <w:rFonts w:ascii="Calibri" w:hAnsi="Calibri" w:cs="Calibri"/>
        </w:rPr>
      </w:pPr>
      <w:r w:rsidRPr="00F3786B">
        <w:rPr>
          <w:rFonts w:ascii="Calibri" w:hAnsi="Calibri" w:cs="Calibri"/>
        </w:rPr>
        <w:t>We wszystkich przypadkach określonych w ust. 3 termin realizacji może ulec przedłużeniu, nie dłużej jednak niż o czas trwania okoliczności uniemożliwiających realizację robót, tylko w przypadku wskazania wpływu tych okoliczności na niedotrzymanie terminu wykonania przedmiotu umowy.</w:t>
      </w:r>
    </w:p>
    <w:p w14:paraId="41599313" w14:textId="1757E890" w:rsidR="009679A5" w:rsidRPr="00F3786B" w:rsidRDefault="009679A5" w:rsidP="00F3786B">
      <w:pPr>
        <w:numPr>
          <w:ilvl w:val="0"/>
          <w:numId w:val="19"/>
        </w:numPr>
        <w:spacing w:line="276" w:lineRule="auto"/>
        <w:rPr>
          <w:rFonts w:ascii="Calibri" w:hAnsi="Calibri" w:cs="Calibri"/>
        </w:rPr>
      </w:pPr>
      <w:r w:rsidRPr="00F3786B">
        <w:rPr>
          <w:rFonts w:ascii="Calibri" w:hAnsi="Calibri" w:cs="Calibri"/>
        </w:rPr>
        <w:t xml:space="preserve">Zamawiający zastrzega sobie prawo do ograniczenia zakresu rzeczowego robót będących przedmiotem umowy. Wartość ograniczenia zakresu rzeczowego, o którym mowa w zdaniu poprzedzającym, nie może przekroczyć </w:t>
      </w:r>
      <w:r w:rsidR="00CA6EA8" w:rsidRPr="00F3786B">
        <w:rPr>
          <w:rFonts w:ascii="Calibri" w:hAnsi="Calibri" w:cs="Calibri"/>
        </w:rPr>
        <w:t>2</w:t>
      </w:r>
      <w:r w:rsidRPr="00F3786B">
        <w:rPr>
          <w:rFonts w:ascii="Calibri" w:hAnsi="Calibri" w:cs="Calibri"/>
        </w:rPr>
        <w:t xml:space="preserve">0% wysokości wynagrodzenia Wykonawcy określonego w </w:t>
      </w:r>
      <w:r w:rsidRPr="00F3786B">
        <w:rPr>
          <w:rFonts w:ascii="Calibri" w:hAnsi="Calibri" w:cs="Calibri"/>
        </w:rPr>
        <w:sym w:font="Times New Roman" w:char="00A7"/>
      </w:r>
      <w:r w:rsidRPr="00F3786B">
        <w:rPr>
          <w:rFonts w:ascii="Calibri" w:hAnsi="Calibri" w:cs="Calibri"/>
        </w:rPr>
        <w:t>10 ust.1</w:t>
      </w:r>
      <w:r w:rsidRPr="00F3786B">
        <w:rPr>
          <w:rFonts w:ascii="Calibri" w:hAnsi="Calibri" w:cs="Calibri"/>
          <w:bCs/>
        </w:rPr>
        <w:t xml:space="preserve">: </w:t>
      </w:r>
    </w:p>
    <w:p w14:paraId="246C049D" w14:textId="672B1E51" w:rsidR="009679A5" w:rsidRPr="00F3786B" w:rsidRDefault="007A461E" w:rsidP="00F3786B">
      <w:pPr>
        <w:numPr>
          <w:ilvl w:val="0"/>
          <w:numId w:val="21"/>
        </w:numPr>
        <w:tabs>
          <w:tab w:val="clear" w:pos="1088"/>
          <w:tab w:val="num" w:pos="709"/>
        </w:tabs>
        <w:spacing w:line="276" w:lineRule="auto"/>
        <w:ind w:left="709" w:hanging="425"/>
        <w:rPr>
          <w:rFonts w:ascii="Calibri" w:hAnsi="Calibri" w:cs="Calibri"/>
        </w:rPr>
      </w:pPr>
      <w:r w:rsidRPr="00F3786B">
        <w:rPr>
          <w:rFonts w:ascii="Calibri" w:hAnsi="Calibri" w:cs="Calibri"/>
        </w:rPr>
        <w:t xml:space="preserve"> </w:t>
      </w:r>
      <w:r w:rsidR="009679A5" w:rsidRPr="00F3786B">
        <w:rPr>
          <w:rFonts w:ascii="Calibri" w:hAnsi="Calibri" w:cs="Calibri"/>
        </w:rPr>
        <w:t>wartość robót niewykonanych (</w:t>
      </w:r>
      <w:r w:rsidR="009679A5" w:rsidRPr="00F3786B">
        <w:rPr>
          <w:rFonts w:ascii="Calibri" w:hAnsi="Calibri" w:cs="Calibri"/>
          <w:bCs/>
        </w:rPr>
        <w:t>ograniczonych) zostanie ustalona na podstawie cen jednostkowych zaproponowanych w kalkulacji ryczałtu przedłożonej, przed podpisaniem umowy i ilości robót (zakresu rzeczowego) nie wykonywanych,</w:t>
      </w:r>
    </w:p>
    <w:p w14:paraId="5EF9C42A" w14:textId="05BF67F1" w:rsidR="009679A5" w:rsidRPr="00F3786B" w:rsidRDefault="009679A5" w:rsidP="00F3786B">
      <w:pPr>
        <w:numPr>
          <w:ilvl w:val="0"/>
          <w:numId w:val="21"/>
        </w:numPr>
        <w:tabs>
          <w:tab w:val="clear" w:pos="1088"/>
        </w:tabs>
        <w:spacing w:line="276" w:lineRule="auto"/>
        <w:ind w:left="709" w:hanging="425"/>
        <w:rPr>
          <w:rFonts w:ascii="Calibri" w:hAnsi="Calibri" w:cs="Calibri"/>
        </w:rPr>
      </w:pPr>
      <w:r w:rsidRPr="00F3786B">
        <w:rPr>
          <w:rFonts w:ascii="Calibri" w:hAnsi="Calibri" w:cs="Calibri"/>
          <w:bCs/>
        </w:rPr>
        <w:t>stanowić to będzie podstawę do pomniejszenia wynagrodzenia Wykonawcy. Na tę</w:t>
      </w:r>
      <w:r w:rsidR="007A461E" w:rsidRPr="00F3786B">
        <w:rPr>
          <w:rFonts w:ascii="Calibri" w:hAnsi="Calibri" w:cs="Calibri"/>
          <w:bCs/>
        </w:rPr>
        <w:t xml:space="preserve"> </w:t>
      </w:r>
      <w:r w:rsidRPr="00F3786B">
        <w:rPr>
          <w:rFonts w:ascii="Calibri" w:hAnsi="Calibri" w:cs="Calibri"/>
          <w:bCs/>
        </w:rPr>
        <w:t>okoliczność zostanie sporządzony protokół konieczności podpisany przez przedstawiciela Zamawiającego i Kierownika budowy,</w:t>
      </w:r>
    </w:p>
    <w:p w14:paraId="2EE763E3" w14:textId="68035A2D" w:rsidR="009679A5" w:rsidRPr="00F3786B" w:rsidRDefault="007A461E" w:rsidP="00F3786B">
      <w:pPr>
        <w:numPr>
          <w:ilvl w:val="0"/>
          <w:numId w:val="21"/>
        </w:numPr>
        <w:tabs>
          <w:tab w:val="clear" w:pos="1088"/>
          <w:tab w:val="num" w:pos="567"/>
        </w:tabs>
        <w:spacing w:line="276" w:lineRule="auto"/>
        <w:ind w:left="709" w:hanging="425"/>
        <w:rPr>
          <w:rFonts w:ascii="Calibri" w:hAnsi="Calibri" w:cs="Calibri"/>
        </w:rPr>
      </w:pPr>
      <w:r w:rsidRPr="00F3786B">
        <w:rPr>
          <w:rFonts w:ascii="Calibri" w:hAnsi="Calibri" w:cs="Calibri"/>
        </w:rPr>
        <w:t xml:space="preserve"> </w:t>
      </w:r>
      <w:r w:rsidR="009679A5" w:rsidRPr="00F3786B">
        <w:rPr>
          <w:rFonts w:ascii="Calibri" w:hAnsi="Calibri" w:cs="Calibri"/>
        </w:rPr>
        <w:t>Wykonawcy z tego tytułu nie będzie przysługiwało żadne odszkodowanie.</w:t>
      </w:r>
    </w:p>
    <w:bookmarkEnd w:id="3"/>
    <w:p w14:paraId="10686C2B" w14:textId="15C2E1A0" w:rsidR="00324F34" w:rsidRPr="00F3786B" w:rsidRDefault="00324F34" w:rsidP="00F3786B">
      <w:pPr>
        <w:pStyle w:val="Akapitzlist"/>
        <w:numPr>
          <w:ilvl w:val="0"/>
          <w:numId w:val="19"/>
        </w:numPr>
        <w:tabs>
          <w:tab w:val="num" w:pos="2160"/>
        </w:tabs>
        <w:spacing w:line="276" w:lineRule="auto"/>
        <w:rPr>
          <w:rFonts w:ascii="Calibri" w:hAnsi="Calibri" w:cs="Calibri"/>
        </w:rPr>
      </w:pPr>
      <w:r w:rsidRPr="00F3786B">
        <w:rPr>
          <w:rFonts w:ascii="Calibri" w:hAnsi="Calibri" w:cs="Calibri"/>
        </w:rPr>
        <w:t>Wysokość wynagrodzenia za wykonanie przedmiotu umowy może ulec zmianie w drodze obustronnie podpisanego aneksu w przypadku:</w:t>
      </w:r>
    </w:p>
    <w:p w14:paraId="110A68AB" w14:textId="1CEE1471" w:rsidR="00324F34" w:rsidRPr="00F3786B" w:rsidRDefault="00324F34" w:rsidP="00F3786B">
      <w:pPr>
        <w:pStyle w:val="Akapitzlist"/>
        <w:numPr>
          <w:ilvl w:val="0"/>
          <w:numId w:val="53"/>
        </w:numPr>
        <w:tabs>
          <w:tab w:val="left" w:pos="709"/>
        </w:tabs>
        <w:spacing w:line="276" w:lineRule="auto"/>
        <w:rPr>
          <w:rFonts w:ascii="Calibri" w:hAnsi="Calibri" w:cs="Calibri"/>
        </w:rPr>
      </w:pPr>
      <w:r w:rsidRPr="00F3786B">
        <w:rPr>
          <w:rFonts w:ascii="Calibri" w:hAnsi="Calibri" w:cs="Calibri"/>
        </w:rPr>
        <w:t>ograniczenia zakresu rzeczowego robot zgodnie z ust. 5;</w:t>
      </w:r>
    </w:p>
    <w:p w14:paraId="450AF7C5" w14:textId="36E08528" w:rsidR="00324F34" w:rsidRPr="00F3786B" w:rsidRDefault="00324F34" w:rsidP="00F3786B">
      <w:pPr>
        <w:pStyle w:val="Akapitzlist"/>
        <w:numPr>
          <w:ilvl w:val="0"/>
          <w:numId w:val="53"/>
        </w:numPr>
        <w:tabs>
          <w:tab w:val="left" w:pos="709"/>
        </w:tabs>
        <w:spacing w:line="276" w:lineRule="auto"/>
        <w:rPr>
          <w:rFonts w:ascii="Calibri" w:hAnsi="Calibri" w:cs="Calibri"/>
        </w:rPr>
      </w:pPr>
      <w:r w:rsidRPr="00F3786B">
        <w:rPr>
          <w:rFonts w:ascii="Calibri" w:hAnsi="Calibri" w:cs="Calibri"/>
        </w:rPr>
        <w:t xml:space="preserve">potwierdzenia w protokole konieczności przez przedstawicieli Wykonawcy i Zamawiającego oraz kierownika budowy potrzeby wprowadzenia do obowiązującej treści przedmiotu umowy robót </w:t>
      </w:r>
      <w:r w:rsidR="00944735" w:rsidRPr="00F3786B">
        <w:rPr>
          <w:rFonts w:ascii="Calibri" w:hAnsi="Calibri" w:cs="Calibri"/>
        </w:rPr>
        <w:t xml:space="preserve">dodatkowych lub </w:t>
      </w:r>
      <w:r w:rsidRPr="00F3786B">
        <w:rPr>
          <w:rFonts w:ascii="Calibri" w:hAnsi="Calibri" w:cs="Calibri"/>
        </w:rPr>
        <w:t>zamiennych. Roboty zamienne to roboty:</w:t>
      </w:r>
    </w:p>
    <w:p w14:paraId="51190576" w14:textId="27D2B726" w:rsidR="00324F34" w:rsidRPr="00F3786B" w:rsidRDefault="00324F34" w:rsidP="00F3786B">
      <w:pPr>
        <w:pStyle w:val="Akapitzlist"/>
        <w:numPr>
          <w:ilvl w:val="0"/>
          <w:numId w:val="52"/>
        </w:numPr>
        <w:spacing w:line="276" w:lineRule="auto"/>
        <w:rPr>
          <w:rFonts w:ascii="Calibri" w:hAnsi="Calibri" w:cs="Calibri"/>
        </w:rPr>
      </w:pPr>
      <w:r w:rsidRPr="00F3786B">
        <w:rPr>
          <w:rFonts w:ascii="Calibri" w:hAnsi="Calibri" w:cs="Calibri"/>
        </w:rPr>
        <w:t xml:space="preserve">które w wyniku wycofania po dacie podpisania umowy z bieżącej produkcji rynkowej materiałów lub urządzeń wskazanych w przedmiocie zamówienia można wykonać zgodnie </w:t>
      </w:r>
      <w:r w:rsidRPr="00F3786B">
        <w:rPr>
          <w:rFonts w:ascii="Calibri" w:hAnsi="Calibri" w:cs="Calibri"/>
        </w:rPr>
        <w:lastRenderedPageBreak/>
        <w:t xml:space="preserve">z podstawowym zakresem </w:t>
      </w:r>
      <w:proofErr w:type="gramStart"/>
      <w:r w:rsidRPr="00F3786B">
        <w:rPr>
          <w:rFonts w:ascii="Calibri" w:hAnsi="Calibri" w:cs="Calibri"/>
        </w:rPr>
        <w:t>zamówienia</w:t>
      </w:r>
      <w:proofErr w:type="gramEnd"/>
      <w:r w:rsidRPr="00F3786B">
        <w:rPr>
          <w:rFonts w:ascii="Calibri" w:hAnsi="Calibri" w:cs="Calibri"/>
        </w:rPr>
        <w:t xml:space="preserve"> lecz niezgodnie z pierwotnymi wymaganiami Zamawiającego, </w:t>
      </w:r>
    </w:p>
    <w:p w14:paraId="47F34D91" w14:textId="77777777" w:rsidR="00324F34" w:rsidRPr="00F3786B" w:rsidRDefault="00324F34" w:rsidP="00F3786B">
      <w:pPr>
        <w:pStyle w:val="Akapitzlist"/>
        <w:numPr>
          <w:ilvl w:val="0"/>
          <w:numId w:val="52"/>
        </w:numPr>
        <w:spacing w:line="276" w:lineRule="auto"/>
        <w:rPr>
          <w:rFonts w:ascii="Calibri" w:hAnsi="Calibri" w:cs="Calibri"/>
        </w:rPr>
      </w:pPr>
      <w:r w:rsidRPr="00F3786B">
        <w:rPr>
          <w:rFonts w:ascii="Calibri" w:hAnsi="Calibri" w:cs="Calibri"/>
        </w:rPr>
        <w:t>które w wyniku postępu technologicznego i nowych technologii budowlanych można wykonać w sposób korzystniejszy dla Zamawiającego bez zmiany zakresu podstawowego umowy i bez pogorszenia pierwotnych wymagań Zamawiającego,</w:t>
      </w:r>
    </w:p>
    <w:p w14:paraId="5BF39B60" w14:textId="77777777" w:rsidR="00324F34" w:rsidRPr="00F3786B" w:rsidRDefault="00324F34" w:rsidP="00F3786B">
      <w:pPr>
        <w:pStyle w:val="Akapitzlist"/>
        <w:numPr>
          <w:ilvl w:val="0"/>
          <w:numId w:val="52"/>
        </w:numPr>
        <w:spacing w:line="276" w:lineRule="auto"/>
        <w:rPr>
          <w:rFonts w:ascii="Calibri" w:hAnsi="Calibri" w:cs="Calibri"/>
        </w:rPr>
      </w:pPr>
      <w:r w:rsidRPr="00F3786B">
        <w:rPr>
          <w:rFonts w:ascii="Calibri" w:hAnsi="Calibri" w:cs="Calibri"/>
        </w:rPr>
        <w:t>które w wyniku błędów w dokumentacji projektowej należy wykonać w sposób inny niż zakłada to przedmiot zamówienia bez zmiany zakresu podstawowego umowy i bez pogorszenia pierwotnych wymagań Zamawiającego,</w:t>
      </w:r>
    </w:p>
    <w:p w14:paraId="2B9C9AB4" w14:textId="77777777" w:rsidR="00324F34" w:rsidRPr="00F3786B" w:rsidRDefault="00324F34" w:rsidP="00F3786B">
      <w:pPr>
        <w:pStyle w:val="Akapitzlist"/>
        <w:numPr>
          <w:ilvl w:val="0"/>
          <w:numId w:val="52"/>
        </w:numPr>
        <w:spacing w:line="276" w:lineRule="auto"/>
        <w:rPr>
          <w:rFonts w:ascii="Calibri" w:hAnsi="Calibri" w:cs="Calibri"/>
        </w:rPr>
      </w:pPr>
      <w:r w:rsidRPr="00F3786B">
        <w:rPr>
          <w:rFonts w:ascii="Calibri" w:hAnsi="Calibri" w:cs="Calibri"/>
        </w:rPr>
        <w:t>wynikające z wystąpienia warunków geologicznych, geotechnicznych lub hydrologicznych odbiegających w sposób istotny od przyjętych w dokumentach inwestycji wymienionych w §1. umowy, rozpoznania terenu w zakresie znalezisk archeologicznych, występowania niewybuchów lub niewypałów, które mogą skutkować w świetle dotychczasowych założeń niewykonaniem lub nienależytym wykonaniem przedmiotu umowy,</w:t>
      </w:r>
    </w:p>
    <w:p w14:paraId="31E7A34A" w14:textId="77777777" w:rsidR="00324F34" w:rsidRPr="00F3786B" w:rsidRDefault="00324F34" w:rsidP="00F3786B">
      <w:pPr>
        <w:pStyle w:val="Akapitzlist"/>
        <w:numPr>
          <w:ilvl w:val="0"/>
          <w:numId w:val="52"/>
        </w:numPr>
        <w:spacing w:line="276" w:lineRule="auto"/>
        <w:rPr>
          <w:rFonts w:ascii="Calibri" w:hAnsi="Calibri" w:cs="Calibri"/>
        </w:rPr>
      </w:pPr>
      <w:r w:rsidRPr="00F3786B">
        <w:rPr>
          <w:rFonts w:ascii="Calibri" w:hAnsi="Calibri" w:cs="Calibri"/>
        </w:rPr>
        <w:t>wynikające z wystąpienia warunków terenu budowy odbiegających w sposób istotny od przyjętych w dokumentach inwestycji, w szczególności napotkania niezinwentaryzowanych lub błędnie zinwentaryzowanych sieci, instalacji lub innych obiektów budowlanych,</w:t>
      </w:r>
    </w:p>
    <w:p w14:paraId="1E7014B1" w14:textId="77777777" w:rsidR="00324F34" w:rsidRPr="00F3786B" w:rsidRDefault="00324F34" w:rsidP="00F3786B">
      <w:pPr>
        <w:pStyle w:val="Akapitzlist"/>
        <w:numPr>
          <w:ilvl w:val="0"/>
          <w:numId w:val="52"/>
        </w:numPr>
        <w:spacing w:line="276" w:lineRule="auto"/>
        <w:rPr>
          <w:rFonts w:ascii="Calibri" w:hAnsi="Calibri" w:cs="Calibri"/>
        </w:rPr>
      </w:pPr>
      <w:r w:rsidRPr="00F3786B">
        <w:rPr>
          <w:rFonts w:ascii="Calibri" w:hAnsi="Calibri" w:cs="Calibri"/>
        </w:rPr>
        <w:t>wynikające z konieczności zrealizowania przedmiotu umowy przy zastosowaniu innych rozwiązań technicznych lub materiałowych ze względu na zmiany obowiązującego prawa,</w:t>
      </w:r>
    </w:p>
    <w:p w14:paraId="4CD696BA" w14:textId="77777777" w:rsidR="00324F34" w:rsidRPr="00F3786B" w:rsidRDefault="00324F34" w:rsidP="00F3786B">
      <w:pPr>
        <w:pStyle w:val="Akapitzlist"/>
        <w:numPr>
          <w:ilvl w:val="0"/>
          <w:numId w:val="52"/>
        </w:numPr>
        <w:spacing w:line="276" w:lineRule="auto"/>
        <w:rPr>
          <w:rFonts w:ascii="Calibri" w:hAnsi="Calibri" w:cs="Calibri"/>
        </w:rPr>
      </w:pPr>
      <w:r w:rsidRPr="00F3786B">
        <w:rPr>
          <w:rFonts w:ascii="Calibri" w:hAnsi="Calibri" w:cs="Calibri"/>
        </w:rPr>
        <w:t>wynikające z wystąpienia niebezpieczeństwa kolizji z planowanymi lub równolegle prowadzonymi inwestycjami w zakresie niezbędnym do uniknięcia lub usunięcia tych kolizji, a których wykonanie jest konieczne do prawidłowego wykonania przedmiotu umowy określonego w §1. umowy;</w:t>
      </w:r>
    </w:p>
    <w:p w14:paraId="06AEF649" w14:textId="455F2CFB" w:rsidR="00944735" w:rsidRPr="00F3786B" w:rsidRDefault="00944735" w:rsidP="00F3786B">
      <w:pPr>
        <w:pStyle w:val="NormalnyWeb"/>
        <w:numPr>
          <w:ilvl w:val="0"/>
          <w:numId w:val="53"/>
        </w:numPr>
        <w:shd w:val="clear" w:color="auto" w:fill="FFFFFF"/>
        <w:spacing w:before="0" w:beforeAutospacing="0" w:line="276" w:lineRule="auto"/>
        <w:rPr>
          <w:rFonts w:ascii="Calibri" w:hAnsi="Calibri" w:cs="Calibri"/>
        </w:rPr>
      </w:pPr>
      <w:r w:rsidRPr="00F3786B">
        <w:rPr>
          <w:rFonts w:ascii="Calibri" w:hAnsi="Calibri" w:cs="Calibri"/>
        </w:rPr>
        <w:t xml:space="preserve">Zlecenie robót, o których mowa w pkt.  2) dla Wykonawcy odbyć się może poprzez zawarcie przez Strony aneksu do niniejszej umowy, na podstawie art. 455 ustawy </w:t>
      </w:r>
      <w:proofErr w:type="spellStart"/>
      <w:r w:rsidRPr="00F3786B">
        <w:rPr>
          <w:rFonts w:ascii="Calibri" w:hAnsi="Calibri" w:cs="Calibri"/>
        </w:rPr>
        <w:t>Pzp</w:t>
      </w:r>
      <w:proofErr w:type="spellEnd"/>
      <w:r w:rsidRPr="00F3786B">
        <w:rPr>
          <w:rFonts w:ascii="Calibri" w:hAnsi="Calibri" w:cs="Calibri"/>
        </w:rPr>
        <w:t>, w oparciu o protokół konieczności podpisany przez Inspektorów, Kierownika budowy oraz przedstawicieli Zamawiającego i Wykonawcy</w:t>
      </w:r>
    </w:p>
    <w:p w14:paraId="012AFACE" w14:textId="10538B2A" w:rsidR="00944735" w:rsidRPr="00F3786B" w:rsidRDefault="00944735" w:rsidP="00E70ADC">
      <w:pPr>
        <w:pStyle w:val="NormalnyWeb"/>
        <w:numPr>
          <w:ilvl w:val="0"/>
          <w:numId w:val="53"/>
        </w:numPr>
        <w:shd w:val="clear" w:color="auto" w:fill="FFFFFF"/>
        <w:spacing w:before="0" w:beforeAutospacing="0" w:after="0" w:afterAutospacing="0" w:line="276" w:lineRule="auto"/>
        <w:rPr>
          <w:rFonts w:ascii="Calibri" w:hAnsi="Calibri" w:cs="Calibri"/>
        </w:rPr>
      </w:pPr>
      <w:r w:rsidRPr="00F3786B">
        <w:rPr>
          <w:rFonts w:ascii="Calibri" w:hAnsi="Calibri" w:cs="Calibri"/>
        </w:rPr>
        <w:t>Negocjacje poprzedzające podpisanie aneksu do umowy będą przeprowadzone na podstawie art. 455 ustawy Prawo zamówień publicznych, w oparciu o wycenę robót przygotowaną przez Wykonawcę wg zasad:</w:t>
      </w:r>
    </w:p>
    <w:p w14:paraId="68E471B9" w14:textId="7FBDABA9" w:rsidR="00944735" w:rsidRPr="00F3786B" w:rsidRDefault="00944735" w:rsidP="00E70ADC">
      <w:pPr>
        <w:pStyle w:val="NormalnyWeb"/>
        <w:numPr>
          <w:ilvl w:val="0"/>
          <w:numId w:val="54"/>
        </w:numPr>
        <w:shd w:val="clear" w:color="auto" w:fill="FFFFFF"/>
        <w:spacing w:before="0" w:beforeAutospacing="0" w:after="0" w:afterAutospacing="0" w:line="276" w:lineRule="auto"/>
        <w:rPr>
          <w:rFonts w:ascii="Calibri" w:hAnsi="Calibri" w:cs="Calibri"/>
        </w:rPr>
      </w:pPr>
      <w:r w:rsidRPr="00F3786B">
        <w:rPr>
          <w:rFonts w:ascii="Calibri" w:hAnsi="Calibri" w:cs="Calibri"/>
        </w:rPr>
        <w:t xml:space="preserve">ceny czynników produkcji (R-g, M, S, </w:t>
      </w:r>
      <w:proofErr w:type="spellStart"/>
      <w:r w:rsidRPr="00F3786B">
        <w:rPr>
          <w:rFonts w:ascii="Calibri" w:hAnsi="Calibri" w:cs="Calibri"/>
        </w:rPr>
        <w:t>Kp</w:t>
      </w:r>
      <w:proofErr w:type="spellEnd"/>
      <w:r w:rsidRPr="00F3786B">
        <w:rPr>
          <w:rFonts w:ascii="Calibri" w:hAnsi="Calibri" w:cs="Calibri"/>
        </w:rPr>
        <w:t xml:space="preserve">, </w:t>
      </w:r>
      <w:proofErr w:type="spellStart"/>
      <w:r w:rsidRPr="00F3786B">
        <w:rPr>
          <w:rFonts w:ascii="Calibri" w:hAnsi="Calibri" w:cs="Calibri"/>
        </w:rPr>
        <w:t>Kz</w:t>
      </w:r>
      <w:proofErr w:type="spellEnd"/>
      <w:r w:rsidRPr="00F3786B">
        <w:rPr>
          <w:rFonts w:ascii="Calibri" w:hAnsi="Calibri" w:cs="Calibri"/>
        </w:rPr>
        <w:t>, Z) zostaną przyjęte z kalkulacji ryczałtu przedłożonej przez Wykonawcę przed podpisaniem umowy, z podziałem na branże z wyszczególnieniem stawek i wskaźników cenotwórczych:</w:t>
      </w:r>
    </w:p>
    <w:p w14:paraId="1EEBAB97" w14:textId="77777777" w:rsidR="00944735" w:rsidRPr="00F3786B" w:rsidRDefault="00944735" w:rsidP="00E70ADC">
      <w:pPr>
        <w:pStyle w:val="NormalnyWeb"/>
        <w:shd w:val="clear" w:color="auto" w:fill="FFFFFF"/>
        <w:spacing w:before="0" w:beforeAutospacing="0" w:after="0" w:afterAutospacing="0" w:line="276" w:lineRule="auto"/>
        <w:ind w:left="993" w:firstLine="141"/>
        <w:rPr>
          <w:rFonts w:ascii="Calibri" w:hAnsi="Calibri" w:cs="Calibri"/>
        </w:rPr>
      </w:pPr>
      <w:r w:rsidRPr="00F3786B">
        <w:rPr>
          <w:rFonts w:ascii="Calibri" w:hAnsi="Calibri" w:cs="Calibri"/>
        </w:rPr>
        <w:t>- Roboczogodzina : R = ………. zł/r-g</w:t>
      </w:r>
    </w:p>
    <w:p w14:paraId="52227594" w14:textId="77777777" w:rsidR="00944735" w:rsidRPr="00F3786B" w:rsidRDefault="00944735" w:rsidP="00E70ADC">
      <w:pPr>
        <w:pStyle w:val="NormalnyWeb"/>
        <w:shd w:val="clear" w:color="auto" w:fill="FFFFFF"/>
        <w:spacing w:before="0" w:beforeAutospacing="0" w:after="0" w:afterAutospacing="0" w:line="276" w:lineRule="auto"/>
        <w:ind w:left="993" w:firstLine="141"/>
        <w:rPr>
          <w:rFonts w:ascii="Calibri" w:hAnsi="Calibri" w:cs="Calibri"/>
        </w:rPr>
      </w:pPr>
      <w:r w:rsidRPr="00F3786B">
        <w:rPr>
          <w:rFonts w:ascii="Calibri" w:hAnsi="Calibri" w:cs="Calibri"/>
        </w:rPr>
        <w:t xml:space="preserve">- Koszty pośrednie : </w:t>
      </w:r>
      <w:proofErr w:type="spellStart"/>
      <w:r w:rsidRPr="00F3786B">
        <w:rPr>
          <w:rFonts w:ascii="Calibri" w:hAnsi="Calibri" w:cs="Calibri"/>
        </w:rPr>
        <w:t>Kp</w:t>
      </w:r>
      <w:proofErr w:type="spellEnd"/>
      <w:r w:rsidRPr="00F3786B">
        <w:rPr>
          <w:rFonts w:ascii="Calibri" w:hAnsi="Calibri" w:cs="Calibri"/>
        </w:rPr>
        <w:t xml:space="preserve"> (od R+S) =</w:t>
      </w:r>
      <w:proofErr w:type="gramStart"/>
      <w:r w:rsidRPr="00F3786B">
        <w:rPr>
          <w:rFonts w:ascii="Calibri" w:hAnsi="Calibri" w:cs="Calibri"/>
        </w:rPr>
        <w:t xml:space="preserve"> ….</w:t>
      </w:r>
      <w:proofErr w:type="gramEnd"/>
      <w:r w:rsidRPr="00F3786B">
        <w:rPr>
          <w:rFonts w:ascii="Calibri" w:hAnsi="Calibri" w:cs="Calibri"/>
        </w:rPr>
        <w:t>. %</w:t>
      </w:r>
    </w:p>
    <w:p w14:paraId="0F0591AD" w14:textId="77777777" w:rsidR="00944735" w:rsidRPr="00F3786B" w:rsidRDefault="00944735" w:rsidP="00E70ADC">
      <w:pPr>
        <w:pStyle w:val="NormalnyWeb"/>
        <w:shd w:val="clear" w:color="auto" w:fill="FFFFFF"/>
        <w:spacing w:before="0" w:beforeAutospacing="0" w:after="0" w:afterAutospacing="0" w:line="276" w:lineRule="auto"/>
        <w:ind w:left="993" w:firstLine="141"/>
        <w:rPr>
          <w:rFonts w:ascii="Calibri" w:hAnsi="Calibri" w:cs="Calibri"/>
        </w:rPr>
      </w:pPr>
      <w:r w:rsidRPr="00F3786B">
        <w:rPr>
          <w:rFonts w:ascii="Calibri" w:hAnsi="Calibri" w:cs="Calibri"/>
        </w:rPr>
        <w:t xml:space="preserve">- Koszty zakupu materiałów : </w:t>
      </w:r>
      <w:proofErr w:type="spellStart"/>
      <w:r w:rsidRPr="00F3786B">
        <w:rPr>
          <w:rFonts w:ascii="Calibri" w:hAnsi="Calibri" w:cs="Calibri"/>
        </w:rPr>
        <w:t>Kz</w:t>
      </w:r>
      <w:proofErr w:type="spellEnd"/>
      <w:r w:rsidRPr="00F3786B">
        <w:rPr>
          <w:rFonts w:ascii="Calibri" w:hAnsi="Calibri" w:cs="Calibri"/>
        </w:rPr>
        <w:t xml:space="preserve"> (od M) = …… %</w:t>
      </w:r>
    </w:p>
    <w:p w14:paraId="63B24455" w14:textId="77777777" w:rsidR="00944735" w:rsidRPr="00F3786B" w:rsidRDefault="00944735" w:rsidP="00E70ADC">
      <w:pPr>
        <w:pStyle w:val="NormalnyWeb"/>
        <w:shd w:val="clear" w:color="auto" w:fill="FFFFFF"/>
        <w:spacing w:before="0" w:beforeAutospacing="0" w:after="0" w:afterAutospacing="0" w:line="276" w:lineRule="auto"/>
        <w:ind w:left="993" w:firstLine="141"/>
        <w:rPr>
          <w:rFonts w:ascii="Calibri" w:hAnsi="Calibri" w:cs="Calibri"/>
        </w:rPr>
      </w:pPr>
      <w:r w:rsidRPr="00F3786B">
        <w:rPr>
          <w:rFonts w:ascii="Calibri" w:hAnsi="Calibri" w:cs="Calibri"/>
        </w:rPr>
        <w:t xml:space="preserve">- Zysk : Z (od </w:t>
      </w:r>
      <w:proofErr w:type="spellStart"/>
      <w:r w:rsidRPr="00F3786B">
        <w:rPr>
          <w:rFonts w:ascii="Calibri" w:hAnsi="Calibri" w:cs="Calibri"/>
        </w:rPr>
        <w:t>R+S+Kp</w:t>
      </w:r>
      <w:proofErr w:type="spellEnd"/>
      <w:r w:rsidRPr="00F3786B">
        <w:rPr>
          <w:rFonts w:ascii="Calibri" w:hAnsi="Calibri" w:cs="Calibri"/>
        </w:rPr>
        <w:t>) = …</w:t>
      </w:r>
      <w:proofErr w:type="gramStart"/>
      <w:r w:rsidRPr="00F3786B">
        <w:rPr>
          <w:rFonts w:ascii="Calibri" w:hAnsi="Calibri" w:cs="Calibri"/>
        </w:rPr>
        <w:t>…….</w:t>
      </w:r>
      <w:proofErr w:type="gramEnd"/>
      <w:r w:rsidRPr="00F3786B">
        <w:rPr>
          <w:rFonts w:ascii="Calibri" w:hAnsi="Calibri" w:cs="Calibri"/>
        </w:rPr>
        <w:t>. %</w:t>
      </w:r>
    </w:p>
    <w:p w14:paraId="47CBD4F9" w14:textId="20003A2E" w:rsidR="00B71E2A" w:rsidRPr="00F3786B" w:rsidRDefault="00944735" w:rsidP="00E70ADC">
      <w:pPr>
        <w:pStyle w:val="NormalnyWeb"/>
        <w:numPr>
          <w:ilvl w:val="0"/>
          <w:numId w:val="54"/>
        </w:numPr>
        <w:shd w:val="clear" w:color="auto" w:fill="FFFFFF"/>
        <w:spacing w:before="0" w:beforeAutospacing="0" w:after="0" w:afterAutospacing="0" w:line="276" w:lineRule="auto"/>
        <w:rPr>
          <w:rFonts w:ascii="Calibri" w:hAnsi="Calibri" w:cs="Calibri"/>
        </w:rPr>
      </w:pPr>
      <w:r w:rsidRPr="00F3786B">
        <w:rPr>
          <w:rFonts w:ascii="Calibri" w:hAnsi="Calibri" w:cs="Calibri"/>
        </w:rPr>
        <w:t>w przypadku, gdy nie będzie możliwe rozliczenie danej roboty w oparciu o zapisy w pkt. 1), brakujące ceny czynników produkcji (M i S) zostaną przyjęte z zeszytów SEKOCENBUD (jako średnie ceny materiałów i średnie ceny najmu sprzętu) za kwartał poprzedzający datę spisania protokołu konieczności,</w:t>
      </w:r>
    </w:p>
    <w:p w14:paraId="5ED4E729" w14:textId="3A118B7B" w:rsidR="00944735" w:rsidRPr="00F3786B" w:rsidRDefault="00944735" w:rsidP="00F3786B">
      <w:pPr>
        <w:pStyle w:val="NormalnyWeb"/>
        <w:numPr>
          <w:ilvl w:val="0"/>
          <w:numId w:val="54"/>
        </w:numPr>
        <w:shd w:val="clear" w:color="auto" w:fill="FFFFFF"/>
        <w:spacing w:before="0" w:beforeAutospacing="0" w:line="276" w:lineRule="auto"/>
        <w:rPr>
          <w:rFonts w:ascii="Calibri" w:hAnsi="Calibri" w:cs="Calibri"/>
        </w:rPr>
      </w:pPr>
      <w:r w:rsidRPr="00F3786B">
        <w:rPr>
          <w:rFonts w:ascii="Calibri" w:hAnsi="Calibri" w:cs="Calibri"/>
        </w:rPr>
        <w:t xml:space="preserve"> podstawą do określenia nakładów rzeczowych będą katalogi nakładów rzeczowych zawarte w kalkulacji ryczałtu, a w przypadku ich braku w kolejności odpowiedniej pozycji z KNR-ów, KNNR-ów, KSNR-ów, KNP, a następnie wycena indywidualna </w:t>
      </w:r>
      <w:r w:rsidRPr="00F3786B">
        <w:rPr>
          <w:rFonts w:ascii="Calibri" w:hAnsi="Calibri" w:cs="Calibri"/>
        </w:rPr>
        <w:lastRenderedPageBreak/>
        <w:t>Wykonawcy zatwierdzona przez Inspektora nadzoru inwestorskiego. Wykonawca powiadomi Inspektora nadzoru inwestorskiego o planowanym rozpoczęciu prac podlegających rozliczeniu indywidualnemu.</w:t>
      </w:r>
    </w:p>
    <w:p w14:paraId="5507072A" w14:textId="20161C75" w:rsidR="00FC3E64" w:rsidRPr="00F3786B" w:rsidRDefault="00944735" w:rsidP="00665617">
      <w:pPr>
        <w:pStyle w:val="NormalnyWeb"/>
        <w:numPr>
          <w:ilvl w:val="0"/>
          <w:numId w:val="54"/>
        </w:numPr>
        <w:shd w:val="clear" w:color="auto" w:fill="FFFFFF"/>
        <w:spacing w:before="0" w:beforeAutospacing="0" w:after="0" w:afterAutospacing="0" w:line="276" w:lineRule="auto"/>
        <w:rPr>
          <w:rFonts w:ascii="Calibri" w:hAnsi="Calibri" w:cs="Calibri"/>
        </w:rPr>
      </w:pPr>
      <w:r w:rsidRPr="00F3786B">
        <w:rPr>
          <w:rFonts w:ascii="Calibri" w:hAnsi="Calibri" w:cs="Calibri"/>
        </w:rPr>
        <w:t xml:space="preserve">dla materiałów oraz sprzętu stosowanych przez Wykonawcę, nie wycenionych w cennikach </w:t>
      </w:r>
      <w:proofErr w:type="spellStart"/>
      <w:r w:rsidRPr="00F3786B">
        <w:rPr>
          <w:rFonts w:ascii="Calibri" w:hAnsi="Calibri" w:cs="Calibri"/>
        </w:rPr>
        <w:t>Sekocenbud</w:t>
      </w:r>
      <w:proofErr w:type="spellEnd"/>
      <w:r w:rsidRPr="00F3786B">
        <w:rPr>
          <w:rFonts w:ascii="Calibri" w:hAnsi="Calibri" w:cs="Calibri"/>
        </w:rPr>
        <w:t xml:space="preserve"> ceny będą określane na podstawie faktycznych cen zakupu oraz wynajmu (po udzielonych rabatach) i udokumentowane potwierdzonymi za zgodność z oryginałem kserokopiami faktur pozwalającymi określić jakość i rodzaj wbudowanego materiału stosowanego sprzętu oraz zgodność z parametrami określonymi przez Zamawiającego; Zamawiający w takim przypadku musi zaakceptować cenę materiału i sprzętu; Wykonawca w celu rozliczenia przedstawia faktury na co najmniej 80% ilości materiału i sprzętu podlegającego wbudowaniu i rozliczeniu.</w:t>
      </w:r>
    </w:p>
    <w:p w14:paraId="427CE02E" w14:textId="0FFDE8CD" w:rsidR="00944735" w:rsidRPr="00F3786B" w:rsidRDefault="00944735" w:rsidP="00665617">
      <w:pPr>
        <w:pStyle w:val="NormalnyWeb"/>
        <w:numPr>
          <w:ilvl w:val="0"/>
          <w:numId w:val="53"/>
        </w:numPr>
        <w:shd w:val="clear" w:color="auto" w:fill="FFFFFF"/>
        <w:spacing w:before="0" w:beforeAutospacing="0" w:after="0" w:afterAutospacing="0" w:line="276" w:lineRule="auto"/>
        <w:rPr>
          <w:rFonts w:ascii="Calibri" w:hAnsi="Calibri" w:cs="Calibri"/>
        </w:rPr>
      </w:pPr>
      <w:r w:rsidRPr="00F3786B">
        <w:rPr>
          <w:rFonts w:ascii="Calibri" w:hAnsi="Calibri" w:cs="Calibri"/>
        </w:rPr>
        <w:t>Decyzja o wprowadzeniu aneksem robót dodatkowych lub zamiennych do obowiązującej treści umowy przysługuje Zamawiającemu. Wykonawcy z tego tytułu nie przysługuje żadne roszczenie. Bez uprzedniej zgody Zamawiającego wykonane mogą być jedynie niezbędne roboty zabezpieczające ze względu na zagrożenia lub konieczność zapobieżenia awarii.</w:t>
      </w:r>
    </w:p>
    <w:p w14:paraId="3129F6B6" w14:textId="77777777" w:rsidR="00324F34" w:rsidRPr="00F3786B" w:rsidRDefault="00324F34" w:rsidP="00665617">
      <w:pPr>
        <w:numPr>
          <w:ilvl w:val="0"/>
          <w:numId w:val="19"/>
        </w:numPr>
        <w:tabs>
          <w:tab w:val="num" w:pos="2160"/>
        </w:tabs>
        <w:spacing w:line="276" w:lineRule="auto"/>
        <w:rPr>
          <w:rFonts w:ascii="Calibri" w:hAnsi="Calibri" w:cs="Calibri"/>
        </w:rPr>
      </w:pPr>
      <w:r w:rsidRPr="00F3786B">
        <w:rPr>
          <w:rFonts w:ascii="Calibri" w:hAnsi="Calibri" w:cs="Calibri"/>
        </w:rPr>
        <w:t xml:space="preserve">Bez uprzedniej zgody Zamawiającego wykonane mogą być jedynie roboty niezbędne ze względu na bezpieczeństwo lub konieczność zapobieżenia awarii. </w:t>
      </w:r>
    </w:p>
    <w:p w14:paraId="1490D668" w14:textId="13E47B02" w:rsidR="004C282A" w:rsidRPr="00F3786B" w:rsidRDefault="00324F34" w:rsidP="00665617">
      <w:pPr>
        <w:numPr>
          <w:ilvl w:val="0"/>
          <w:numId w:val="19"/>
        </w:numPr>
        <w:tabs>
          <w:tab w:val="num" w:pos="2160"/>
        </w:tabs>
        <w:spacing w:line="276" w:lineRule="auto"/>
        <w:rPr>
          <w:rFonts w:ascii="Calibri" w:hAnsi="Calibri" w:cs="Calibri"/>
        </w:rPr>
      </w:pPr>
      <w:r w:rsidRPr="00F3786B">
        <w:rPr>
          <w:rFonts w:ascii="Calibri" w:hAnsi="Calibri" w:cs="Calibri"/>
        </w:rPr>
        <w:t xml:space="preserve">Nie przewiduje się możliwości wzrostu cen jednostkowych jak również składników cenotwórczych podanych w kosztorysach ofertowych. </w:t>
      </w:r>
      <w:r w:rsidR="008E573A" w:rsidRPr="00F3786B">
        <w:rPr>
          <w:rFonts w:ascii="Calibri" w:hAnsi="Calibri" w:cs="Calibri"/>
        </w:rPr>
        <w:br/>
      </w:r>
    </w:p>
    <w:p w14:paraId="5DF7F5C9" w14:textId="3CA03126" w:rsidR="007D6959" w:rsidRPr="00F3786B" w:rsidRDefault="007D6959" w:rsidP="00F3786B">
      <w:pPr>
        <w:spacing w:before="120" w:line="276" w:lineRule="auto"/>
        <w:ind w:left="1928" w:firstLine="964"/>
        <w:rPr>
          <w:rFonts w:ascii="Calibri" w:hAnsi="Calibri" w:cs="Calibri"/>
          <w:b/>
        </w:rPr>
      </w:pPr>
      <w:r w:rsidRPr="00F3786B">
        <w:rPr>
          <w:rFonts w:ascii="Calibri" w:hAnsi="Calibri" w:cs="Calibri"/>
          <w:b/>
        </w:rPr>
        <w:sym w:font="Times New Roman" w:char="00A7"/>
      </w:r>
      <w:r w:rsidR="009B070C" w:rsidRPr="00F3786B">
        <w:rPr>
          <w:rFonts w:ascii="Calibri" w:hAnsi="Calibri" w:cs="Calibri"/>
          <w:b/>
        </w:rPr>
        <w:t xml:space="preserve"> </w:t>
      </w:r>
      <w:r w:rsidRPr="00F3786B">
        <w:rPr>
          <w:rFonts w:ascii="Calibri" w:hAnsi="Calibri" w:cs="Calibri"/>
          <w:b/>
        </w:rPr>
        <w:t>1</w:t>
      </w:r>
      <w:r w:rsidR="00666D4B" w:rsidRPr="00F3786B">
        <w:rPr>
          <w:rFonts w:ascii="Calibri" w:hAnsi="Calibri" w:cs="Calibri"/>
          <w:b/>
        </w:rPr>
        <w:t>2</w:t>
      </w:r>
      <w:r w:rsidR="00227B06" w:rsidRPr="00F3786B">
        <w:rPr>
          <w:rFonts w:ascii="Calibri" w:hAnsi="Calibri" w:cs="Calibri"/>
          <w:b/>
        </w:rPr>
        <w:t>.</w:t>
      </w:r>
      <w:r w:rsidR="003D4479" w:rsidRPr="00F3786B">
        <w:rPr>
          <w:rFonts w:ascii="Calibri" w:hAnsi="Calibri" w:cs="Calibri"/>
          <w:b/>
        </w:rPr>
        <w:t xml:space="preserve"> Obowiązki pracownicze Wykonawcy</w:t>
      </w:r>
    </w:p>
    <w:p w14:paraId="4E59205F" w14:textId="77F64E14" w:rsidR="009A5BBF" w:rsidRPr="00F3786B" w:rsidRDefault="00EE6398" w:rsidP="00F3786B">
      <w:pPr>
        <w:numPr>
          <w:ilvl w:val="3"/>
          <w:numId w:val="22"/>
        </w:numPr>
        <w:tabs>
          <w:tab w:val="clear" w:pos="2880"/>
          <w:tab w:val="num" w:pos="426"/>
        </w:tabs>
        <w:spacing w:line="276" w:lineRule="auto"/>
        <w:ind w:left="426" w:hanging="426"/>
        <w:rPr>
          <w:rFonts w:ascii="Calibri" w:hAnsi="Calibri" w:cs="Calibri"/>
        </w:rPr>
      </w:pPr>
      <w:bookmarkStart w:id="5" w:name="OLE_LINK1"/>
      <w:bookmarkStart w:id="6" w:name="OLE_LINK2"/>
      <w:r w:rsidRPr="00F3786B">
        <w:rPr>
          <w:rFonts w:ascii="Calibri" w:hAnsi="Calibri" w:cs="Calibri"/>
        </w:rPr>
        <w:t xml:space="preserve">Na podstawie art. </w:t>
      </w:r>
      <w:r w:rsidR="009A5BBF" w:rsidRPr="00F3786B">
        <w:rPr>
          <w:rFonts w:ascii="Calibri" w:hAnsi="Calibri" w:cs="Calibri"/>
        </w:rPr>
        <w:t>95</w:t>
      </w:r>
      <w:r w:rsidRPr="00F3786B">
        <w:rPr>
          <w:rFonts w:ascii="Calibri" w:hAnsi="Calibri" w:cs="Calibri"/>
        </w:rPr>
        <w:t xml:space="preserve"> w związku z art. </w:t>
      </w:r>
      <w:r w:rsidR="009A5BBF" w:rsidRPr="00F3786B">
        <w:rPr>
          <w:rFonts w:ascii="Calibri" w:hAnsi="Calibri" w:cs="Calibri"/>
        </w:rPr>
        <w:t>281</w:t>
      </w:r>
      <w:r w:rsidR="00EE64FF" w:rsidRPr="00F3786B">
        <w:rPr>
          <w:rFonts w:ascii="Calibri" w:hAnsi="Calibri" w:cs="Calibri"/>
        </w:rPr>
        <w:t xml:space="preserve"> ust. </w:t>
      </w:r>
      <w:r w:rsidRPr="00F3786B">
        <w:rPr>
          <w:rFonts w:ascii="Calibri" w:hAnsi="Calibri" w:cs="Calibri"/>
        </w:rPr>
        <w:t xml:space="preserve">2 pkt </w:t>
      </w:r>
      <w:r w:rsidR="009A5BBF" w:rsidRPr="00F3786B">
        <w:rPr>
          <w:rFonts w:ascii="Calibri" w:hAnsi="Calibri" w:cs="Calibri"/>
        </w:rPr>
        <w:t>7</w:t>
      </w:r>
      <w:r w:rsidRPr="00F3786B">
        <w:rPr>
          <w:rFonts w:ascii="Calibri" w:hAnsi="Calibri" w:cs="Calibri"/>
        </w:rPr>
        <w:t xml:space="preserve"> ustawy </w:t>
      </w:r>
      <w:proofErr w:type="spellStart"/>
      <w:r w:rsidRPr="00F3786B">
        <w:rPr>
          <w:rFonts w:ascii="Calibri" w:hAnsi="Calibri" w:cs="Calibri"/>
        </w:rPr>
        <w:t>Pzp</w:t>
      </w:r>
      <w:proofErr w:type="spellEnd"/>
      <w:r w:rsidRPr="00F3786B">
        <w:rPr>
          <w:rFonts w:ascii="Calibri" w:hAnsi="Calibri" w:cs="Calibri"/>
        </w:rPr>
        <w:t>, Zam</w:t>
      </w:r>
      <w:r w:rsidR="00127DCC" w:rsidRPr="00F3786B">
        <w:rPr>
          <w:rFonts w:ascii="Calibri" w:hAnsi="Calibri" w:cs="Calibri"/>
        </w:rPr>
        <w:t>awiający wymaga zatrudnienia na </w:t>
      </w:r>
      <w:r w:rsidRPr="00F3786B">
        <w:rPr>
          <w:rFonts w:ascii="Calibri" w:hAnsi="Calibri" w:cs="Calibri"/>
        </w:rPr>
        <w:t xml:space="preserve">podstawie umowy o pracę przez Wykonawcę lub </w:t>
      </w:r>
      <w:r w:rsidR="00D63736" w:rsidRPr="00F3786B">
        <w:rPr>
          <w:rFonts w:ascii="Calibri" w:hAnsi="Calibri" w:cs="Calibri"/>
        </w:rPr>
        <w:t>P</w:t>
      </w:r>
      <w:r w:rsidRPr="00F3786B">
        <w:rPr>
          <w:rFonts w:ascii="Calibri" w:hAnsi="Calibri" w:cs="Calibri"/>
        </w:rPr>
        <w:t xml:space="preserve">odwykonawcę osób wykonujących </w:t>
      </w:r>
      <w:r w:rsidR="009A5BBF" w:rsidRPr="00F3786B">
        <w:rPr>
          <w:rFonts w:ascii="Calibri" w:hAnsi="Calibri" w:cs="Calibri"/>
        </w:rPr>
        <w:t xml:space="preserve">niżej wymienione czynności w trakcie </w:t>
      </w:r>
      <w:r w:rsidR="009B41D7" w:rsidRPr="00F3786B">
        <w:rPr>
          <w:rFonts w:ascii="Calibri" w:hAnsi="Calibri" w:cs="Calibri"/>
        </w:rPr>
        <w:t>realizacji przedmiotowego zamówienia</w:t>
      </w:r>
      <w:r w:rsidR="009A5BBF" w:rsidRPr="00F3786B">
        <w:rPr>
          <w:rFonts w:ascii="Calibri" w:hAnsi="Calibri" w:cs="Calibri"/>
        </w:rPr>
        <w:t>:</w:t>
      </w:r>
      <w:r w:rsidR="008F2481" w:rsidRPr="00F3786B">
        <w:rPr>
          <w:rFonts w:ascii="Calibri" w:hAnsi="Calibri" w:cs="Calibri"/>
        </w:rPr>
        <w:t xml:space="preserve"> </w:t>
      </w:r>
      <w:r w:rsidR="00C6591C" w:rsidRPr="00F3786B">
        <w:rPr>
          <w:rFonts w:ascii="Calibri" w:hAnsi="Calibri" w:cs="Calibri"/>
        </w:rPr>
        <w:t xml:space="preserve"> </w:t>
      </w:r>
    </w:p>
    <w:p w14:paraId="4D5250EB" w14:textId="77777777" w:rsidR="00D93886" w:rsidRPr="00F3786B" w:rsidRDefault="00D93886" w:rsidP="00F3786B">
      <w:pPr>
        <w:numPr>
          <w:ilvl w:val="0"/>
          <w:numId w:val="43"/>
        </w:numPr>
        <w:tabs>
          <w:tab w:val="num" w:pos="426"/>
        </w:tabs>
        <w:spacing w:line="276" w:lineRule="auto"/>
        <w:ind w:left="709" w:hanging="283"/>
        <w:rPr>
          <w:rFonts w:ascii="Calibri" w:hAnsi="Calibri" w:cs="Calibri"/>
        </w:rPr>
      </w:pPr>
      <w:r w:rsidRPr="00F3786B">
        <w:rPr>
          <w:rFonts w:ascii="Calibri" w:hAnsi="Calibri" w:cs="Calibri"/>
        </w:rPr>
        <w:t xml:space="preserve">przy robotach ziemnych (korytowanie, wywóz, formowanie nadmiaru gruntu), </w:t>
      </w:r>
    </w:p>
    <w:p w14:paraId="69F72C4C" w14:textId="0EB808CA" w:rsidR="00D93886" w:rsidRPr="00F3786B" w:rsidRDefault="003F48D8" w:rsidP="00F3786B">
      <w:pPr>
        <w:numPr>
          <w:ilvl w:val="0"/>
          <w:numId w:val="43"/>
        </w:numPr>
        <w:tabs>
          <w:tab w:val="num" w:pos="426"/>
        </w:tabs>
        <w:spacing w:line="276" w:lineRule="auto"/>
        <w:ind w:left="709" w:hanging="283"/>
        <w:rPr>
          <w:rFonts w:ascii="Calibri" w:hAnsi="Calibri" w:cs="Calibri"/>
        </w:rPr>
      </w:pPr>
      <w:r w:rsidRPr="00F3786B">
        <w:rPr>
          <w:rFonts w:ascii="Calibri" w:hAnsi="Calibri" w:cs="Calibri"/>
        </w:rPr>
        <w:t xml:space="preserve">przy wykonywaniu </w:t>
      </w:r>
      <w:r w:rsidR="00D93886" w:rsidRPr="00F3786B">
        <w:rPr>
          <w:rFonts w:ascii="Calibri" w:hAnsi="Calibri" w:cs="Calibri"/>
        </w:rPr>
        <w:t>podbudów, ułożenie na ławach betonowych krawężników betonowych,</w:t>
      </w:r>
    </w:p>
    <w:p w14:paraId="4A6B5326" w14:textId="2F427680" w:rsidR="00D93886" w:rsidRPr="00F3786B" w:rsidRDefault="00D93886" w:rsidP="00F3786B">
      <w:pPr>
        <w:numPr>
          <w:ilvl w:val="0"/>
          <w:numId w:val="43"/>
        </w:numPr>
        <w:tabs>
          <w:tab w:val="num" w:pos="426"/>
        </w:tabs>
        <w:spacing w:line="276" w:lineRule="auto"/>
        <w:ind w:left="709" w:hanging="283"/>
        <w:rPr>
          <w:rFonts w:ascii="Calibri" w:hAnsi="Calibri" w:cs="Calibri"/>
        </w:rPr>
      </w:pPr>
      <w:r w:rsidRPr="00F3786B">
        <w:rPr>
          <w:rFonts w:ascii="Calibri" w:hAnsi="Calibri" w:cs="Calibri"/>
        </w:rPr>
        <w:t>przy wykonywa</w:t>
      </w:r>
      <w:r w:rsidR="006308BC" w:rsidRPr="00F3786B">
        <w:rPr>
          <w:rFonts w:ascii="Calibri" w:hAnsi="Calibri" w:cs="Calibri"/>
        </w:rPr>
        <w:t>niu nawierzchni utwardzonych z</w:t>
      </w:r>
      <w:r w:rsidRPr="00F3786B">
        <w:rPr>
          <w:rFonts w:ascii="Calibri" w:hAnsi="Calibri" w:cs="Calibri"/>
        </w:rPr>
        <w:t xml:space="preserve"> kostki betonowej</w:t>
      </w:r>
      <w:r w:rsidR="00051385" w:rsidRPr="00F3786B">
        <w:rPr>
          <w:rFonts w:ascii="Calibri" w:hAnsi="Calibri" w:cs="Calibri"/>
        </w:rPr>
        <w:t xml:space="preserve">, </w:t>
      </w:r>
    </w:p>
    <w:p w14:paraId="6D648756" w14:textId="0B2F3B18" w:rsidR="00051385" w:rsidRPr="00F3786B" w:rsidRDefault="00051385" w:rsidP="00F3786B">
      <w:pPr>
        <w:numPr>
          <w:ilvl w:val="0"/>
          <w:numId w:val="43"/>
        </w:numPr>
        <w:tabs>
          <w:tab w:val="num" w:pos="426"/>
        </w:tabs>
        <w:spacing w:line="276" w:lineRule="auto"/>
        <w:ind w:left="709" w:hanging="283"/>
        <w:rPr>
          <w:rFonts w:ascii="Calibri" w:hAnsi="Calibri" w:cs="Calibri"/>
        </w:rPr>
      </w:pPr>
      <w:r w:rsidRPr="00F3786B">
        <w:rPr>
          <w:rFonts w:ascii="Calibri" w:hAnsi="Calibri" w:cs="Calibri"/>
        </w:rPr>
        <w:t>przy wykonaniu oświetlenia.</w:t>
      </w:r>
    </w:p>
    <w:p w14:paraId="30764968" w14:textId="4E8359B8" w:rsidR="00EE6398" w:rsidRPr="00F3786B" w:rsidRDefault="00EE6398" w:rsidP="00F3786B">
      <w:pPr>
        <w:numPr>
          <w:ilvl w:val="3"/>
          <w:numId w:val="22"/>
        </w:numPr>
        <w:tabs>
          <w:tab w:val="clear" w:pos="2880"/>
          <w:tab w:val="num" w:pos="426"/>
        </w:tabs>
        <w:spacing w:line="276" w:lineRule="auto"/>
        <w:ind w:left="426" w:hanging="426"/>
        <w:rPr>
          <w:rFonts w:ascii="Calibri" w:hAnsi="Calibri" w:cs="Calibri"/>
        </w:rPr>
      </w:pPr>
      <w:r w:rsidRPr="00F3786B">
        <w:rPr>
          <w:rFonts w:ascii="Calibri" w:hAnsi="Calibri" w:cs="Calibri"/>
        </w:rPr>
        <w:t xml:space="preserve">Wykonawca przed podpisaniem umowy przedłożył Zamawiającemu oświadczenie </w:t>
      </w:r>
      <w:r w:rsidR="00D63736" w:rsidRPr="00F3786B">
        <w:rPr>
          <w:rFonts w:ascii="Calibri" w:hAnsi="Calibri" w:cs="Calibri"/>
        </w:rPr>
        <w:t>W</w:t>
      </w:r>
      <w:r w:rsidRPr="00F3786B">
        <w:rPr>
          <w:rFonts w:ascii="Calibri" w:hAnsi="Calibri" w:cs="Calibri"/>
        </w:rPr>
        <w:t xml:space="preserve">ykonawcy lub </w:t>
      </w:r>
      <w:r w:rsidR="00D63736" w:rsidRPr="00F3786B">
        <w:rPr>
          <w:rFonts w:ascii="Calibri" w:hAnsi="Calibri" w:cs="Calibri"/>
        </w:rPr>
        <w:t>P</w:t>
      </w:r>
      <w:r w:rsidRPr="00F3786B">
        <w:rPr>
          <w:rFonts w:ascii="Calibri" w:hAnsi="Calibri" w:cs="Calibri"/>
        </w:rPr>
        <w:t xml:space="preserve">odwykonawcy o zatrudnieniu na podstawie umowy o pracę osób wykonujących czynności wskazane w ust. 1. Oświadczenie to zawiera w szczególności: dokładne określenie podmiotu składającego oświadczenie, datę złożenia oświadczenia, wskazanie, że </w:t>
      </w:r>
      <w:r w:rsidR="00F760A6" w:rsidRPr="00F3786B">
        <w:rPr>
          <w:rFonts w:ascii="Calibri" w:hAnsi="Calibri" w:cs="Calibri"/>
        </w:rPr>
        <w:t>wymagane</w:t>
      </w:r>
      <w:r w:rsidRPr="00F3786B">
        <w:rPr>
          <w:rFonts w:ascii="Calibri" w:hAnsi="Calibri" w:cs="Calibri"/>
        </w:rPr>
        <w:t xml:space="preserve"> czynności wykonają osoby zatrudnione na podstawie umowy o pracę wraz ze wskazaniem imion i nazwisk tych osób, rodzaju umowy o pracę (np. umowa na czas określony, nieokreślony, itp.) </w:t>
      </w:r>
      <w:r w:rsidR="009A5BBF" w:rsidRPr="00F3786B">
        <w:rPr>
          <w:rFonts w:ascii="Calibri" w:hAnsi="Calibri" w:cs="Calibri"/>
        </w:rPr>
        <w:t>oraz podpis osoby uprawnionej do złożenia oświadczenia w imieniu Wykonawcy lub Podwykonawcy.</w:t>
      </w:r>
    </w:p>
    <w:p w14:paraId="44EAF825" w14:textId="3D00D516" w:rsidR="00EE6398" w:rsidRPr="00F3786B" w:rsidRDefault="00EE6398" w:rsidP="00F3786B">
      <w:pPr>
        <w:numPr>
          <w:ilvl w:val="3"/>
          <w:numId w:val="22"/>
        </w:numPr>
        <w:tabs>
          <w:tab w:val="clear" w:pos="2880"/>
          <w:tab w:val="num" w:pos="426"/>
        </w:tabs>
        <w:spacing w:line="276" w:lineRule="auto"/>
        <w:ind w:left="426" w:hanging="426"/>
        <w:rPr>
          <w:rFonts w:ascii="Calibri" w:hAnsi="Calibri" w:cs="Calibri"/>
        </w:rPr>
      </w:pPr>
      <w:r w:rsidRPr="00F3786B">
        <w:rPr>
          <w:rFonts w:ascii="Calibri" w:hAnsi="Calibri" w:cs="Calibri"/>
        </w:rPr>
        <w:t>Wykonawca zobowiązuje się do zatrudnienia pracowników świadczących wskazane</w:t>
      </w:r>
      <w:r w:rsidR="00F72643" w:rsidRPr="00F3786B">
        <w:rPr>
          <w:rFonts w:ascii="Calibri" w:hAnsi="Calibri" w:cs="Calibri"/>
        </w:rPr>
        <w:t xml:space="preserve"> w ust.1</w:t>
      </w:r>
      <w:r w:rsidRPr="00F3786B">
        <w:rPr>
          <w:rFonts w:ascii="Calibri" w:hAnsi="Calibri" w:cs="Calibri"/>
        </w:rPr>
        <w:t xml:space="preserve"> czynności w okresie realizacji umowy na podstawie umowy o pracę </w:t>
      </w:r>
      <w:r w:rsidR="00F667AB" w:rsidRPr="00F3786B">
        <w:rPr>
          <w:rFonts w:ascii="Calibri" w:hAnsi="Calibri" w:cs="Calibri"/>
        </w:rPr>
        <w:t>w rozumieniu przepisów ustawy z </w:t>
      </w:r>
      <w:r w:rsidRPr="00F3786B">
        <w:rPr>
          <w:rFonts w:ascii="Calibri" w:hAnsi="Calibri" w:cs="Calibri"/>
        </w:rPr>
        <w:t>dnia 26 czerwca 1974 r. - Kodeks pracy</w:t>
      </w:r>
      <w:r w:rsidR="00F7611F" w:rsidRPr="00F3786B">
        <w:rPr>
          <w:rFonts w:ascii="Calibri" w:hAnsi="Calibri" w:cs="Calibri"/>
        </w:rPr>
        <w:t xml:space="preserve"> (Dz.U.202</w:t>
      </w:r>
      <w:r w:rsidR="00F014FE" w:rsidRPr="00F3786B">
        <w:rPr>
          <w:rFonts w:ascii="Calibri" w:hAnsi="Calibri" w:cs="Calibri"/>
        </w:rPr>
        <w:t>3</w:t>
      </w:r>
      <w:r w:rsidR="00F7611F" w:rsidRPr="00F3786B">
        <w:rPr>
          <w:rFonts w:ascii="Calibri" w:hAnsi="Calibri" w:cs="Calibri"/>
        </w:rPr>
        <w:t>.1</w:t>
      </w:r>
      <w:r w:rsidR="00F014FE" w:rsidRPr="00F3786B">
        <w:rPr>
          <w:rFonts w:ascii="Calibri" w:hAnsi="Calibri" w:cs="Calibri"/>
        </w:rPr>
        <w:t>465</w:t>
      </w:r>
      <w:r w:rsidR="00F7611F" w:rsidRPr="00F3786B">
        <w:rPr>
          <w:rFonts w:ascii="Calibri" w:hAnsi="Calibri" w:cs="Calibri"/>
        </w:rPr>
        <w:t xml:space="preserve"> </w:t>
      </w:r>
      <w:proofErr w:type="spellStart"/>
      <w:r w:rsidR="00F7611F" w:rsidRPr="00F3786B">
        <w:rPr>
          <w:rFonts w:ascii="Calibri" w:hAnsi="Calibri" w:cs="Calibri"/>
        </w:rPr>
        <w:t>t.j</w:t>
      </w:r>
      <w:proofErr w:type="spellEnd"/>
      <w:r w:rsidR="00F7611F" w:rsidRPr="00F3786B">
        <w:rPr>
          <w:rFonts w:ascii="Calibri" w:hAnsi="Calibri" w:cs="Calibri"/>
        </w:rPr>
        <w:t>.</w:t>
      </w:r>
      <w:r w:rsidR="00BE2C6D" w:rsidRPr="00F3786B">
        <w:rPr>
          <w:rFonts w:ascii="Calibri" w:hAnsi="Calibri" w:cs="Calibri"/>
        </w:rPr>
        <w:t>)</w:t>
      </w:r>
      <w:r w:rsidRPr="00F3786B">
        <w:rPr>
          <w:rFonts w:ascii="Calibri" w:hAnsi="Calibri" w:cs="Calibri"/>
        </w:rPr>
        <w:t xml:space="preserve">. </w:t>
      </w:r>
    </w:p>
    <w:p w14:paraId="053E7A5D" w14:textId="65F087F1" w:rsidR="00EE6398" w:rsidRPr="00F3786B" w:rsidRDefault="00EE6398" w:rsidP="00F3786B">
      <w:pPr>
        <w:numPr>
          <w:ilvl w:val="3"/>
          <w:numId w:val="22"/>
        </w:numPr>
        <w:tabs>
          <w:tab w:val="clear" w:pos="2880"/>
          <w:tab w:val="num" w:pos="426"/>
        </w:tabs>
        <w:spacing w:line="276" w:lineRule="auto"/>
        <w:ind w:left="426" w:hanging="426"/>
        <w:rPr>
          <w:rFonts w:ascii="Calibri" w:hAnsi="Calibri" w:cs="Calibri"/>
        </w:rPr>
      </w:pPr>
      <w:r w:rsidRPr="00F3786B">
        <w:rPr>
          <w:rFonts w:ascii="Calibri" w:hAnsi="Calibri" w:cs="Calibri"/>
          <w:lang w:eastAsia="en-US"/>
        </w:rPr>
        <w:t>W trakcie realizacji zamówienia Zamawiający uprawniony jest do wykonywania czynności kontrolnych wobec Wykonawcy</w:t>
      </w:r>
      <w:r w:rsidR="00BE2C6D" w:rsidRPr="00F3786B">
        <w:rPr>
          <w:rFonts w:ascii="Calibri" w:hAnsi="Calibri" w:cs="Calibri"/>
          <w:lang w:eastAsia="en-US"/>
        </w:rPr>
        <w:t>,</w:t>
      </w:r>
      <w:r w:rsidRPr="00F3786B">
        <w:rPr>
          <w:rFonts w:ascii="Calibri" w:hAnsi="Calibri" w:cs="Calibri"/>
          <w:lang w:eastAsia="en-US"/>
        </w:rPr>
        <w:t xml:space="preserve"> odnośnie spełniania przez Wykonawcę lub Podwykonawcę </w:t>
      </w:r>
      <w:r w:rsidRPr="00F3786B">
        <w:rPr>
          <w:rFonts w:ascii="Calibri" w:hAnsi="Calibri" w:cs="Calibri"/>
          <w:lang w:eastAsia="en-US"/>
        </w:rPr>
        <w:lastRenderedPageBreak/>
        <w:t>wymogu zatrudnienia na podstawie umowy o pracę osób wykonujących wskazane w ust. 1 czynności. Zamawiający uprawniony jest w szczególności do:</w:t>
      </w:r>
    </w:p>
    <w:p w14:paraId="48E8E9DF" w14:textId="40423394" w:rsidR="00EE6398" w:rsidRPr="00F3786B" w:rsidRDefault="00EE6398" w:rsidP="00F3786B">
      <w:pPr>
        <w:numPr>
          <w:ilvl w:val="4"/>
          <w:numId w:val="31"/>
        </w:numPr>
        <w:tabs>
          <w:tab w:val="clear" w:pos="3600"/>
          <w:tab w:val="num" w:pos="709"/>
        </w:tabs>
        <w:spacing w:line="276" w:lineRule="auto"/>
        <w:ind w:left="709" w:hanging="283"/>
        <w:rPr>
          <w:rFonts w:ascii="Calibri" w:hAnsi="Calibri" w:cs="Calibri"/>
        </w:rPr>
      </w:pPr>
      <w:r w:rsidRPr="00F3786B">
        <w:rPr>
          <w:rFonts w:ascii="Calibri" w:hAnsi="Calibri" w:cs="Calibri"/>
        </w:rPr>
        <w:t>żądania dokumentów w zakresie potwierdzenia spełniania ww. wymogów i dokonywania ich oceny,</w:t>
      </w:r>
      <w:r w:rsidR="0048609F" w:rsidRPr="00F3786B">
        <w:rPr>
          <w:rFonts w:ascii="Calibri" w:hAnsi="Calibri" w:cs="Calibri"/>
        </w:rPr>
        <w:t xml:space="preserve"> w </w:t>
      </w:r>
      <w:r w:rsidR="009A5BBF" w:rsidRPr="00F3786B">
        <w:rPr>
          <w:rFonts w:ascii="Calibri" w:hAnsi="Calibri" w:cs="Calibri"/>
        </w:rPr>
        <w:t>tym w szczególności oświadczeń zatrudnionych pracownikó</w:t>
      </w:r>
      <w:r w:rsidR="0048609F" w:rsidRPr="00F3786B">
        <w:rPr>
          <w:rFonts w:ascii="Calibri" w:hAnsi="Calibri" w:cs="Calibri"/>
        </w:rPr>
        <w:t>w lub poświadczeń za zgodność z </w:t>
      </w:r>
      <w:r w:rsidR="009A5BBF" w:rsidRPr="00F3786B">
        <w:rPr>
          <w:rFonts w:ascii="Calibri" w:hAnsi="Calibri" w:cs="Calibri"/>
        </w:rPr>
        <w:t>oryginałem kopii umów o pracę zatrudnionego pracownika,</w:t>
      </w:r>
    </w:p>
    <w:p w14:paraId="6A68994D" w14:textId="414B78C4" w:rsidR="009A5BBF" w:rsidRPr="00F3786B" w:rsidRDefault="009A5BBF" w:rsidP="00F3786B">
      <w:pPr>
        <w:numPr>
          <w:ilvl w:val="4"/>
          <w:numId w:val="31"/>
        </w:numPr>
        <w:tabs>
          <w:tab w:val="clear" w:pos="3600"/>
          <w:tab w:val="num" w:pos="709"/>
        </w:tabs>
        <w:spacing w:line="276" w:lineRule="auto"/>
        <w:ind w:left="709" w:hanging="283"/>
        <w:rPr>
          <w:rFonts w:ascii="Calibri" w:hAnsi="Calibri" w:cs="Calibri"/>
        </w:rPr>
      </w:pPr>
      <w:r w:rsidRPr="00F3786B">
        <w:rPr>
          <w:rFonts w:ascii="Calibri" w:hAnsi="Calibri" w:cs="Calibri"/>
        </w:rPr>
        <w:t>żądania wyjaśnień w przypadku wątpliwości w zakresie potwierdzenia spełniania ww. wymogów,</w:t>
      </w:r>
    </w:p>
    <w:p w14:paraId="4CAA6E04" w14:textId="5BCA3B0A" w:rsidR="009A5BBF" w:rsidRPr="00F3786B" w:rsidRDefault="009A5BBF" w:rsidP="00F3786B">
      <w:pPr>
        <w:numPr>
          <w:ilvl w:val="4"/>
          <w:numId w:val="31"/>
        </w:numPr>
        <w:tabs>
          <w:tab w:val="clear" w:pos="3600"/>
          <w:tab w:val="num" w:pos="709"/>
        </w:tabs>
        <w:spacing w:line="276" w:lineRule="auto"/>
        <w:ind w:left="709" w:hanging="283"/>
        <w:rPr>
          <w:rFonts w:ascii="Calibri" w:hAnsi="Calibri" w:cs="Calibri"/>
        </w:rPr>
      </w:pPr>
      <w:r w:rsidRPr="00F3786B">
        <w:rPr>
          <w:rFonts w:ascii="Calibri" w:hAnsi="Calibri" w:cs="Calibri"/>
        </w:rPr>
        <w:t>przeprowadzania kontroli na miejscu wykonywania świadczenia.</w:t>
      </w:r>
    </w:p>
    <w:p w14:paraId="173FBF17" w14:textId="76DE9155" w:rsidR="00EE6398" w:rsidRPr="00F3786B" w:rsidRDefault="00EE6398" w:rsidP="00F3786B">
      <w:pPr>
        <w:numPr>
          <w:ilvl w:val="3"/>
          <w:numId w:val="22"/>
        </w:numPr>
        <w:tabs>
          <w:tab w:val="clear" w:pos="2880"/>
          <w:tab w:val="num" w:pos="426"/>
        </w:tabs>
        <w:spacing w:line="276" w:lineRule="auto"/>
        <w:ind w:left="426" w:hanging="426"/>
        <w:rPr>
          <w:rFonts w:ascii="Calibri" w:hAnsi="Calibri" w:cs="Calibri"/>
        </w:rPr>
      </w:pPr>
      <w:r w:rsidRPr="00F3786B">
        <w:rPr>
          <w:rFonts w:ascii="Calibri" w:hAnsi="Calibri" w:cs="Calibri"/>
          <w:lang w:eastAsia="en-US"/>
        </w:rPr>
        <w:t>W trakcie realizacji zamówienia na każde wezwanie Zamawiającego w wyznaczonym w tym wezwaniu terminie, nie krótszym niż 3 dni robocze, Wykonawca przedłoży Zamawiającemu do wglądu poświadczone</w:t>
      </w:r>
      <w:r w:rsidR="00694E46" w:rsidRPr="00F3786B">
        <w:rPr>
          <w:rFonts w:ascii="Calibri" w:hAnsi="Calibri" w:cs="Calibri"/>
          <w:lang w:eastAsia="en-US"/>
        </w:rPr>
        <w:t>,</w:t>
      </w:r>
      <w:r w:rsidRPr="00F3786B">
        <w:rPr>
          <w:rFonts w:ascii="Calibri" w:hAnsi="Calibri" w:cs="Calibri"/>
          <w:lang w:eastAsia="en-US"/>
        </w:rPr>
        <w:t xml:space="preserve"> za zgodność</w:t>
      </w:r>
      <w:r w:rsidR="00BB3CC7" w:rsidRPr="00F3786B">
        <w:rPr>
          <w:rFonts w:ascii="Calibri" w:hAnsi="Calibri" w:cs="Calibri"/>
          <w:lang w:eastAsia="en-US"/>
        </w:rPr>
        <w:t xml:space="preserve"> </w:t>
      </w:r>
      <w:r w:rsidRPr="00F3786B">
        <w:rPr>
          <w:rFonts w:ascii="Calibri" w:hAnsi="Calibri" w:cs="Calibri"/>
          <w:lang w:eastAsia="en-US"/>
        </w:rPr>
        <w:t>z oryginałem odpowiednio przez Wykonawcę lub Podwykonawcę</w:t>
      </w:r>
      <w:r w:rsidR="00694E46" w:rsidRPr="00F3786B">
        <w:rPr>
          <w:rFonts w:ascii="Calibri" w:hAnsi="Calibri" w:cs="Calibri"/>
          <w:lang w:eastAsia="en-US"/>
        </w:rPr>
        <w:t>,</w:t>
      </w:r>
      <w:r w:rsidRPr="00F3786B">
        <w:rPr>
          <w:rFonts w:ascii="Calibri" w:hAnsi="Calibri" w:cs="Calibri"/>
          <w:b/>
          <w:bCs/>
          <w:lang w:eastAsia="en-US"/>
        </w:rPr>
        <w:t xml:space="preserve"> </w:t>
      </w:r>
      <w:r w:rsidRPr="00F3786B">
        <w:rPr>
          <w:rFonts w:ascii="Calibri" w:hAnsi="Calibri" w:cs="Calibri"/>
          <w:lang w:eastAsia="en-US"/>
        </w:rPr>
        <w:t xml:space="preserve">kopie umów o pracę osób wykonujących w trakcie realizacji zamówienia czynności określone w ust. 1 wraz z dokumentem regulującym zakres obowiązków, jeżeli został sporządzony. Kopie umów powinny zostać zanonimizowane w sposób zapewniający ochronę danych osobowych pracowników, zgodnie z przepisami </w:t>
      </w:r>
      <w:r w:rsidR="00A443F3" w:rsidRPr="00F3786B">
        <w:rPr>
          <w:rFonts w:ascii="Calibri" w:hAnsi="Calibri" w:cs="Calibri"/>
          <w:lang w:eastAsia="en-US"/>
        </w:rPr>
        <w:t>odnośnie danych osobowych (tj. w szczególności bez adresów, nr PESEL pracowników). Informacje takie jak: i</w:t>
      </w:r>
      <w:r w:rsidRPr="00F3786B">
        <w:rPr>
          <w:rFonts w:ascii="Calibri" w:hAnsi="Calibri" w:cs="Calibri"/>
          <w:lang w:eastAsia="en-US"/>
        </w:rPr>
        <w:t xml:space="preserve">mię i nazwisko </w:t>
      </w:r>
      <w:r w:rsidR="00A443F3" w:rsidRPr="00F3786B">
        <w:rPr>
          <w:rFonts w:ascii="Calibri" w:hAnsi="Calibri" w:cs="Calibri"/>
          <w:lang w:eastAsia="en-US"/>
        </w:rPr>
        <w:t xml:space="preserve">zatrudnionego </w:t>
      </w:r>
      <w:r w:rsidRPr="00F3786B">
        <w:rPr>
          <w:rFonts w:ascii="Calibri" w:hAnsi="Calibri" w:cs="Calibri"/>
          <w:lang w:eastAsia="en-US"/>
        </w:rPr>
        <w:t>pracownika</w:t>
      </w:r>
      <w:r w:rsidR="00A443F3" w:rsidRPr="00F3786B">
        <w:rPr>
          <w:rFonts w:ascii="Calibri" w:hAnsi="Calibri" w:cs="Calibri"/>
          <w:lang w:eastAsia="en-US"/>
        </w:rPr>
        <w:t>, data zawarcia umowy i rodzaj umowy o pracę powinny być możliwe do zidentyfikowania.</w:t>
      </w:r>
    </w:p>
    <w:p w14:paraId="03929F50" w14:textId="639E0E6D" w:rsidR="00EE6398" w:rsidRPr="00F3786B" w:rsidRDefault="00EE6398" w:rsidP="00F3786B">
      <w:pPr>
        <w:numPr>
          <w:ilvl w:val="3"/>
          <w:numId w:val="22"/>
        </w:numPr>
        <w:tabs>
          <w:tab w:val="clear" w:pos="2880"/>
        </w:tabs>
        <w:spacing w:line="276" w:lineRule="auto"/>
        <w:ind w:left="426" w:hanging="426"/>
        <w:rPr>
          <w:rFonts w:ascii="Calibri" w:hAnsi="Calibri" w:cs="Calibri"/>
        </w:rPr>
      </w:pPr>
      <w:r w:rsidRPr="00F3786B">
        <w:rPr>
          <w:rFonts w:ascii="Calibri" w:hAnsi="Calibri" w:cs="Calibri"/>
        </w:rPr>
        <w:t>Z tytułu niespełnienia przez Wykonawcę lub Podwykonawcę wymogu zatrudnienia na podstawie umowy o pracę osób wykonujących wskazane w ust. 1 czynności</w:t>
      </w:r>
      <w:r w:rsidR="00D63736" w:rsidRPr="00F3786B">
        <w:rPr>
          <w:rFonts w:ascii="Calibri" w:hAnsi="Calibri" w:cs="Calibri"/>
        </w:rPr>
        <w:t>,</w:t>
      </w:r>
      <w:r w:rsidRPr="00F3786B">
        <w:rPr>
          <w:rFonts w:ascii="Calibri" w:hAnsi="Calibri" w:cs="Calibri"/>
        </w:rPr>
        <w:t xml:space="preserve"> Zamawiający przewiduje sankcję w postaci obowiązku zapłaty</w:t>
      </w:r>
      <w:r w:rsidR="00F667AB" w:rsidRPr="00F3786B">
        <w:rPr>
          <w:rFonts w:ascii="Calibri" w:hAnsi="Calibri" w:cs="Calibri"/>
        </w:rPr>
        <w:t xml:space="preserve"> przez Wykonawcę kary umownej w </w:t>
      </w:r>
      <w:r w:rsidRPr="00F3786B">
        <w:rPr>
          <w:rFonts w:ascii="Calibri" w:hAnsi="Calibri" w:cs="Calibri"/>
        </w:rPr>
        <w:t xml:space="preserve">wysokości określonej </w:t>
      </w:r>
      <w:r w:rsidRPr="00F3786B">
        <w:rPr>
          <w:rFonts w:ascii="Calibri" w:hAnsi="Calibri" w:cs="Calibri"/>
          <w:u w:val="single"/>
        </w:rPr>
        <w:t>w § 1</w:t>
      </w:r>
      <w:r w:rsidR="007C5D5E" w:rsidRPr="00F3786B">
        <w:rPr>
          <w:rFonts w:ascii="Calibri" w:hAnsi="Calibri" w:cs="Calibri"/>
          <w:u w:val="single"/>
        </w:rPr>
        <w:t>5</w:t>
      </w:r>
      <w:r w:rsidRPr="00F3786B">
        <w:rPr>
          <w:rFonts w:ascii="Calibri" w:hAnsi="Calibri" w:cs="Calibri"/>
          <w:u w:val="single"/>
        </w:rPr>
        <w:t xml:space="preserve"> ust.</w:t>
      </w:r>
      <w:r w:rsidR="00665617">
        <w:rPr>
          <w:rFonts w:ascii="Calibri" w:hAnsi="Calibri" w:cs="Calibri"/>
          <w:u w:val="single"/>
        </w:rPr>
        <w:t xml:space="preserve"> </w:t>
      </w:r>
      <w:r w:rsidRPr="00F3786B">
        <w:rPr>
          <w:rFonts w:ascii="Calibri" w:hAnsi="Calibri" w:cs="Calibri"/>
          <w:u w:val="single"/>
        </w:rPr>
        <w:t xml:space="preserve">2 </w:t>
      </w:r>
      <w:r w:rsidR="00873439" w:rsidRPr="00F3786B">
        <w:rPr>
          <w:rFonts w:ascii="Calibri" w:hAnsi="Calibri" w:cs="Calibri"/>
          <w:u w:val="single"/>
        </w:rPr>
        <w:t>lit</w:t>
      </w:r>
      <w:r w:rsidRPr="00F3786B">
        <w:rPr>
          <w:rFonts w:ascii="Calibri" w:hAnsi="Calibri" w:cs="Calibri"/>
          <w:u w:val="single"/>
        </w:rPr>
        <w:t xml:space="preserve">. </w:t>
      </w:r>
      <w:r w:rsidR="003158C2" w:rsidRPr="00F3786B">
        <w:rPr>
          <w:rFonts w:ascii="Calibri" w:hAnsi="Calibri" w:cs="Calibri"/>
          <w:u w:val="single"/>
        </w:rPr>
        <w:t>f</w:t>
      </w:r>
      <w:r w:rsidR="006D5110" w:rsidRPr="00F3786B">
        <w:rPr>
          <w:rFonts w:ascii="Calibri" w:hAnsi="Calibri" w:cs="Calibri"/>
          <w:u w:val="single"/>
        </w:rPr>
        <w:t>)</w:t>
      </w:r>
      <w:r w:rsidRPr="00F3786B">
        <w:rPr>
          <w:rFonts w:ascii="Calibri" w:hAnsi="Calibri" w:cs="Calibri"/>
        </w:rPr>
        <w:t xml:space="preserve"> umowy</w:t>
      </w:r>
      <w:r w:rsidR="00F667AB" w:rsidRPr="00F3786B">
        <w:rPr>
          <w:rFonts w:ascii="Calibri" w:hAnsi="Calibri" w:cs="Calibri"/>
        </w:rPr>
        <w:t>. Niezłożenie przez Wykonawcę w </w:t>
      </w:r>
      <w:r w:rsidRPr="00F3786B">
        <w:rPr>
          <w:rFonts w:ascii="Calibri" w:hAnsi="Calibri" w:cs="Calibri"/>
        </w:rPr>
        <w:t>wyznaczonym przez Zamawiającego terminie żądanyc</w:t>
      </w:r>
      <w:r w:rsidR="00B00406" w:rsidRPr="00F3786B">
        <w:rPr>
          <w:rFonts w:ascii="Calibri" w:hAnsi="Calibri" w:cs="Calibri"/>
        </w:rPr>
        <w:t>h przez Zamawiającego dowodów w </w:t>
      </w:r>
      <w:r w:rsidRPr="00F3786B">
        <w:rPr>
          <w:rFonts w:ascii="Calibri" w:hAnsi="Calibri" w:cs="Calibri"/>
        </w:rPr>
        <w:t xml:space="preserve">celu potwierdzenia spełnienia przez Wykonawcę lub Podwykonawcę wymogu zatrudnienia na podstawie umowy o pracę traktowane będzie jako niespełnienie przez </w:t>
      </w:r>
      <w:r w:rsidR="00A443F3" w:rsidRPr="00F3786B">
        <w:rPr>
          <w:rFonts w:ascii="Calibri" w:hAnsi="Calibri" w:cs="Calibri"/>
        </w:rPr>
        <w:t>Wykonawcę lub P</w:t>
      </w:r>
      <w:r w:rsidRPr="00F3786B">
        <w:rPr>
          <w:rFonts w:ascii="Calibri" w:hAnsi="Calibri" w:cs="Calibri"/>
        </w:rPr>
        <w:t>odwykonawcę wymogu zatrudnienia na podstawie umowy o pracę osób wykonujących wskazane w ust. 1 czynności.</w:t>
      </w:r>
    </w:p>
    <w:p w14:paraId="2AF67E41" w14:textId="50EEE939" w:rsidR="00EE6398" w:rsidRPr="00F3786B" w:rsidRDefault="00EE6398" w:rsidP="00F3786B">
      <w:pPr>
        <w:numPr>
          <w:ilvl w:val="3"/>
          <w:numId w:val="22"/>
        </w:numPr>
        <w:tabs>
          <w:tab w:val="clear" w:pos="2880"/>
        </w:tabs>
        <w:spacing w:line="276" w:lineRule="auto"/>
        <w:ind w:left="426" w:hanging="284"/>
        <w:rPr>
          <w:rFonts w:ascii="Calibri" w:hAnsi="Calibri" w:cs="Calibri"/>
        </w:rPr>
      </w:pPr>
      <w:r w:rsidRPr="00F3786B">
        <w:rPr>
          <w:rFonts w:ascii="Calibri" w:hAnsi="Calibri" w:cs="Calibri"/>
        </w:rPr>
        <w:t xml:space="preserve">W przypadku więcej niż trzykrotnego niedopełnienia wymogu zatrudniania pracowników świadczących określone czynności na podstawie umowy o pracę w rozumieniu przepisów Kodeksu </w:t>
      </w:r>
      <w:r w:rsidR="0051512B" w:rsidRPr="00F3786B">
        <w:rPr>
          <w:rFonts w:ascii="Calibri" w:hAnsi="Calibri" w:cs="Calibri"/>
        </w:rPr>
        <w:t>p</w:t>
      </w:r>
      <w:r w:rsidRPr="00F3786B">
        <w:rPr>
          <w:rFonts w:ascii="Calibri" w:hAnsi="Calibri" w:cs="Calibri"/>
        </w:rPr>
        <w:t>racy</w:t>
      </w:r>
      <w:r w:rsidR="0051512B" w:rsidRPr="00F3786B">
        <w:rPr>
          <w:rFonts w:ascii="Calibri" w:hAnsi="Calibri" w:cs="Calibri"/>
        </w:rPr>
        <w:t>,</w:t>
      </w:r>
      <w:r w:rsidRPr="00F3786B">
        <w:rPr>
          <w:rFonts w:ascii="Calibri" w:hAnsi="Calibri" w:cs="Calibri"/>
        </w:rPr>
        <w:t xml:space="preserve"> Zamawiający uprawniony będzie do odstąpienia od umowy zgodnie z </w:t>
      </w:r>
      <w:r w:rsidRPr="00F3786B">
        <w:rPr>
          <w:rFonts w:ascii="Calibri" w:hAnsi="Calibri" w:cs="Calibri"/>
          <w:u w:val="single"/>
        </w:rPr>
        <w:t>§ 1</w:t>
      </w:r>
      <w:r w:rsidR="00BE2C6D" w:rsidRPr="00F3786B">
        <w:rPr>
          <w:rFonts w:ascii="Calibri" w:hAnsi="Calibri" w:cs="Calibri"/>
          <w:u w:val="single"/>
        </w:rPr>
        <w:t>6</w:t>
      </w:r>
      <w:r w:rsidRPr="00F3786B">
        <w:rPr>
          <w:rFonts w:ascii="Calibri" w:hAnsi="Calibri" w:cs="Calibri"/>
          <w:u w:val="single"/>
        </w:rPr>
        <w:t xml:space="preserve"> </w:t>
      </w:r>
      <w:r w:rsidRPr="00F3786B">
        <w:rPr>
          <w:rFonts w:ascii="Calibri" w:hAnsi="Calibri" w:cs="Calibri"/>
          <w:noProof/>
          <w:u w:val="single"/>
        </w:rPr>
        <w:t xml:space="preserve">ust. </w:t>
      </w:r>
      <w:r w:rsidR="00BE2C6D" w:rsidRPr="00F3786B">
        <w:rPr>
          <w:rFonts w:ascii="Calibri" w:hAnsi="Calibri" w:cs="Calibri"/>
          <w:noProof/>
          <w:u w:val="single"/>
        </w:rPr>
        <w:t>1</w:t>
      </w:r>
      <w:r w:rsidRPr="00F3786B">
        <w:rPr>
          <w:rFonts w:ascii="Calibri" w:hAnsi="Calibri" w:cs="Calibri"/>
          <w:noProof/>
          <w:u w:val="single"/>
        </w:rPr>
        <w:t xml:space="preserve"> </w:t>
      </w:r>
      <w:r w:rsidR="00873439" w:rsidRPr="00F3786B">
        <w:rPr>
          <w:rFonts w:ascii="Calibri" w:hAnsi="Calibri" w:cs="Calibri"/>
          <w:noProof/>
          <w:u w:val="single"/>
        </w:rPr>
        <w:t>lit</w:t>
      </w:r>
      <w:r w:rsidRPr="00F3786B">
        <w:rPr>
          <w:rFonts w:ascii="Calibri" w:hAnsi="Calibri" w:cs="Calibri"/>
          <w:noProof/>
          <w:u w:val="single"/>
        </w:rPr>
        <w:t xml:space="preserve">. </w:t>
      </w:r>
      <w:r w:rsidR="00BE2C6D" w:rsidRPr="00F3786B">
        <w:rPr>
          <w:rFonts w:ascii="Calibri" w:hAnsi="Calibri" w:cs="Calibri"/>
          <w:noProof/>
          <w:u w:val="single"/>
        </w:rPr>
        <w:t>h</w:t>
      </w:r>
      <w:r w:rsidR="006D5110" w:rsidRPr="00F3786B">
        <w:rPr>
          <w:rFonts w:ascii="Calibri" w:hAnsi="Calibri" w:cs="Calibri"/>
          <w:noProof/>
          <w:u w:val="single"/>
        </w:rPr>
        <w:t>)</w:t>
      </w:r>
      <w:r w:rsidRPr="00F3786B">
        <w:rPr>
          <w:rFonts w:ascii="Calibri" w:hAnsi="Calibri" w:cs="Calibri"/>
          <w:noProof/>
        </w:rPr>
        <w:t xml:space="preserve"> </w:t>
      </w:r>
      <w:r w:rsidRPr="00F3786B">
        <w:rPr>
          <w:rFonts w:ascii="Calibri" w:hAnsi="Calibri" w:cs="Calibri"/>
        </w:rPr>
        <w:t>umowy.</w:t>
      </w:r>
    </w:p>
    <w:p w14:paraId="3AACDEC9" w14:textId="37D0E249" w:rsidR="00944735" w:rsidRPr="00F3786B" w:rsidRDefault="00EE6398" w:rsidP="00F3786B">
      <w:pPr>
        <w:numPr>
          <w:ilvl w:val="3"/>
          <w:numId w:val="22"/>
        </w:numPr>
        <w:tabs>
          <w:tab w:val="clear" w:pos="2880"/>
        </w:tabs>
        <w:spacing w:line="276" w:lineRule="auto"/>
        <w:ind w:left="567" w:hanging="425"/>
        <w:rPr>
          <w:rFonts w:ascii="Calibri" w:hAnsi="Calibri" w:cs="Calibri"/>
          <w:b/>
        </w:rPr>
      </w:pPr>
      <w:r w:rsidRPr="00F3786B">
        <w:rPr>
          <w:rFonts w:ascii="Calibri" w:hAnsi="Calibri" w:cs="Calibri"/>
        </w:rPr>
        <w:t>W przypadku uzasadnionych wątpliwości co do przestrzegania prawa pracy przez Wykonawcę lub Podwykonawcę, Zamawiający może zwrócić się o przeprowadzenie kontroli przez Państwową Inspekcję Pracy.</w:t>
      </w:r>
      <w:bookmarkEnd w:id="5"/>
      <w:bookmarkEnd w:id="6"/>
    </w:p>
    <w:p w14:paraId="78976165" w14:textId="77777777" w:rsidR="00FD29AF" w:rsidRPr="00F3786B" w:rsidRDefault="00FD29AF" w:rsidP="00F3786B">
      <w:pPr>
        <w:spacing w:line="276" w:lineRule="auto"/>
        <w:rPr>
          <w:rFonts w:ascii="Calibri" w:hAnsi="Calibri" w:cs="Calibri"/>
          <w:b/>
        </w:rPr>
      </w:pPr>
    </w:p>
    <w:p w14:paraId="361D7621" w14:textId="688A551F" w:rsidR="0053194B" w:rsidRPr="00F3786B" w:rsidRDefault="0053194B" w:rsidP="00E70ADC">
      <w:pPr>
        <w:spacing w:line="276" w:lineRule="auto"/>
        <w:jc w:val="center"/>
        <w:rPr>
          <w:rFonts w:ascii="Calibri" w:hAnsi="Calibri" w:cs="Calibri"/>
          <w:b/>
        </w:rPr>
      </w:pPr>
      <w:r w:rsidRPr="00F3786B">
        <w:rPr>
          <w:rFonts w:ascii="Calibri" w:hAnsi="Calibri" w:cs="Calibri"/>
          <w:b/>
        </w:rPr>
        <w:t>§ 1</w:t>
      </w:r>
      <w:r w:rsidR="00666D4B" w:rsidRPr="00F3786B">
        <w:rPr>
          <w:rFonts w:ascii="Calibri" w:hAnsi="Calibri" w:cs="Calibri"/>
          <w:b/>
        </w:rPr>
        <w:t>3</w:t>
      </w:r>
      <w:r w:rsidR="00227B06" w:rsidRPr="00F3786B">
        <w:rPr>
          <w:rFonts w:ascii="Calibri" w:hAnsi="Calibri" w:cs="Calibri"/>
          <w:b/>
        </w:rPr>
        <w:t>.</w:t>
      </w:r>
      <w:r w:rsidRPr="00F3786B">
        <w:rPr>
          <w:rFonts w:ascii="Calibri" w:hAnsi="Calibri" w:cs="Calibri"/>
          <w:b/>
        </w:rPr>
        <w:t>Postanowienia dotyczące podwykonawstwa:</w:t>
      </w:r>
    </w:p>
    <w:p w14:paraId="2349A363" w14:textId="53D94B41" w:rsidR="0053194B" w:rsidRPr="00F3786B" w:rsidRDefault="0053194B" w:rsidP="00F3786B">
      <w:pPr>
        <w:numPr>
          <w:ilvl w:val="0"/>
          <w:numId w:val="23"/>
        </w:numPr>
        <w:autoSpaceDE w:val="0"/>
        <w:autoSpaceDN w:val="0"/>
        <w:adjustRightInd w:val="0"/>
        <w:spacing w:line="276" w:lineRule="auto"/>
        <w:ind w:left="284" w:hanging="284"/>
        <w:rPr>
          <w:rFonts w:ascii="Calibri" w:hAnsi="Calibri" w:cs="Calibri"/>
        </w:rPr>
      </w:pPr>
      <w:r w:rsidRPr="00F3786B">
        <w:rPr>
          <w:rFonts w:ascii="Calibri" w:hAnsi="Calibri" w:cs="Calibri"/>
        </w:rPr>
        <w:t xml:space="preserve">Podwykonawca może rozpocząć prace nie wcześniej niż </w:t>
      </w:r>
      <w:r w:rsidR="00B76C96" w:rsidRPr="00F3786B">
        <w:rPr>
          <w:rFonts w:ascii="Calibri" w:hAnsi="Calibri" w:cs="Calibri"/>
        </w:rPr>
        <w:t xml:space="preserve">przed </w:t>
      </w:r>
      <w:r w:rsidRPr="00F3786B">
        <w:rPr>
          <w:rFonts w:ascii="Calibri" w:hAnsi="Calibri" w:cs="Calibri"/>
        </w:rPr>
        <w:t>dni</w:t>
      </w:r>
      <w:r w:rsidR="00B76C96" w:rsidRPr="00F3786B">
        <w:rPr>
          <w:rFonts w:ascii="Calibri" w:hAnsi="Calibri" w:cs="Calibri"/>
        </w:rPr>
        <w:t xml:space="preserve">em </w:t>
      </w:r>
      <w:r w:rsidRPr="00F3786B">
        <w:rPr>
          <w:rFonts w:ascii="Calibri" w:hAnsi="Calibri" w:cs="Calibri"/>
        </w:rPr>
        <w:t>podpisania umowy z Wykonawcą.</w:t>
      </w:r>
    </w:p>
    <w:p w14:paraId="5B0DC6CF" w14:textId="05449FF8" w:rsidR="0053194B" w:rsidRPr="00F3786B" w:rsidRDefault="0053194B" w:rsidP="00F3786B">
      <w:pPr>
        <w:numPr>
          <w:ilvl w:val="0"/>
          <w:numId w:val="23"/>
        </w:numPr>
        <w:autoSpaceDE w:val="0"/>
        <w:autoSpaceDN w:val="0"/>
        <w:adjustRightInd w:val="0"/>
        <w:spacing w:line="276" w:lineRule="auto"/>
        <w:ind w:left="284" w:hanging="284"/>
        <w:rPr>
          <w:rFonts w:ascii="Calibri" w:hAnsi="Calibri" w:cs="Calibri"/>
        </w:rPr>
      </w:pPr>
      <w:r w:rsidRPr="00F3786B">
        <w:rPr>
          <w:rFonts w:ascii="Calibri" w:hAnsi="Calibri" w:cs="Calibri"/>
        </w:rPr>
        <w:t>Wykonawca</w:t>
      </w:r>
      <w:r w:rsidR="001D5D40" w:rsidRPr="00F3786B">
        <w:rPr>
          <w:rFonts w:ascii="Calibri" w:hAnsi="Calibri" w:cs="Calibri"/>
        </w:rPr>
        <w:t>,</w:t>
      </w:r>
      <w:r w:rsidRPr="00F3786B">
        <w:rPr>
          <w:rFonts w:ascii="Calibri" w:hAnsi="Calibri" w:cs="Calibri"/>
        </w:rPr>
        <w:t xml:space="preserve"> nie później niż na 7 dni przed planowanym terminem wprowadzenia </w:t>
      </w:r>
      <w:r w:rsidR="000C3158" w:rsidRPr="00F3786B">
        <w:rPr>
          <w:rFonts w:ascii="Calibri" w:hAnsi="Calibri" w:cs="Calibri"/>
        </w:rPr>
        <w:t>P</w:t>
      </w:r>
      <w:r w:rsidRPr="00F3786B">
        <w:rPr>
          <w:rFonts w:ascii="Calibri" w:hAnsi="Calibri" w:cs="Calibri"/>
        </w:rPr>
        <w:t xml:space="preserve">odwykonawcy na </w:t>
      </w:r>
      <w:r w:rsidR="00E87B87" w:rsidRPr="00F3786B">
        <w:rPr>
          <w:rFonts w:ascii="Calibri" w:hAnsi="Calibri" w:cs="Calibri"/>
        </w:rPr>
        <w:t>teren</w:t>
      </w:r>
      <w:r w:rsidRPr="00F3786B">
        <w:rPr>
          <w:rFonts w:ascii="Calibri" w:hAnsi="Calibri" w:cs="Calibri"/>
        </w:rPr>
        <w:t xml:space="preserve"> budowy</w:t>
      </w:r>
      <w:r w:rsidR="001D5D40" w:rsidRPr="00F3786B">
        <w:rPr>
          <w:rFonts w:ascii="Calibri" w:hAnsi="Calibri" w:cs="Calibri"/>
        </w:rPr>
        <w:t>,</w:t>
      </w:r>
      <w:r w:rsidRPr="00F3786B">
        <w:rPr>
          <w:rFonts w:ascii="Calibri" w:hAnsi="Calibri" w:cs="Calibri"/>
        </w:rPr>
        <w:t xml:space="preserve"> ma obowiązek przedłożenia Zamawiającemu projektu umowy o podwykonawstwo, której przedmiotem są roboty budowlane, a także projektu jej zmiany.</w:t>
      </w:r>
    </w:p>
    <w:p w14:paraId="3A90D5BB" w14:textId="1AECC388" w:rsidR="0053194B" w:rsidRPr="00F3786B" w:rsidRDefault="0053194B" w:rsidP="00F3786B">
      <w:pPr>
        <w:numPr>
          <w:ilvl w:val="0"/>
          <w:numId w:val="23"/>
        </w:numPr>
        <w:autoSpaceDE w:val="0"/>
        <w:autoSpaceDN w:val="0"/>
        <w:adjustRightInd w:val="0"/>
        <w:spacing w:line="276" w:lineRule="auto"/>
        <w:ind w:left="284" w:hanging="284"/>
        <w:rPr>
          <w:rFonts w:ascii="Calibri" w:hAnsi="Calibri" w:cs="Calibri"/>
        </w:rPr>
      </w:pPr>
      <w:r w:rsidRPr="00F3786B">
        <w:rPr>
          <w:rFonts w:ascii="Calibri" w:hAnsi="Calibri" w:cs="Calibri"/>
        </w:rPr>
        <w:lastRenderedPageBreak/>
        <w:t xml:space="preserve">Zamawiający w terminie do </w:t>
      </w:r>
      <w:r w:rsidR="00F6298A" w:rsidRPr="00F3786B">
        <w:rPr>
          <w:rFonts w:ascii="Calibri" w:hAnsi="Calibri" w:cs="Calibri"/>
        </w:rPr>
        <w:t>14</w:t>
      </w:r>
      <w:r w:rsidRPr="00F3786B">
        <w:rPr>
          <w:rFonts w:ascii="Calibri" w:hAnsi="Calibri" w:cs="Calibri"/>
        </w:rPr>
        <w:t xml:space="preserve"> dni od dnia otrzymania projektu umowy o podwykonawstwo, której przedmiotem są roboty budowlane, wnosi zastrzeżenia do przedłożonego projektu, i do projektu zmia</w:t>
      </w:r>
      <w:r w:rsidR="008A488A" w:rsidRPr="00F3786B">
        <w:rPr>
          <w:rFonts w:ascii="Calibri" w:hAnsi="Calibri" w:cs="Calibri"/>
        </w:rPr>
        <w:t xml:space="preserve">ny umowy. Zastrzeżenia dotyczyć </w:t>
      </w:r>
      <w:r w:rsidRPr="00F3786B">
        <w:rPr>
          <w:rFonts w:ascii="Calibri" w:hAnsi="Calibri" w:cs="Calibri"/>
        </w:rPr>
        <w:t>mogą jedyni</w:t>
      </w:r>
      <w:r w:rsidR="00F667AB" w:rsidRPr="00F3786B">
        <w:rPr>
          <w:rFonts w:ascii="Calibri" w:hAnsi="Calibri" w:cs="Calibri"/>
        </w:rPr>
        <w:t>e niezgodności projektu umowy z </w:t>
      </w:r>
      <w:r w:rsidRPr="00F3786B">
        <w:rPr>
          <w:rFonts w:ascii="Calibri" w:hAnsi="Calibri" w:cs="Calibri"/>
        </w:rPr>
        <w:t>wymogami określonymi w ust. 6.</w:t>
      </w:r>
      <w:r w:rsidR="000C3158" w:rsidRPr="00F3786B">
        <w:rPr>
          <w:rFonts w:ascii="Calibri" w:hAnsi="Calibri" w:cs="Calibri"/>
        </w:rPr>
        <w:t xml:space="preserve"> </w:t>
      </w:r>
    </w:p>
    <w:p w14:paraId="61643B4D" w14:textId="77777777" w:rsidR="0053194B" w:rsidRPr="00F3786B" w:rsidRDefault="0053194B" w:rsidP="00F3786B">
      <w:pPr>
        <w:numPr>
          <w:ilvl w:val="0"/>
          <w:numId w:val="23"/>
        </w:numPr>
        <w:autoSpaceDE w:val="0"/>
        <w:autoSpaceDN w:val="0"/>
        <w:adjustRightInd w:val="0"/>
        <w:spacing w:line="276" w:lineRule="auto"/>
        <w:ind w:left="284" w:hanging="284"/>
        <w:rPr>
          <w:rFonts w:ascii="Calibri" w:hAnsi="Calibri" w:cs="Calibri"/>
        </w:rPr>
      </w:pPr>
      <w:r w:rsidRPr="00F3786B">
        <w:rPr>
          <w:rFonts w:ascii="Calibri" w:hAnsi="Calibri" w:cs="Calibri"/>
        </w:rPr>
        <w:t xml:space="preserve">Wykonawca w terminie do 7 dni od dnia zawarcia umowy z </w:t>
      </w:r>
      <w:r w:rsidR="000C3158" w:rsidRPr="00F3786B">
        <w:rPr>
          <w:rFonts w:ascii="Calibri" w:hAnsi="Calibri" w:cs="Calibri"/>
        </w:rPr>
        <w:t>P</w:t>
      </w:r>
      <w:r w:rsidRPr="00F3786B">
        <w:rPr>
          <w:rFonts w:ascii="Calibri" w:hAnsi="Calibri" w:cs="Calibri"/>
        </w:rPr>
        <w:t>odwykonawcą przedkłada Zamawiającemu poświadczoną za zgodność z oryginałem kopię zawartej umowy o podwykonawstwo, której przedmiotem są roboty budowlane, i jej zmiany.</w:t>
      </w:r>
    </w:p>
    <w:p w14:paraId="5D43E70A" w14:textId="6ECF4269" w:rsidR="0053194B" w:rsidRPr="00F3786B" w:rsidRDefault="0053194B" w:rsidP="00F3786B">
      <w:pPr>
        <w:numPr>
          <w:ilvl w:val="0"/>
          <w:numId w:val="23"/>
        </w:numPr>
        <w:autoSpaceDE w:val="0"/>
        <w:autoSpaceDN w:val="0"/>
        <w:adjustRightInd w:val="0"/>
        <w:spacing w:line="276" w:lineRule="auto"/>
        <w:ind w:left="284" w:hanging="284"/>
        <w:rPr>
          <w:rFonts w:ascii="Calibri" w:hAnsi="Calibri" w:cs="Calibri"/>
        </w:rPr>
      </w:pPr>
      <w:r w:rsidRPr="00F3786B">
        <w:rPr>
          <w:rFonts w:ascii="Calibri" w:hAnsi="Calibri" w:cs="Calibri"/>
        </w:rPr>
        <w:t>Zamawiający w terminie do</w:t>
      </w:r>
      <w:r w:rsidR="000C3158" w:rsidRPr="00F3786B">
        <w:rPr>
          <w:rFonts w:ascii="Calibri" w:hAnsi="Calibri" w:cs="Calibri"/>
        </w:rPr>
        <w:t xml:space="preserve"> </w:t>
      </w:r>
      <w:r w:rsidR="00F6298A" w:rsidRPr="00F3786B">
        <w:rPr>
          <w:rFonts w:ascii="Calibri" w:hAnsi="Calibri" w:cs="Calibri"/>
        </w:rPr>
        <w:t>14</w:t>
      </w:r>
      <w:r w:rsidRPr="00F3786B">
        <w:rPr>
          <w:rFonts w:ascii="Calibri" w:hAnsi="Calibri" w:cs="Calibri"/>
        </w:rPr>
        <w:t xml:space="preserve"> dni wnosi sprzeciw do umowy o podwykonawstwo, której przedmiotem są roboty budowlane, i do jej zmian. Sprzeciw dotyczyć może jedynie niezgodności zawartej umowy z wymogami określonymi w ust. 6.</w:t>
      </w:r>
    </w:p>
    <w:p w14:paraId="11036452" w14:textId="77777777" w:rsidR="0053194B" w:rsidRPr="00F3786B" w:rsidRDefault="0053194B" w:rsidP="00F3786B">
      <w:pPr>
        <w:numPr>
          <w:ilvl w:val="0"/>
          <w:numId w:val="23"/>
        </w:numPr>
        <w:autoSpaceDE w:val="0"/>
        <w:autoSpaceDN w:val="0"/>
        <w:adjustRightInd w:val="0"/>
        <w:spacing w:line="276" w:lineRule="auto"/>
        <w:ind w:left="284" w:hanging="284"/>
        <w:rPr>
          <w:rFonts w:ascii="Calibri" w:hAnsi="Calibri" w:cs="Calibri"/>
        </w:rPr>
      </w:pPr>
      <w:r w:rsidRPr="00F3786B">
        <w:rPr>
          <w:rFonts w:ascii="Calibri" w:hAnsi="Calibri" w:cs="Calibri"/>
        </w:rPr>
        <w:t>Wymagania dotyczące umowy o podwykonawstwo, których niespełnienie spowoduje zgłoszenie przez Zamawiającego zastrzeżeń lub sprzeciwu:</w:t>
      </w:r>
    </w:p>
    <w:p w14:paraId="4A2C50AA" w14:textId="659B0736" w:rsidR="0053194B" w:rsidRPr="00F3786B" w:rsidRDefault="0053194B" w:rsidP="00F3786B">
      <w:pPr>
        <w:pStyle w:val="Akapitzlist"/>
        <w:numPr>
          <w:ilvl w:val="0"/>
          <w:numId w:val="25"/>
        </w:numPr>
        <w:suppressAutoHyphens w:val="0"/>
        <w:autoSpaceDE w:val="0"/>
        <w:autoSpaceDN w:val="0"/>
        <w:adjustRightInd w:val="0"/>
        <w:spacing w:line="276" w:lineRule="auto"/>
        <w:ind w:left="567" w:hanging="283"/>
        <w:rPr>
          <w:rFonts w:ascii="Calibri" w:hAnsi="Calibri" w:cs="Calibri"/>
        </w:rPr>
      </w:pPr>
      <w:r w:rsidRPr="00F3786B">
        <w:rPr>
          <w:rFonts w:ascii="Calibri" w:hAnsi="Calibri" w:cs="Calibri"/>
        </w:rPr>
        <w:t xml:space="preserve">termin zapłaty wynagrodzenia </w:t>
      </w:r>
      <w:r w:rsidR="000C3158" w:rsidRPr="00F3786B">
        <w:rPr>
          <w:rFonts w:ascii="Calibri" w:hAnsi="Calibri" w:cs="Calibri"/>
        </w:rPr>
        <w:t>P</w:t>
      </w:r>
      <w:r w:rsidRPr="00F3786B">
        <w:rPr>
          <w:rFonts w:ascii="Calibri" w:hAnsi="Calibri" w:cs="Calibri"/>
        </w:rPr>
        <w:t xml:space="preserve">odwykonawcy lub dalszemu </w:t>
      </w:r>
      <w:r w:rsidR="000C3158" w:rsidRPr="00F3786B">
        <w:rPr>
          <w:rFonts w:ascii="Calibri" w:hAnsi="Calibri" w:cs="Calibri"/>
        </w:rPr>
        <w:t>P</w:t>
      </w:r>
      <w:r w:rsidRPr="00F3786B">
        <w:rPr>
          <w:rFonts w:ascii="Calibri" w:hAnsi="Calibri" w:cs="Calibri"/>
        </w:rPr>
        <w:t xml:space="preserve">odwykonawcy nie może być dłuższy niż </w:t>
      </w:r>
      <w:r w:rsidR="00343357" w:rsidRPr="00F3786B">
        <w:rPr>
          <w:rFonts w:ascii="Calibri" w:hAnsi="Calibri" w:cs="Calibri"/>
        </w:rPr>
        <w:t>21</w:t>
      </w:r>
      <w:r w:rsidRPr="00F3786B">
        <w:rPr>
          <w:rFonts w:ascii="Calibri" w:hAnsi="Calibri" w:cs="Calibri"/>
        </w:rPr>
        <w:t xml:space="preserve"> dni od dnia doręczenia</w:t>
      </w:r>
      <w:r w:rsidR="001D5D40" w:rsidRPr="00F3786B">
        <w:rPr>
          <w:rFonts w:ascii="Calibri" w:hAnsi="Calibri" w:cs="Calibri"/>
        </w:rPr>
        <w:t xml:space="preserve"> W</w:t>
      </w:r>
      <w:r w:rsidR="000141AC" w:rsidRPr="00F3786B">
        <w:rPr>
          <w:rFonts w:ascii="Calibri" w:hAnsi="Calibri" w:cs="Calibri"/>
        </w:rPr>
        <w:t>ykonawcy faktury lub rachunku,</w:t>
      </w:r>
    </w:p>
    <w:p w14:paraId="211F7069" w14:textId="77777777" w:rsidR="0053194B" w:rsidRPr="00F3786B" w:rsidRDefault="0053194B" w:rsidP="00F3786B">
      <w:pPr>
        <w:pStyle w:val="Akapitzlist"/>
        <w:numPr>
          <w:ilvl w:val="0"/>
          <w:numId w:val="25"/>
        </w:numPr>
        <w:suppressAutoHyphens w:val="0"/>
        <w:autoSpaceDE w:val="0"/>
        <w:autoSpaceDN w:val="0"/>
        <w:adjustRightInd w:val="0"/>
        <w:spacing w:line="276" w:lineRule="auto"/>
        <w:ind w:left="567" w:hanging="283"/>
        <w:rPr>
          <w:rFonts w:ascii="Calibri" w:hAnsi="Calibri" w:cs="Calibri"/>
        </w:rPr>
      </w:pPr>
      <w:r w:rsidRPr="00F3786B">
        <w:rPr>
          <w:rFonts w:ascii="Calibri" w:hAnsi="Calibri" w:cs="Calibri"/>
        </w:rPr>
        <w:t xml:space="preserve">termin realizacji zakresu przekazanego do realizacji </w:t>
      </w:r>
      <w:r w:rsidR="000C3158" w:rsidRPr="00F3786B">
        <w:rPr>
          <w:rFonts w:ascii="Calibri" w:hAnsi="Calibri" w:cs="Calibri"/>
        </w:rPr>
        <w:t>P</w:t>
      </w:r>
      <w:r w:rsidRPr="00F3786B">
        <w:rPr>
          <w:rFonts w:ascii="Calibri" w:hAnsi="Calibri" w:cs="Calibri"/>
        </w:rPr>
        <w:t>odwykonawcy nie może być dłuższy od terminu realizacji przedm</w:t>
      </w:r>
      <w:r w:rsidR="000141AC" w:rsidRPr="00F3786B">
        <w:rPr>
          <w:rFonts w:ascii="Calibri" w:hAnsi="Calibri" w:cs="Calibri"/>
        </w:rPr>
        <w:t>iotowego zamówienia publicznego,</w:t>
      </w:r>
    </w:p>
    <w:p w14:paraId="4E284023" w14:textId="77777777" w:rsidR="0053194B" w:rsidRPr="00F3786B" w:rsidRDefault="0053194B" w:rsidP="00F3786B">
      <w:pPr>
        <w:pStyle w:val="Akapitzlist"/>
        <w:numPr>
          <w:ilvl w:val="0"/>
          <w:numId w:val="25"/>
        </w:numPr>
        <w:suppressAutoHyphens w:val="0"/>
        <w:autoSpaceDE w:val="0"/>
        <w:autoSpaceDN w:val="0"/>
        <w:adjustRightInd w:val="0"/>
        <w:spacing w:line="276" w:lineRule="auto"/>
        <w:ind w:left="567" w:hanging="283"/>
        <w:rPr>
          <w:rFonts w:ascii="Calibri" w:hAnsi="Calibri" w:cs="Calibri"/>
        </w:rPr>
      </w:pPr>
      <w:r w:rsidRPr="00F3786B">
        <w:rPr>
          <w:rFonts w:ascii="Calibri" w:hAnsi="Calibri" w:cs="Calibri"/>
        </w:rPr>
        <w:t>zakres robót i sposób ich wykonania oraz warunki gwarancji winny być tożsame z umową na re</w:t>
      </w:r>
      <w:r w:rsidR="000141AC" w:rsidRPr="00F3786B">
        <w:rPr>
          <w:rFonts w:ascii="Calibri" w:hAnsi="Calibri" w:cs="Calibri"/>
        </w:rPr>
        <w:t>alizację zamówienia publicznego,</w:t>
      </w:r>
    </w:p>
    <w:p w14:paraId="7931704E" w14:textId="5E9098C3" w:rsidR="0053194B" w:rsidRPr="00F3786B" w:rsidRDefault="0053194B" w:rsidP="00F3786B">
      <w:pPr>
        <w:pStyle w:val="Akapitzlist"/>
        <w:numPr>
          <w:ilvl w:val="0"/>
          <w:numId w:val="25"/>
        </w:numPr>
        <w:suppressAutoHyphens w:val="0"/>
        <w:autoSpaceDE w:val="0"/>
        <w:autoSpaceDN w:val="0"/>
        <w:adjustRightInd w:val="0"/>
        <w:spacing w:line="276" w:lineRule="auto"/>
        <w:ind w:left="567" w:hanging="283"/>
        <w:rPr>
          <w:rFonts w:ascii="Calibri" w:hAnsi="Calibri" w:cs="Calibri"/>
        </w:rPr>
      </w:pPr>
      <w:r w:rsidRPr="00F3786B">
        <w:rPr>
          <w:rFonts w:ascii="Calibri" w:hAnsi="Calibri" w:cs="Calibri"/>
        </w:rPr>
        <w:t>kary umowne z tytuł</w:t>
      </w:r>
      <w:r w:rsidR="000141AC" w:rsidRPr="00F3786B">
        <w:rPr>
          <w:rFonts w:ascii="Calibri" w:hAnsi="Calibri" w:cs="Calibri"/>
        </w:rPr>
        <w:t xml:space="preserve">u </w:t>
      </w:r>
      <w:r w:rsidR="00B76C96" w:rsidRPr="00F3786B">
        <w:rPr>
          <w:rFonts w:ascii="Calibri" w:hAnsi="Calibri" w:cs="Calibri"/>
        </w:rPr>
        <w:t>zwłoki</w:t>
      </w:r>
      <w:r w:rsidR="000141AC" w:rsidRPr="00F3786B">
        <w:rPr>
          <w:rFonts w:ascii="Calibri" w:hAnsi="Calibri" w:cs="Calibri"/>
        </w:rPr>
        <w:t xml:space="preserve"> w realizacji umowy,</w:t>
      </w:r>
    </w:p>
    <w:p w14:paraId="78AE4842" w14:textId="77777777" w:rsidR="0053194B" w:rsidRPr="00F3786B" w:rsidRDefault="0053194B" w:rsidP="00F3786B">
      <w:pPr>
        <w:pStyle w:val="Akapitzlist"/>
        <w:numPr>
          <w:ilvl w:val="0"/>
          <w:numId w:val="25"/>
        </w:numPr>
        <w:suppressAutoHyphens w:val="0"/>
        <w:autoSpaceDE w:val="0"/>
        <w:autoSpaceDN w:val="0"/>
        <w:adjustRightInd w:val="0"/>
        <w:spacing w:line="276" w:lineRule="auto"/>
        <w:ind w:left="567" w:hanging="283"/>
        <w:rPr>
          <w:rFonts w:ascii="Calibri" w:hAnsi="Calibri" w:cs="Calibri"/>
        </w:rPr>
      </w:pPr>
      <w:r w:rsidRPr="00F3786B">
        <w:rPr>
          <w:rFonts w:ascii="Calibri" w:hAnsi="Calibri" w:cs="Calibri"/>
        </w:rPr>
        <w:t xml:space="preserve">obowiązek posiadania przez </w:t>
      </w:r>
      <w:r w:rsidR="000C3158" w:rsidRPr="00F3786B">
        <w:rPr>
          <w:rFonts w:ascii="Calibri" w:hAnsi="Calibri" w:cs="Calibri"/>
        </w:rPr>
        <w:t>P</w:t>
      </w:r>
      <w:r w:rsidRPr="00F3786B">
        <w:rPr>
          <w:rFonts w:ascii="Calibri" w:hAnsi="Calibri" w:cs="Calibri"/>
        </w:rPr>
        <w:t>odwykonawcę ubezpieczenia od odpowiedzialności cywilnej, w zakresie prowadzonej działalności związanej z wykonywaną</w:t>
      </w:r>
      <w:r w:rsidR="000141AC" w:rsidRPr="00F3786B">
        <w:rPr>
          <w:rFonts w:ascii="Calibri" w:hAnsi="Calibri" w:cs="Calibri"/>
        </w:rPr>
        <w:t xml:space="preserve"> przez niego częścią zamówienia,</w:t>
      </w:r>
    </w:p>
    <w:p w14:paraId="3872B65C" w14:textId="5B7EB940" w:rsidR="00DC3B85" w:rsidRPr="00F3786B" w:rsidRDefault="0053194B" w:rsidP="00F3786B">
      <w:pPr>
        <w:pStyle w:val="Akapitzlist"/>
        <w:numPr>
          <w:ilvl w:val="0"/>
          <w:numId w:val="25"/>
        </w:numPr>
        <w:suppressAutoHyphens w:val="0"/>
        <w:autoSpaceDE w:val="0"/>
        <w:autoSpaceDN w:val="0"/>
        <w:adjustRightInd w:val="0"/>
        <w:spacing w:line="276" w:lineRule="auto"/>
        <w:ind w:left="567" w:hanging="283"/>
        <w:rPr>
          <w:rFonts w:ascii="Calibri" w:hAnsi="Calibri" w:cs="Calibri"/>
          <w:u w:val="single"/>
        </w:rPr>
      </w:pPr>
      <w:r w:rsidRPr="00F3786B">
        <w:rPr>
          <w:rFonts w:ascii="Calibri" w:hAnsi="Calibri" w:cs="Calibri"/>
        </w:rPr>
        <w:t xml:space="preserve">prawo odstąpienia od umowy w przypadku </w:t>
      </w:r>
      <w:proofErr w:type="gramStart"/>
      <w:r w:rsidRPr="00F3786B">
        <w:rPr>
          <w:rFonts w:ascii="Calibri" w:hAnsi="Calibri" w:cs="Calibri"/>
        </w:rPr>
        <w:t>nie zrealizowa</w:t>
      </w:r>
      <w:r w:rsidR="0003010D" w:rsidRPr="00F3786B">
        <w:rPr>
          <w:rFonts w:ascii="Calibri" w:hAnsi="Calibri" w:cs="Calibri"/>
        </w:rPr>
        <w:t>nia</w:t>
      </w:r>
      <w:proofErr w:type="gramEnd"/>
      <w:r w:rsidR="0003010D" w:rsidRPr="00F3786B">
        <w:rPr>
          <w:rFonts w:ascii="Calibri" w:hAnsi="Calibri" w:cs="Calibri"/>
        </w:rPr>
        <w:t xml:space="preserve"> przedmiotu umowy w terminie</w:t>
      </w:r>
      <w:r w:rsidR="00B76C96" w:rsidRPr="00F3786B">
        <w:rPr>
          <w:rFonts w:ascii="Calibri" w:hAnsi="Calibri" w:cs="Calibri"/>
        </w:rPr>
        <w:t>,</w:t>
      </w:r>
    </w:p>
    <w:p w14:paraId="243334D6" w14:textId="1E85C7A4" w:rsidR="00B76C96" w:rsidRPr="00F3786B" w:rsidRDefault="00B76C96" w:rsidP="00F3786B">
      <w:pPr>
        <w:pStyle w:val="Akapitzlist"/>
        <w:numPr>
          <w:ilvl w:val="0"/>
          <w:numId w:val="25"/>
        </w:numPr>
        <w:suppressAutoHyphens w:val="0"/>
        <w:autoSpaceDE w:val="0"/>
        <w:autoSpaceDN w:val="0"/>
        <w:adjustRightInd w:val="0"/>
        <w:spacing w:line="276" w:lineRule="auto"/>
        <w:ind w:left="567" w:hanging="283"/>
        <w:rPr>
          <w:rFonts w:ascii="Calibri" w:hAnsi="Calibri" w:cs="Calibri"/>
          <w:u w:val="single"/>
        </w:rPr>
      </w:pPr>
      <w:r w:rsidRPr="00F3786B">
        <w:rPr>
          <w:rFonts w:ascii="Calibri" w:hAnsi="Calibri" w:cs="Calibri"/>
        </w:rPr>
        <w:t>wartość wynagrodzenia umownego należnego Podwykonawcy za wykonanie części zamówienia nie może być wyższa niż wartość wynikająca z oferty Wykonawcy,</w:t>
      </w:r>
    </w:p>
    <w:p w14:paraId="4B51DC85" w14:textId="7AF03765" w:rsidR="00B76C96" w:rsidRPr="00F3786B" w:rsidRDefault="0048342B" w:rsidP="00F3786B">
      <w:pPr>
        <w:pStyle w:val="Akapitzlist"/>
        <w:numPr>
          <w:ilvl w:val="0"/>
          <w:numId w:val="25"/>
        </w:numPr>
        <w:suppressAutoHyphens w:val="0"/>
        <w:autoSpaceDE w:val="0"/>
        <w:autoSpaceDN w:val="0"/>
        <w:adjustRightInd w:val="0"/>
        <w:spacing w:line="276" w:lineRule="auto"/>
        <w:ind w:left="567" w:hanging="283"/>
        <w:rPr>
          <w:rFonts w:ascii="Calibri" w:hAnsi="Calibri" w:cs="Calibri"/>
        </w:rPr>
      </w:pPr>
      <w:r w:rsidRPr="00F3786B">
        <w:rPr>
          <w:rFonts w:ascii="Calibri" w:hAnsi="Calibri" w:cs="Calibri"/>
        </w:rPr>
        <w:t>obowiązek częściowych płatności na rzecz Podwykonawcy zgodnie z częścio</w:t>
      </w:r>
      <w:r w:rsidR="0048609F" w:rsidRPr="00F3786B">
        <w:rPr>
          <w:rFonts w:ascii="Calibri" w:hAnsi="Calibri" w:cs="Calibri"/>
        </w:rPr>
        <w:t>wymi płatnościami określonymi w </w:t>
      </w:r>
      <w:r w:rsidRPr="00F3786B">
        <w:rPr>
          <w:rFonts w:ascii="Calibri" w:hAnsi="Calibri" w:cs="Calibri"/>
        </w:rPr>
        <w:t>umowie na realizację przedmiotowego zamówienia publicznego,</w:t>
      </w:r>
    </w:p>
    <w:p w14:paraId="4EA14D4A" w14:textId="4C78F6EC" w:rsidR="0048342B" w:rsidRPr="00F3786B" w:rsidRDefault="0048342B" w:rsidP="00F3786B">
      <w:pPr>
        <w:pStyle w:val="Akapitzlist"/>
        <w:numPr>
          <w:ilvl w:val="0"/>
          <w:numId w:val="25"/>
        </w:numPr>
        <w:suppressAutoHyphens w:val="0"/>
        <w:autoSpaceDE w:val="0"/>
        <w:autoSpaceDN w:val="0"/>
        <w:adjustRightInd w:val="0"/>
        <w:spacing w:line="276" w:lineRule="auto"/>
        <w:ind w:left="567" w:hanging="283"/>
        <w:rPr>
          <w:rFonts w:ascii="Calibri" w:hAnsi="Calibri" w:cs="Calibri"/>
        </w:rPr>
      </w:pPr>
      <w:r w:rsidRPr="00F3786B">
        <w:rPr>
          <w:rFonts w:ascii="Calibri" w:hAnsi="Calibri" w:cs="Calibri"/>
          <w:shd w:val="clear" w:color="auto" w:fill="FFFFFF"/>
        </w:rPr>
        <w:t>umowa o podwykonawstwo nie może zawierać postanowień ks</w:t>
      </w:r>
      <w:r w:rsidR="00F667AB" w:rsidRPr="00F3786B">
        <w:rPr>
          <w:rFonts w:ascii="Calibri" w:hAnsi="Calibri" w:cs="Calibri"/>
          <w:shd w:val="clear" w:color="auto" w:fill="FFFFFF"/>
        </w:rPr>
        <w:t>ztałtujących prawa i </w:t>
      </w:r>
      <w:r w:rsidR="007A6275" w:rsidRPr="00F3786B">
        <w:rPr>
          <w:rFonts w:ascii="Calibri" w:hAnsi="Calibri" w:cs="Calibri"/>
          <w:shd w:val="clear" w:color="auto" w:fill="FFFFFF"/>
        </w:rPr>
        <w:t>obowiązki P</w:t>
      </w:r>
      <w:r w:rsidRPr="00F3786B">
        <w:rPr>
          <w:rFonts w:ascii="Calibri" w:hAnsi="Calibri" w:cs="Calibri"/>
          <w:shd w:val="clear" w:color="auto" w:fill="FFFFFF"/>
        </w:rPr>
        <w:t>odwykonawcy, w zakresie kar umownych oraz postanowień dotyczących warunków wypłaty wynagrodzenia, w sposób dla niego mniej k</w:t>
      </w:r>
      <w:r w:rsidR="00F667AB" w:rsidRPr="00F3786B">
        <w:rPr>
          <w:rFonts w:ascii="Calibri" w:hAnsi="Calibri" w:cs="Calibri"/>
          <w:shd w:val="clear" w:color="auto" w:fill="FFFFFF"/>
        </w:rPr>
        <w:t>orzystny niż prawa i </w:t>
      </w:r>
      <w:r w:rsidR="007A6275" w:rsidRPr="00F3786B">
        <w:rPr>
          <w:rFonts w:ascii="Calibri" w:hAnsi="Calibri" w:cs="Calibri"/>
          <w:shd w:val="clear" w:color="auto" w:fill="FFFFFF"/>
        </w:rPr>
        <w:t>obowiązki W</w:t>
      </w:r>
      <w:r w:rsidRPr="00F3786B">
        <w:rPr>
          <w:rFonts w:ascii="Calibri" w:hAnsi="Calibri" w:cs="Calibri"/>
          <w:shd w:val="clear" w:color="auto" w:fill="FFFFFF"/>
        </w:rPr>
        <w:t>ykonawcy, ukształtowane postano</w:t>
      </w:r>
      <w:r w:rsidR="007A6275" w:rsidRPr="00F3786B">
        <w:rPr>
          <w:rFonts w:ascii="Calibri" w:hAnsi="Calibri" w:cs="Calibri"/>
          <w:shd w:val="clear" w:color="auto" w:fill="FFFFFF"/>
        </w:rPr>
        <w:t>wieniami umowy zawartej między Z</w:t>
      </w:r>
      <w:r w:rsidR="000C1B16" w:rsidRPr="00F3786B">
        <w:rPr>
          <w:rFonts w:ascii="Calibri" w:hAnsi="Calibri" w:cs="Calibri"/>
          <w:shd w:val="clear" w:color="auto" w:fill="FFFFFF"/>
        </w:rPr>
        <w:t>amawiającym a W</w:t>
      </w:r>
      <w:r w:rsidRPr="00F3786B">
        <w:rPr>
          <w:rFonts w:ascii="Calibri" w:hAnsi="Calibri" w:cs="Calibri"/>
          <w:shd w:val="clear" w:color="auto" w:fill="FFFFFF"/>
        </w:rPr>
        <w:t>ykonawcą.</w:t>
      </w:r>
    </w:p>
    <w:p w14:paraId="23CACC0D" w14:textId="0992959C" w:rsidR="0053194B" w:rsidRPr="00F3786B" w:rsidRDefault="0053194B" w:rsidP="00F3786B">
      <w:pPr>
        <w:numPr>
          <w:ilvl w:val="0"/>
          <w:numId w:val="23"/>
        </w:numPr>
        <w:autoSpaceDE w:val="0"/>
        <w:autoSpaceDN w:val="0"/>
        <w:adjustRightInd w:val="0"/>
        <w:spacing w:line="276" w:lineRule="auto"/>
        <w:ind w:left="284" w:hanging="284"/>
        <w:rPr>
          <w:rFonts w:ascii="Calibri" w:hAnsi="Calibri" w:cs="Calibri"/>
        </w:rPr>
      </w:pPr>
      <w:r w:rsidRPr="00F3786B">
        <w:rPr>
          <w:rFonts w:ascii="Calibri" w:hAnsi="Calibri" w:cs="Calibri"/>
        </w:rPr>
        <w:t xml:space="preserve">W przypadku podwykonawstwa, którego przedmiotem są dostawy lub usługi w ramach danego zamówienia na roboty budowlane Wykonawca w terminie </w:t>
      </w:r>
      <w:r w:rsidR="0048342B" w:rsidRPr="00F3786B">
        <w:rPr>
          <w:rFonts w:ascii="Calibri" w:hAnsi="Calibri" w:cs="Calibri"/>
        </w:rPr>
        <w:t>7 dni od dnia zawarcia umowy z P</w:t>
      </w:r>
      <w:r w:rsidRPr="00F3786B">
        <w:rPr>
          <w:rFonts w:ascii="Calibri" w:hAnsi="Calibri" w:cs="Calibri"/>
        </w:rPr>
        <w:t>odwykonawcą ma obowiązek przedłożenia Zamawiającemu poświadczonej za zgodność z</w:t>
      </w:r>
      <w:r w:rsidR="00F667AB" w:rsidRPr="00F3786B">
        <w:rPr>
          <w:rFonts w:ascii="Calibri" w:hAnsi="Calibri" w:cs="Calibri"/>
        </w:rPr>
        <w:t> </w:t>
      </w:r>
      <w:r w:rsidRPr="00F3786B">
        <w:rPr>
          <w:rFonts w:ascii="Calibri" w:hAnsi="Calibri" w:cs="Calibri"/>
        </w:rPr>
        <w:t>oryginałem kopii zawartych umów o podwykonawstwo, oraz ich zmian. Obowiązek powyższy nie dotyczy umów o podwykonawstwo, których przedmiotem są usługi i dostawy w ramach danego zamówienia na roboty budowlane, których wartość jest mniejsza niż 0,5 % wartości umowy w sprawie zamówienia publicznego i nie większa jednak niż 50.000 zł.</w:t>
      </w:r>
    </w:p>
    <w:p w14:paraId="3602E664" w14:textId="5EBECEC4" w:rsidR="0053194B" w:rsidRPr="00F3786B" w:rsidRDefault="0053194B" w:rsidP="00F3786B">
      <w:pPr>
        <w:numPr>
          <w:ilvl w:val="0"/>
          <w:numId w:val="23"/>
        </w:numPr>
        <w:autoSpaceDE w:val="0"/>
        <w:autoSpaceDN w:val="0"/>
        <w:adjustRightInd w:val="0"/>
        <w:spacing w:line="276" w:lineRule="auto"/>
        <w:ind w:left="284" w:hanging="284"/>
        <w:rPr>
          <w:rFonts w:ascii="Calibri" w:hAnsi="Calibri" w:cs="Calibri"/>
        </w:rPr>
      </w:pPr>
      <w:r w:rsidRPr="00F3786B">
        <w:rPr>
          <w:rFonts w:ascii="Calibri" w:hAnsi="Calibri" w:cs="Calibri"/>
        </w:rPr>
        <w:t>Zasady zawierania um</w:t>
      </w:r>
      <w:r w:rsidR="0048342B" w:rsidRPr="00F3786B">
        <w:rPr>
          <w:rFonts w:ascii="Calibri" w:hAnsi="Calibri" w:cs="Calibri"/>
        </w:rPr>
        <w:t>ów o podwykonawstwo z dalszymi P</w:t>
      </w:r>
      <w:r w:rsidR="00F667AB" w:rsidRPr="00F3786B">
        <w:rPr>
          <w:rFonts w:ascii="Calibri" w:hAnsi="Calibri" w:cs="Calibri"/>
        </w:rPr>
        <w:t>odwykonawcami są zgodne z </w:t>
      </w:r>
      <w:r w:rsidRPr="00F3786B">
        <w:rPr>
          <w:rFonts w:ascii="Calibri" w:hAnsi="Calibri" w:cs="Calibri"/>
        </w:rPr>
        <w:t xml:space="preserve">zasadami określonymi dla umów zawieranych pomiędzy </w:t>
      </w:r>
      <w:r w:rsidR="00CF41EA" w:rsidRPr="00F3786B">
        <w:rPr>
          <w:rFonts w:ascii="Calibri" w:hAnsi="Calibri" w:cs="Calibri"/>
        </w:rPr>
        <w:t>W</w:t>
      </w:r>
      <w:r w:rsidRPr="00F3786B">
        <w:rPr>
          <w:rFonts w:ascii="Calibri" w:hAnsi="Calibri" w:cs="Calibri"/>
        </w:rPr>
        <w:t xml:space="preserve">ykonawcą </w:t>
      </w:r>
      <w:r w:rsidR="00CF41EA" w:rsidRPr="00F3786B">
        <w:rPr>
          <w:rFonts w:ascii="Calibri" w:hAnsi="Calibri" w:cs="Calibri"/>
        </w:rPr>
        <w:t>a</w:t>
      </w:r>
      <w:r w:rsidRPr="00F3786B">
        <w:rPr>
          <w:rFonts w:ascii="Calibri" w:hAnsi="Calibri" w:cs="Calibri"/>
        </w:rPr>
        <w:t xml:space="preserve"> </w:t>
      </w:r>
      <w:r w:rsidR="0048342B" w:rsidRPr="00F3786B">
        <w:rPr>
          <w:rFonts w:ascii="Calibri" w:hAnsi="Calibri" w:cs="Calibri"/>
        </w:rPr>
        <w:t>P</w:t>
      </w:r>
      <w:r w:rsidRPr="00F3786B">
        <w:rPr>
          <w:rFonts w:ascii="Calibri" w:hAnsi="Calibri" w:cs="Calibri"/>
        </w:rPr>
        <w:t xml:space="preserve">odwykonawcą. </w:t>
      </w:r>
    </w:p>
    <w:p w14:paraId="284D51BD" w14:textId="1C3F7DC6" w:rsidR="0053194B" w:rsidRPr="00F3786B" w:rsidRDefault="0053194B" w:rsidP="00F3786B">
      <w:pPr>
        <w:numPr>
          <w:ilvl w:val="0"/>
          <w:numId w:val="23"/>
        </w:numPr>
        <w:autoSpaceDE w:val="0"/>
        <w:autoSpaceDN w:val="0"/>
        <w:adjustRightInd w:val="0"/>
        <w:spacing w:line="276" w:lineRule="auto"/>
        <w:ind w:left="284" w:hanging="284"/>
        <w:rPr>
          <w:rFonts w:ascii="Calibri" w:hAnsi="Calibri" w:cs="Calibri"/>
        </w:rPr>
      </w:pPr>
      <w:r w:rsidRPr="00F3786B">
        <w:rPr>
          <w:rFonts w:ascii="Calibri" w:hAnsi="Calibri" w:cs="Calibri"/>
        </w:rPr>
        <w:t>Płatności w sytuacji powierzenia przez Wykonawcę c</w:t>
      </w:r>
      <w:r w:rsidR="0048342B" w:rsidRPr="00F3786B">
        <w:rPr>
          <w:rFonts w:ascii="Calibri" w:hAnsi="Calibri" w:cs="Calibri"/>
        </w:rPr>
        <w:t>zęści zamówienia do realizacji P</w:t>
      </w:r>
      <w:r w:rsidRPr="00F3786B">
        <w:rPr>
          <w:rFonts w:ascii="Calibri" w:hAnsi="Calibri" w:cs="Calibri"/>
        </w:rPr>
        <w:t>odwykonawcy:</w:t>
      </w:r>
    </w:p>
    <w:p w14:paraId="057D90F8" w14:textId="488C7EF2" w:rsidR="00182FBA" w:rsidRPr="00F3786B" w:rsidRDefault="00182FBA" w:rsidP="00F3786B">
      <w:pPr>
        <w:numPr>
          <w:ilvl w:val="0"/>
          <w:numId w:val="26"/>
        </w:numPr>
        <w:tabs>
          <w:tab w:val="left" w:pos="284"/>
        </w:tabs>
        <w:spacing w:line="276" w:lineRule="auto"/>
        <w:ind w:left="567" w:hanging="283"/>
        <w:rPr>
          <w:rFonts w:ascii="Calibri" w:hAnsi="Calibri" w:cs="Calibri"/>
        </w:rPr>
      </w:pPr>
      <w:r w:rsidRPr="00F3786B">
        <w:rPr>
          <w:rFonts w:ascii="Calibri" w:hAnsi="Calibri" w:cs="Calibri"/>
        </w:rPr>
        <w:lastRenderedPageBreak/>
        <w:t xml:space="preserve">warunkiem zapłaty </w:t>
      </w:r>
      <w:r w:rsidR="0048342B" w:rsidRPr="00F3786B">
        <w:rPr>
          <w:rFonts w:ascii="Calibri" w:hAnsi="Calibri" w:cs="Calibri"/>
        </w:rPr>
        <w:t xml:space="preserve">drugiej i następnych części </w:t>
      </w:r>
      <w:r w:rsidRPr="00F3786B">
        <w:rPr>
          <w:rFonts w:ascii="Calibri" w:hAnsi="Calibri" w:cs="Calibri"/>
        </w:rPr>
        <w:t xml:space="preserve">należnego wynagrodzenia </w:t>
      </w:r>
      <w:r w:rsidR="0048342B" w:rsidRPr="00F3786B">
        <w:rPr>
          <w:rFonts w:ascii="Calibri" w:hAnsi="Calibri" w:cs="Calibri"/>
        </w:rPr>
        <w:t xml:space="preserve">za odebrane roboty budowlane </w:t>
      </w:r>
      <w:r w:rsidRPr="00F3786B">
        <w:rPr>
          <w:rFonts w:ascii="Calibri" w:hAnsi="Calibri" w:cs="Calibri"/>
        </w:rPr>
        <w:t>jest przedłożenie przez Wykonawcę</w:t>
      </w:r>
      <w:r w:rsidR="0048342B" w:rsidRPr="00F3786B">
        <w:rPr>
          <w:rFonts w:ascii="Calibri" w:hAnsi="Calibri" w:cs="Calibri"/>
        </w:rPr>
        <w:t xml:space="preserve"> w dniu złożenia faktury</w:t>
      </w:r>
      <w:r w:rsidRPr="00F3786B">
        <w:rPr>
          <w:rFonts w:ascii="Calibri" w:hAnsi="Calibri" w:cs="Calibri"/>
        </w:rPr>
        <w:t xml:space="preserve"> dowodów (tj. </w:t>
      </w:r>
      <w:r w:rsidR="0048609F" w:rsidRPr="00F3786B">
        <w:rPr>
          <w:rFonts w:ascii="Calibri" w:hAnsi="Calibri" w:cs="Calibri"/>
        </w:rPr>
        <w:t>potwierdzonych za zgodność z </w:t>
      </w:r>
      <w:r w:rsidR="0048342B" w:rsidRPr="00F3786B">
        <w:rPr>
          <w:rFonts w:ascii="Calibri" w:hAnsi="Calibri" w:cs="Calibri"/>
        </w:rPr>
        <w:t xml:space="preserve">oryginałem: </w:t>
      </w:r>
      <w:r w:rsidRPr="00F3786B">
        <w:rPr>
          <w:rFonts w:ascii="Calibri" w:hAnsi="Calibri" w:cs="Calibri"/>
        </w:rPr>
        <w:t>protokołu odbior</w:t>
      </w:r>
      <w:r w:rsidR="0048342B" w:rsidRPr="00F3786B">
        <w:rPr>
          <w:rFonts w:ascii="Calibri" w:hAnsi="Calibri" w:cs="Calibri"/>
        </w:rPr>
        <w:t>u części prac wykonanych przez P</w:t>
      </w:r>
      <w:r w:rsidRPr="00F3786B">
        <w:rPr>
          <w:rFonts w:ascii="Calibri" w:hAnsi="Calibri" w:cs="Calibri"/>
        </w:rPr>
        <w:t>odwykonawcę, faktury oraz dowodu przelewu nale</w:t>
      </w:r>
      <w:r w:rsidR="0048342B" w:rsidRPr="00F3786B">
        <w:rPr>
          <w:rFonts w:ascii="Calibri" w:hAnsi="Calibri" w:cs="Calibri"/>
        </w:rPr>
        <w:t>żnej P</w:t>
      </w:r>
      <w:r w:rsidRPr="00F3786B">
        <w:rPr>
          <w:rFonts w:ascii="Calibri" w:hAnsi="Calibri" w:cs="Calibri"/>
        </w:rPr>
        <w:t>odwykonawcy kwoty) potwierdzających zap</w:t>
      </w:r>
      <w:r w:rsidR="0048342B" w:rsidRPr="00F3786B">
        <w:rPr>
          <w:rFonts w:ascii="Calibri" w:hAnsi="Calibri" w:cs="Calibri"/>
        </w:rPr>
        <w:t>łatę wymagalnego wynagrodzenia P</w:t>
      </w:r>
      <w:r w:rsidRPr="00F3786B">
        <w:rPr>
          <w:rFonts w:ascii="Calibri" w:hAnsi="Calibri" w:cs="Calibri"/>
        </w:rPr>
        <w:t>odwykonawc</w:t>
      </w:r>
      <w:r w:rsidR="0048342B" w:rsidRPr="00F3786B">
        <w:rPr>
          <w:rFonts w:ascii="Calibri" w:hAnsi="Calibri" w:cs="Calibri"/>
        </w:rPr>
        <w:t>ów oraz dalszych P</w:t>
      </w:r>
      <w:r w:rsidRPr="00F3786B">
        <w:rPr>
          <w:rFonts w:ascii="Calibri" w:hAnsi="Calibri" w:cs="Calibri"/>
        </w:rPr>
        <w:t>odwykonawców,</w:t>
      </w:r>
      <w:r w:rsidR="0048342B" w:rsidRPr="00F3786B">
        <w:rPr>
          <w:rFonts w:ascii="Calibri" w:hAnsi="Calibri" w:cs="Calibri"/>
        </w:rPr>
        <w:t xml:space="preserve"> uczestniczących w odebranych robotach. W przypadku braku wymagalnego wynagrodzenia Wykonawca zobowiązany jest</w:t>
      </w:r>
      <w:r w:rsidR="00F667AB" w:rsidRPr="00F3786B">
        <w:rPr>
          <w:rFonts w:ascii="Calibri" w:hAnsi="Calibri" w:cs="Calibri"/>
        </w:rPr>
        <w:t xml:space="preserve"> do przedłożenia oświadczenia o </w:t>
      </w:r>
      <w:r w:rsidR="0048342B" w:rsidRPr="00F3786B">
        <w:rPr>
          <w:rFonts w:ascii="Calibri" w:hAnsi="Calibri" w:cs="Calibri"/>
        </w:rPr>
        <w:t xml:space="preserve">braku wymagalnych zobowiązań wobec Podwykonawców i przedstawienia wykazu niezapłaconych faktur </w:t>
      </w:r>
      <w:proofErr w:type="gramStart"/>
      <w:r w:rsidR="0048342B" w:rsidRPr="00F3786B">
        <w:rPr>
          <w:rFonts w:ascii="Calibri" w:hAnsi="Calibri" w:cs="Calibri"/>
        </w:rPr>
        <w:t>lub,</w:t>
      </w:r>
      <w:proofErr w:type="gramEnd"/>
      <w:r w:rsidR="0048342B" w:rsidRPr="00F3786B">
        <w:rPr>
          <w:rFonts w:ascii="Calibri" w:hAnsi="Calibri" w:cs="Calibri"/>
        </w:rPr>
        <w:t xml:space="preserve"> w przypadku braku faktury, potwierdzo</w:t>
      </w:r>
      <w:r w:rsidR="00570A12" w:rsidRPr="00F3786B">
        <w:rPr>
          <w:rFonts w:ascii="Calibri" w:hAnsi="Calibri" w:cs="Calibri"/>
        </w:rPr>
        <w:t>ną za zgodność z </w:t>
      </w:r>
      <w:r w:rsidR="0048342B" w:rsidRPr="00F3786B">
        <w:rPr>
          <w:rFonts w:ascii="Calibri" w:hAnsi="Calibri" w:cs="Calibri"/>
        </w:rPr>
        <w:t xml:space="preserve">oryginałem kopię protokołu odbioru robót. W przypadku płatności końcowej Wykonawca oprócz potwierdzenia zapłaty wymagalnego wynagrodzenia na rzecz Podwykonawców, dodatkowo zobowiązany jest do dostarczenia, w </w:t>
      </w:r>
      <w:r w:rsidR="00151A51" w:rsidRPr="00F3786B">
        <w:rPr>
          <w:rFonts w:ascii="Calibri" w:hAnsi="Calibri" w:cs="Calibri"/>
        </w:rPr>
        <w:t>dniu złożenia faktury</w:t>
      </w:r>
      <w:r w:rsidR="0048342B" w:rsidRPr="00F3786B">
        <w:rPr>
          <w:rFonts w:ascii="Calibri" w:hAnsi="Calibri" w:cs="Calibri"/>
        </w:rPr>
        <w:t xml:space="preserve">, oświadczenia Podwykonawców potwierdzające, iż należne im wynagrodzenie zostało zapłacone, oraz że na dzień złożenia oświadczenia nie mają żadnych </w:t>
      </w:r>
      <w:r w:rsidR="00151A51" w:rsidRPr="00F3786B">
        <w:rPr>
          <w:rFonts w:ascii="Calibri" w:hAnsi="Calibri" w:cs="Calibri"/>
        </w:rPr>
        <w:t xml:space="preserve">wymagalnych zobowiązań </w:t>
      </w:r>
      <w:r w:rsidR="0048342B" w:rsidRPr="00F3786B">
        <w:rPr>
          <w:rFonts w:ascii="Calibri" w:hAnsi="Calibri" w:cs="Calibri"/>
        </w:rPr>
        <w:t>za zrealizowane roboty objęte przedmiotem umowy z Wykonawcą</w:t>
      </w:r>
      <w:r w:rsidR="00125E35" w:rsidRPr="00F3786B">
        <w:rPr>
          <w:rFonts w:ascii="Calibri" w:hAnsi="Calibri" w:cs="Calibri"/>
        </w:rPr>
        <w:t>,</w:t>
      </w:r>
    </w:p>
    <w:p w14:paraId="7C39CE7F" w14:textId="382980BE" w:rsidR="00182FBA" w:rsidRPr="00F3786B" w:rsidRDefault="00182FBA" w:rsidP="00F3786B">
      <w:pPr>
        <w:numPr>
          <w:ilvl w:val="0"/>
          <w:numId w:val="26"/>
        </w:numPr>
        <w:tabs>
          <w:tab w:val="left" w:pos="284"/>
        </w:tabs>
        <w:spacing w:line="276" w:lineRule="auto"/>
        <w:ind w:left="567" w:hanging="283"/>
        <w:rPr>
          <w:rFonts w:ascii="Calibri" w:hAnsi="Calibri" w:cs="Calibri"/>
        </w:rPr>
      </w:pPr>
      <w:r w:rsidRPr="00F3786B">
        <w:rPr>
          <w:rFonts w:ascii="Calibri" w:hAnsi="Calibri" w:cs="Calibri"/>
        </w:rPr>
        <w:t xml:space="preserve">w przypadku </w:t>
      </w:r>
      <w:proofErr w:type="gramStart"/>
      <w:r w:rsidRPr="00F3786B">
        <w:rPr>
          <w:rFonts w:ascii="Calibri" w:hAnsi="Calibri" w:cs="Calibri"/>
        </w:rPr>
        <w:t>nie wykazania</w:t>
      </w:r>
      <w:proofErr w:type="gramEnd"/>
      <w:r w:rsidRPr="00F3786B">
        <w:rPr>
          <w:rFonts w:ascii="Calibri" w:hAnsi="Calibri" w:cs="Calibri"/>
        </w:rPr>
        <w:t xml:space="preserve"> dokonania płatności należnej </w:t>
      </w:r>
      <w:r w:rsidR="0048342B" w:rsidRPr="00F3786B">
        <w:rPr>
          <w:rFonts w:ascii="Calibri" w:hAnsi="Calibri" w:cs="Calibri"/>
        </w:rPr>
        <w:t>P</w:t>
      </w:r>
      <w:r w:rsidRPr="00F3786B">
        <w:rPr>
          <w:rFonts w:ascii="Calibri" w:hAnsi="Calibri" w:cs="Calibri"/>
        </w:rPr>
        <w:t xml:space="preserve">odwykonawcy Zamawiający uprawniony będzie do wstrzymania wypłaty należnego wynagrodzenia w części równej sumie niedokonanych wypłat wynagrodzenia na rzecz </w:t>
      </w:r>
      <w:r w:rsidR="0048342B" w:rsidRPr="00F3786B">
        <w:rPr>
          <w:rFonts w:ascii="Calibri" w:hAnsi="Calibri" w:cs="Calibri"/>
        </w:rPr>
        <w:t>P</w:t>
      </w:r>
      <w:r w:rsidRPr="00F3786B">
        <w:rPr>
          <w:rFonts w:ascii="Calibri" w:hAnsi="Calibri" w:cs="Calibri"/>
        </w:rPr>
        <w:t>odwykonawcy,</w:t>
      </w:r>
    </w:p>
    <w:p w14:paraId="7E0DB68E" w14:textId="1A3D9BBE" w:rsidR="0053194B" w:rsidRPr="00F3786B" w:rsidRDefault="0053194B" w:rsidP="00F3786B">
      <w:pPr>
        <w:numPr>
          <w:ilvl w:val="0"/>
          <w:numId w:val="26"/>
        </w:numPr>
        <w:tabs>
          <w:tab w:val="left" w:pos="284"/>
        </w:tabs>
        <w:spacing w:line="276" w:lineRule="auto"/>
        <w:ind w:left="567" w:hanging="283"/>
        <w:rPr>
          <w:rFonts w:ascii="Calibri" w:hAnsi="Calibri" w:cs="Calibri"/>
        </w:rPr>
      </w:pPr>
      <w:r w:rsidRPr="00F3786B">
        <w:rPr>
          <w:rFonts w:ascii="Calibri" w:hAnsi="Calibri" w:cs="Calibri"/>
        </w:rPr>
        <w:t>Zamawiający dokonuje bezpośredniej zapłaty wymagalnego</w:t>
      </w:r>
      <w:r w:rsidR="0048342B" w:rsidRPr="00F3786B">
        <w:rPr>
          <w:rFonts w:ascii="Calibri" w:hAnsi="Calibri" w:cs="Calibri"/>
        </w:rPr>
        <w:t xml:space="preserve"> wynagrodzenia przysługującego P</w:t>
      </w:r>
      <w:r w:rsidRPr="00F3786B">
        <w:rPr>
          <w:rFonts w:ascii="Calibri" w:hAnsi="Calibri" w:cs="Calibri"/>
        </w:rPr>
        <w:t xml:space="preserve">odwykonawcy, który zawarł zaakceptowaną przez Zamawiającego umowę o podwykonawstwo, w przypadku uchylenia się od obowiązku zapłaty przez Wykonawcę, z zastrzeżeniem lit. b). </w:t>
      </w:r>
      <w:r w:rsidR="00151A51" w:rsidRPr="00F3786B">
        <w:rPr>
          <w:rFonts w:ascii="Calibri" w:hAnsi="Calibri" w:cs="Calibri"/>
        </w:rPr>
        <w:t>Przed dokonaniem bezpośredniej zapłaty Zamawiający informuje Wykonawcę o możliwości zgłoszenia (w terminie 7 dni o</w:t>
      </w:r>
      <w:r w:rsidR="00BE2C6D" w:rsidRPr="00F3786B">
        <w:rPr>
          <w:rFonts w:ascii="Calibri" w:hAnsi="Calibri" w:cs="Calibri"/>
        </w:rPr>
        <w:t>d</w:t>
      </w:r>
      <w:r w:rsidR="00151A51" w:rsidRPr="00F3786B">
        <w:rPr>
          <w:rFonts w:ascii="Calibri" w:hAnsi="Calibri" w:cs="Calibri"/>
        </w:rPr>
        <w:t xml:space="preserve"> daty otrzymania informacji) uwag dotyczących zasadności bezpośredniej zapłaty. </w:t>
      </w:r>
      <w:r w:rsidR="0048342B" w:rsidRPr="00F3786B">
        <w:rPr>
          <w:rFonts w:ascii="Calibri" w:hAnsi="Calibri" w:cs="Calibri"/>
        </w:rPr>
        <w:t>Bezpośrednia płatność na rzecz P</w:t>
      </w:r>
      <w:r w:rsidRPr="00F3786B">
        <w:rPr>
          <w:rFonts w:ascii="Calibri" w:hAnsi="Calibri" w:cs="Calibri"/>
        </w:rPr>
        <w:t>odwykonawcy zostanie dokonana przelewem w terminie nie dłuższym niż 30 dni od dnia wykazania zasadności takiej płatności,</w:t>
      </w:r>
    </w:p>
    <w:p w14:paraId="6F216E07" w14:textId="076235F3" w:rsidR="0053194B" w:rsidRPr="00F3786B" w:rsidRDefault="0053194B" w:rsidP="00F3786B">
      <w:pPr>
        <w:numPr>
          <w:ilvl w:val="0"/>
          <w:numId w:val="26"/>
        </w:numPr>
        <w:tabs>
          <w:tab w:val="left" w:pos="284"/>
        </w:tabs>
        <w:spacing w:line="276" w:lineRule="auto"/>
        <w:ind w:left="567" w:hanging="283"/>
        <w:rPr>
          <w:rFonts w:ascii="Calibri" w:hAnsi="Calibri" w:cs="Calibri"/>
        </w:rPr>
      </w:pPr>
      <w:r w:rsidRPr="00F3786B">
        <w:rPr>
          <w:rFonts w:ascii="Calibri" w:hAnsi="Calibri" w:cs="Calibri"/>
        </w:rPr>
        <w:t xml:space="preserve">w przypadku zgłoszenia przez Wykonawcę uzasadnionych pisemnych uwag Zamawiający uprawniony będzie do odmowy dokonania </w:t>
      </w:r>
      <w:r w:rsidR="0048342B" w:rsidRPr="00F3786B">
        <w:rPr>
          <w:rFonts w:ascii="Calibri" w:hAnsi="Calibri" w:cs="Calibri"/>
        </w:rPr>
        <w:t>bezpośredniej zapłaty na rzecz P</w:t>
      </w:r>
      <w:r w:rsidRPr="00F3786B">
        <w:rPr>
          <w:rFonts w:ascii="Calibri" w:hAnsi="Calibri" w:cs="Calibri"/>
        </w:rPr>
        <w:t>odwykonawcy względnie do złożenia do depozytu sądowego kwoty potrze</w:t>
      </w:r>
      <w:r w:rsidR="0048342B" w:rsidRPr="00F3786B">
        <w:rPr>
          <w:rFonts w:ascii="Calibri" w:hAnsi="Calibri" w:cs="Calibri"/>
        </w:rPr>
        <w:t>bnej na pokrycie wynagrodzenia P</w:t>
      </w:r>
      <w:r w:rsidRPr="00F3786B">
        <w:rPr>
          <w:rFonts w:ascii="Calibri" w:hAnsi="Calibri" w:cs="Calibri"/>
        </w:rPr>
        <w:t>odwykonawcy lub da</w:t>
      </w:r>
      <w:r w:rsidR="0048342B" w:rsidRPr="00F3786B">
        <w:rPr>
          <w:rFonts w:ascii="Calibri" w:hAnsi="Calibri" w:cs="Calibri"/>
        </w:rPr>
        <w:t>lszego P</w:t>
      </w:r>
      <w:r w:rsidRPr="00F3786B">
        <w:rPr>
          <w:rFonts w:ascii="Calibri" w:hAnsi="Calibri" w:cs="Calibri"/>
        </w:rPr>
        <w:t>odwykonawcy w przypadku istnienia zasadniczej wątpliwości Zamawiającego co do wysokości należnej zapłaty lub podmiotu, któremu płatność się należy,</w:t>
      </w:r>
    </w:p>
    <w:p w14:paraId="7086F9E7" w14:textId="7DAED362" w:rsidR="00DC3B85" w:rsidRPr="00F3786B" w:rsidRDefault="0053194B" w:rsidP="00F3786B">
      <w:pPr>
        <w:numPr>
          <w:ilvl w:val="0"/>
          <w:numId w:val="26"/>
        </w:numPr>
        <w:tabs>
          <w:tab w:val="left" w:pos="284"/>
        </w:tabs>
        <w:spacing w:line="276" w:lineRule="auto"/>
        <w:ind w:left="567" w:hanging="283"/>
        <w:rPr>
          <w:rFonts w:ascii="Calibri" w:hAnsi="Calibri" w:cs="Calibri"/>
        </w:rPr>
      </w:pPr>
      <w:r w:rsidRPr="00F3786B">
        <w:rPr>
          <w:rFonts w:ascii="Calibri" w:hAnsi="Calibri" w:cs="Calibri"/>
        </w:rPr>
        <w:t>w przypadku d</w:t>
      </w:r>
      <w:r w:rsidR="00D43B35" w:rsidRPr="00F3786B">
        <w:rPr>
          <w:rFonts w:ascii="Calibri" w:hAnsi="Calibri" w:cs="Calibri"/>
        </w:rPr>
        <w:t>okonania bezpośredniej zapłaty P</w:t>
      </w:r>
      <w:r w:rsidRPr="00F3786B">
        <w:rPr>
          <w:rFonts w:ascii="Calibri" w:hAnsi="Calibri" w:cs="Calibri"/>
        </w:rPr>
        <w:t xml:space="preserve">odwykonawcy Zamawiający potrąca kwotę wypłaconego wynagrodzenia z wynagrodzenia należnego Wykonawcy. Szczegółowy tryb regulujący </w:t>
      </w:r>
      <w:r w:rsidR="00D43B35" w:rsidRPr="00F3786B">
        <w:rPr>
          <w:rFonts w:ascii="Calibri" w:hAnsi="Calibri" w:cs="Calibri"/>
        </w:rPr>
        <w:t>bezpośrednią płatność na rzecz P</w:t>
      </w:r>
      <w:r w:rsidRPr="00F3786B">
        <w:rPr>
          <w:rFonts w:ascii="Calibri" w:hAnsi="Calibri" w:cs="Calibri"/>
        </w:rPr>
        <w:t>odwy</w:t>
      </w:r>
      <w:r w:rsidR="000574B4" w:rsidRPr="00F3786B">
        <w:rPr>
          <w:rFonts w:ascii="Calibri" w:hAnsi="Calibri" w:cs="Calibri"/>
        </w:rPr>
        <w:t xml:space="preserve">konawcy określa art. </w:t>
      </w:r>
      <w:r w:rsidR="002E5A57" w:rsidRPr="00F3786B">
        <w:rPr>
          <w:rFonts w:ascii="Calibri" w:hAnsi="Calibri" w:cs="Calibri"/>
        </w:rPr>
        <w:t xml:space="preserve">465 </w:t>
      </w:r>
      <w:r w:rsidR="000574B4" w:rsidRPr="00F3786B">
        <w:rPr>
          <w:rFonts w:ascii="Calibri" w:hAnsi="Calibri" w:cs="Calibri"/>
        </w:rPr>
        <w:t>P</w:t>
      </w:r>
      <w:r w:rsidR="00AB23A3" w:rsidRPr="00F3786B">
        <w:rPr>
          <w:rFonts w:ascii="Calibri" w:hAnsi="Calibri" w:cs="Calibri"/>
        </w:rPr>
        <w:t xml:space="preserve">rawo </w:t>
      </w:r>
      <w:r w:rsidRPr="00F3786B">
        <w:rPr>
          <w:rFonts w:ascii="Calibri" w:hAnsi="Calibri" w:cs="Calibri"/>
        </w:rPr>
        <w:t>z</w:t>
      </w:r>
      <w:r w:rsidR="00AB23A3" w:rsidRPr="00F3786B">
        <w:rPr>
          <w:rFonts w:ascii="Calibri" w:hAnsi="Calibri" w:cs="Calibri"/>
        </w:rPr>
        <w:t xml:space="preserve">amówień </w:t>
      </w:r>
      <w:r w:rsidR="0003010D" w:rsidRPr="00F3786B">
        <w:rPr>
          <w:rFonts w:ascii="Calibri" w:hAnsi="Calibri" w:cs="Calibri"/>
        </w:rPr>
        <w:t>p</w:t>
      </w:r>
      <w:r w:rsidR="00AB23A3" w:rsidRPr="00F3786B">
        <w:rPr>
          <w:rFonts w:ascii="Calibri" w:hAnsi="Calibri" w:cs="Calibri"/>
        </w:rPr>
        <w:t>ublicznych</w:t>
      </w:r>
      <w:r w:rsidR="0003010D" w:rsidRPr="00F3786B">
        <w:rPr>
          <w:rFonts w:ascii="Calibri" w:hAnsi="Calibri" w:cs="Calibri"/>
        </w:rPr>
        <w:t>.</w:t>
      </w:r>
    </w:p>
    <w:p w14:paraId="4FEBC8AF" w14:textId="77777777" w:rsidR="0053194B" w:rsidRPr="00F3786B" w:rsidRDefault="0053194B" w:rsidP="00F3786B">
      <w:pPr>
        <w:pStyle w:val="Akapitzlist"/>
        <w:numPr>
          <w:ilvl w:val="0"/>
          <w:numId w:val="23"/>
        </w:numPr>
        <w:autoSpaceDE w:val="0"/>
        <w:autoSpaceDN w:val="0"/>
        <w:adjustRightInd w:val="0"/>
        <w:spacing w:line="276" w:lineRule="auto"/>
        <w:ind w:left="426" w:hanging="426"/>
        <w:rPr>
          <w:rFonts w:ascii="Calibri" w:hAnsi="Calibri" w:cs="Calibri"/>
        </w:rPr>
      </w:pPr>
      <w:r w:rsidRPr="00F3786B">
        <w:rPr>
          <w:rFonts w:ascii="Calibri" w:hAnsi="Calibri" w:cs="Calibri"/>
        </w:rPr>
        <w:t>Wysokość kar umownych, z tytułu:</w:t>
      </w:r>
    </w:p>
    <w:p w14:paraId="237ED32B" w14:textId="38F84D1C" w:rsidR="0053194B" w:rsidRPr="00F3786B" w:rsidRDefault="0053194B" w:rsidP="00F3786B">
      <w:pPr>
        <w:numPr>
          <w:ilvl w:val="0"/>
          <w:numId w:val="24"/>
        </w:numPr>
        <w:autoSpaceDE w:val="0"/>
        <w:autoSpaceDN w:val="0"/>
        <w:adjustRightInd w:val="0"/>
        <w:spacing w:line="276" w:lineRule="auto"/>
        <w:ind w:left="709" w:hanging="425"/>
        <w:rPr>
          <w:rFonts w:ascii="Calibri" w:hAnsi="Calibri" w:cs="Calibri"/>
        </w:rPr>
      </w:pPr>
      <w:r w:rsidRPr="00F3786B">
        <w:rPr>
          <w:rFonts w:ascii="Calibri" w:hAnsi="Calibri" w:cs="Calibri"/>
        </w:rPr>
        <w:t>braku z</w:t>
      </w:r>
      <w:r w:rsidR="00D43B35" w:rsidRPr="00F3786B">
        <w:rPr>
          <w:rFonts w:ascii="Calibri" w:hAnsi="Calibri" w:cs="Calibri"/>
        </w:rPr>
        <w:t>apłaty wynagrodzenia należnego P</w:t>
      </w:r>
      <w:r w:rsidRPr="00F3786B">
        <w:rPr>
          <w:rFonts w:ascii="Calibri" w:hAnsi="Calibri" w:cs="Calibri"/>
        </w:rPr>
        <w:t>odwykona</w:t>
      </w:r>
      <w:r w:rsidR="00D43B35" w:rsidRPr="00F3786B">
        <w:rPr>
          <w:rFonts w:ascii="Calibri" w:hAnsi="Calibri" w:cs="Calibri"/>
        </w:rPr>
        <w:t>wcom lub dalszym P</w:t>
      </w:r>
      <w:r w:rsidRPr="00F3786B">
        <w:rPr>
          <w:rFonts w:ascii="Calibri" w:hAnsi="Calibri" w:cs="Calibri"/>
        </w:rPr>
        <w:t>odwykonawcom wynosi każdorazowo 5 % wartości umowy</w:t>
      </w:r>
      <w:r w:rsidR="00AC73C3" w:rsidRPr="00F3786B">
        <w:rPr>
          <w:rFonts w:ascii="Calibri" w:hAnsi="Calibri" w:cs="Calibri"/>
        </w:rPr>
        <w:t xml:space="preserve"> </w:t>
      </w:r>
      <w:r w:rsidR="00B13438" w:rsidRPr="00F3786B">
        <w:rPr>
          <w:rFonts w:ascii="Calibri" w:hAnsi="Calibri" w:cs="Calibri"/>
        </w:rPr>
        <w:t>o</w:t>
      </w:r>
      <w:r w:rsidR="00AC73C3" w:rsidRPr="00F3786B">
        <w:rPr>
          <w:rFonts w:ascii="Calibri" w:hAnsi="Calibri" w:cs="Calibri"/>
        </w:rPr>
        <w:t xml:space="preserve"> </w:t>
      </w:r>
      <w:r w:rsidR="00B13438" w:rsidRPr="00F3786B">
        <w:rPr>
          <w:rFonts w:ascii="Calibri" w:hAnsi="Calibri" w:cs="Calibri"/>
        </w:rPr>
        <w:t>podwykonawstwo</w:t>
      </w:r>
      <w:r w:rsidRPr="00F3786B">
        <w:rPr>
          <w:rFonts w:ascii="Calibri" w:hAnsi="Calibri" w:cs="Calibri"/>
        </w:rPr>
        <w:t>,</w:t>
      </w:r>
    </w:p>
    <w:p w14:paraId="5FE634A7" w14:textId="756E0EE0" w:rsidR="00B13438" w:rsidRPr="00F3786B" w:rsidRDefault="0053194B" w:rsidP="00F3786B">
      <w:pPr>
        <w:numPr>
          <w:ilvl w:val="0"/>
          <w:numId w:val="24"/>
        </w:numPr>
        <w:autoSpaceDE w:val="0"/>
        <w:autoSpaceDN w:val="0"/>
        <w:adjustRightInd w:val="0"/>
        <w:spacing w:line="276" w:lineRule="auto"/>
        <w:ind w:left="709" w:hanging="425"/>
        <w:rPr>
          <w:rFonts w:ascii="Calibri" w:hAnsi="Calibri" w:cs="Calibri"/>
        </w:rPr>
      </w:pPr>
      <w:r w:rsidRPr="00F3786B">
        <w:rPr>
          <w:rFonts w:ascii="Calibri" w:hAnsi="Calibri" w:cs="Calibri"/>
        </w:rPr>
        <w:t xml:space="preserve">nieterminowej zapłaty wynagrodzenia należnego </w:t>
      </w:r>
      <w:r w:rsidR="00D43B35" w:rsidRPr="00F3786B">
        <w:rPr>
          <w:rFonts w:ascii="Calibri" w:hAnsi="Calibri" w:cs="Calibri"/>
        </w:rPr>
        <w:t>Podwykonawcom lub dalszym P</w:t>
      </w:r>
      <w:r w:rsidRPr="00F3786B">
        <w:rPr>
          <w:rFonts w:ascii="Calibri" w:hAnsi="Calibri" w:cs="Calibri"/>
        </w:rPr>
        <w:t>odwykonawcom wynosi 0,1</w:t>
      </w:r>
      <w:r w:rsidR="00CF00E3" w:rsidRPr="00F3786B">
        <w:rPr>
          <w:rFonts w:ascii="Calibri" w:hAnsi="Calibri" w:cs="Calibri"/>
        </w:rPr>
        <w:t xml:space="preserve"> </w:t>
      </w:r>
      <w:r w:rsidRPr="00F3786B">
        <w:rPr>
          <w:rFonts w:ascii="Calibri" w:hAnsi="Calibri" w:cs="Calibri"/>
        </w:rPr>
        <w:t xml:space="preserve">% wartości każdorazowej nieterminowej zapłaty za każdy </w:t>
      </w:r>
      <w:r w:rsidR="00D43B35" w:rsidRPr="00F3786B">
        <w:rPr>
          <w:rFonts w:ascii="Calibri" w:hAnsi="Calibri" w:cs="Calibri"/>
        </w:rPr>
        <w:t xml:space="preserve">jej </w:t>
      </w:r>
      <w:r w:rsidRPr="00F3786B">
        <w:rPr>
          <w:rFonts w:ascii="Calibri" w:hAnsi="Calibri" w:cs="Calibri"/>
        </w:rPr>
        <w:t>dzień,</w:t>
      </w:r>
      <w:r w:rsidR="00694E46" w:rsidRPr="00F3786B">
        <w:rPr>
          <w:rFonts w:ascii="Calibri" w:hAnsi="Calibri" w:cs="Calibri"/>
        </w:rPr>
        <w:t xml:space="preserve"> </w:t>
      </w:r>
    </w:p>
    <w:p w14:paraId="37FA1471" w14:textId="5D609BC7" w:rsidR="0053194B" w:rsidRPr="00F3786B" w:rsidRDefault="0053194B" w:rsidP="00F3786B">
      <w:pPr>
        <w:numPr>
          <w:ilvl w:val="0"/>
          <w:numId w:val="24"/>
        </w:numPr>
        <w:autoSpaceDE w:val="0"/>
        <w:autoSpaceDN w:val="0"/>
        <w:adjustRightInd w:val="0"/>
        <w:spacing w:line="276" w:lineRule="auto"/>
        <w:ind w:left="709" w:hanging="425"/>
        <w:rPr>
          <w:rFonts w:ascii="Calibri" w:hAnsi="Calibri" w:cs="Calibri"/>
        </w:rPr>
      </w:pPr>
      <w:r w:rsidRPr="00F3786B">
        <w:rPr>
          <w:rFonts w:ascii="Calibri" w:hAnsi="Calibri" w:cs="Calibri"/>
        </w:rPr>
        <w:t xml:space="preserve">nieprzedłożenia do zaakceptowania projektu umowy o podwykonawstwo, której przedmiotem są roboty budowlane, lub projektu jej zmiany, wynosi 0,1 % wartości </w:t>
      </w:r>
      <w:r w:rsidR="00911E61" w:rsidRPr="00F3786B">
        <w:rPr>
          <w:rFonts w:ascii="Calibri" w:hAnsi="Calibri" w:cs="Calibri"/>
        </w:rPr>
        <w:t xml:space="preserve">tej </w:t>
      </w:r>
      <w:r w:rsidRPr="00F3786B">
        <w:rPr>
          <w:rFonts w:ascii="Calibri" w:hAnsi="Calibri" w:cs="Calibri"/>
        </w:rPr>
        <w:lastRenderedPageBreak/>
        <w:t xml:space="preserve">umowy za każdy dzień </w:t>
      </w:r>
      <w:r w:rsidR="00D43B35" w:rsidRPr="00F3786B">
        <w:rPr>
          <w:rFonts w:ascii="Calibri" w:hAnsi="Calibri" w:cs="Calibri"/>
        </w:rPr>
        <w:t xml:space="preserve">zwłoki w realizacji obowiązku przedłożenia </w:t>
      </w:r>
      <w:r w:rsidR="00F667AB" w:rsidRPr="00F3786B">
        <w:rPr>
          <w:rFonts w:ascii="Calibri" w:hAnsi="Calibri" w:cs="Calibri"/>
        </w:rPr>
        <w:t>projektu umowy o </w:t>
      </w:r>
      <w:r w:rsidRPr="00F3786B">
        <w:rPr>
          <w:rFonts w:ascii="Calibri" w:hAnsi="Calibri" w:cs="Calibri"/>
        </w:rPr>
        <w:t>podwykonawstwo, licząc od dnia powzięcia przez Zamawiającego infor</w:t>
      </w:r>
      <w:r w:rsidR="00F667AB" w:rsidRPr="00F3786B">
        <w:rPr>
          <w:rFonts w:ascii="Calibri" w:hAnsi="Calibri" w:cs="Calibri"/>
        </w:rPr>
        <w:t>macji o </w:t>
      </w:r>
      <w:r w:rsidR="00BF4CA8" w:rsidRPr="00F3786B">
        <w:rPr>
          <w:rFonts w:ascii="Calibri" w:hAnsi="Calibri" w:cs="Calibri"/>
        </w:rPr>
        <w:t>wykonywaniu prac przez P</w:t>
      </w:r>
      <w:r w:rsidRPr="00F3786B">
        <w:rPr>
          <w:rFonts w:ascii="Calibri" w:hAnsi="Calibri" w:cs="Calibri"/>
        </w:rPr>
        <w:t>odwykonawcę</w:t>
      </w:r>
      <w:r w:rsidR="00663D41" w:rsidRPr="00F3786B">
        <w:rPr>
          <w:rFonts w:ascii="Calibri" w:hAnsi="Calibri" w:cs="Calibri"/>
        </w:rPr>
        <w:t>,</w:t>
      </w:r>
      <w:r w:rsidRPr="00F3786B">
        <w:rPr>
          <w:rFonts w:ascii="Calibri" w:hAnsi="Calibri" w:cs="Calibri"/>
        </w:rPr>
        <w:t xml:space="preserve"> </w:t>
      </w:r>
    </w:p>
    <w:p w14:paraId="0FEF04F3" w14:textId="7892506C" w:rsidR="0053194B" w:rsidRPr="00F3786B" w:rsidRDefault="0053194B" w:rsidP="00F3786B">
      <w:pPr>
        <w:numPr>
          <w:ilvl w:val="0"/>
          <w:numId w:val="24"/>
        </w:numPr>
        <w:autoSpaceDE w:val="0"/>
        <w:autoSpaceDN w:val="0"/>
        <w:adjustRightInd w:val="0"/>
        <w:spacing w:line="276" w:lineRule="auto"/>
        <w:ind w:left="709" w:hanging="425"/>
        <w:rPr>
          <w:rFonts w:ascii="Calibri" w:hAnsi="Calibri" w:cs="Calibri"/>
        </w:rPr>
      </w:pPr>
      <w:r w:rsidRPr="00F3786B">
        <w:rPr>
          <w:rFonts w:ascii="Calibri" w:hAnsi="Calibri" w:cs="Calibri"/>
        </w:rPr>
        <w:t xml:space="preserve">nieprzedłożenia poświadczonej za zgodność z oryginałem kopii umowy o podwykonawstwo lub jej zmiany, wynosi 0,1 % wartości </w:t>
      </w:r>
      <w:r w:rsidR="00911E61" w:rsidRPr="00F3786B">
        <w:rPr>
          <w:rFonts w:ascii="Calibri" w:hAnsi="Calibri" w:cs="Calibri"/>
        </w:rPr>
        <w:t xml:space="preserve">tej </w:t>
      </w:r>
      <w:r w:rsidRPr="00F3786B">
        <w:rPr>
          <w:rFonts w:ascii="Calibri" w:hAnsi="Calibri" w:cs="Calibri"/>
        </w:rPr>
        <w:t xml:space="preserve">umowy za każdy dzień </w:t>
      </w:r>
      <w:r w:rsidR="00BF4CA8" w:rsidRPr="00F3786B">
        <w:rPr>
          <w:rFonts w:ascii="Calibri" w:hAnsi="Calibri" w:cs="Calibri"/>
        </w:rPr>
        <w:t>zwłoki</w:t>
      </w:r>
      <w:r w:rsidRPr="00F3786B">
        <w:rPr>
          <w:rFonts w:ascii="Calibri" w:hAnsi="Calibri" w:cs="Calibri"/>
        </w:rPr>
        <w:t>,</w:t>
      </w:r>
    </w:p>
    <w:p w14:paraId="5F9DA635" w14:textId="35833A2A" w:rsidR="0053194B" w:rsidRPr="00F3786B" w:rsidRDefault="00BF4CA8" w:rsidP="00F3786B">
      <w:pPr>
        <w:numPr>
          <w:ilvl w:val="0"/>
          <w:numId w:val="24"/>
        </w:numPr>
        <w:autoSpaceDE w:val="0"/>
        <w:autoSpaceDN w:val="0"/>
        <w:adjustRightInd w:val="0"/>
        <w:spacing w:line="276" w:lineRule="auto"/>
        <w:ind w:left="709" w:hanging="425"/>
        <w:rPr>
          <w:rFonts w:ascii="Calibri" w:hAnsi="Calibri" w:cs="Calibri"/>
        </w:rPr>
      </w:pPr>
      <w:r w:rsidRPr="00F3786B">
        <w:rPr>
          <w:rFonts w:ascii="Calibri" w:hAnsi="Calibri" w:cs="Calibri"/>
        </w:rPr>
        <w:t>wykonywania prac przez P</w:t>
      </w:r>
      <w:r w:rsidR="0053194B" w:rsidRPr="00F3786B">
        <w:rPr>
          <w:rFonts w:ascii="Calibri" w:hAnsi="Calibri" w:cs="Calibri"/>
        </w:rPr>
        <w:t xml:space="preserve">odwykonawcę bez zawartej umowy o podwykonawstwo wynosi 0,2 % wartości </w:t>
      </w:r>
      <w:r w:rsidR="00911E61" w:rsidRPr="00F3786B">
        <w:rPr>
          <w:rFonts w:ascii="Calibri" w:hAnsi="Calibri" w:cs="Calibri"/>
        </w:rPr>
        <w:t xml:space="preserve">tej </w:t>
      </w:r>
      <w:r w:rsidR="0053194B" w:rsidRPr="00F3786B">
        <w:rPr>
          <w:rFonts w:ascii="Calibri" w:hAnsi="Calibri" w:cs="Calibri"/>
        </w:rPr>
        <w:t xml:space="preserve">umowy za każdy dzień, licząc od dnia powzięcia przez Zamawiającego informacji o wykonywaniu prac przez </w:t>
      </w:r>
      <w:r w:rsidR="00376D8D" w:rsidRPr="00F3786B">
        <w:rPr>
          <w:rFonts w:ascii="Calibri" w:hAnsi="Calibri" w:cs="Calibri"/>
        </w:rPr>
        <w:t>P</w:t>
      </w:r>
      <w:r w:rsidR="0053194B" w:rsidRPr="00F3786B">
        <w:rPr>
          <w:rFonts w:ascii="Calibri" w:hAnsi="Calibri" w:cs="Calibri"/>
        </w:rPr>
        <w:t>odwykonawcę</w:t>
      </w:r>
      <w:r w:rsidR="00663D41" w:rsidRPr="00F3786B">
        <w:rPr>
          <w:rFonts w:ascii="Calibri" w:hAnsi="Calibri" w:cs="Calibri"/>
        </w:rPr>
        <w:t>,</w:t>
      </w:r>
      <w:r w:rsidR="0053194B" w:rsidRPr="00F3786B">
        <w:rPr>
          <w:rFonts w:ascii="Calibri" w:hAnsi="Calibri" w:cs="Calibri"/>
        </w:rPr>
        <w:t xml:space="preserve"> </w:t>
      </w:r>
    </w:p>
    <w:p w14:paraId="3DFE277B" w14:textId="7C792484" w:rsidR="0053194B" w:rsidRPr="00F3786B" w:rsidRDefault="0053194B" w:rsidP="00F3786B">
      <w:pPr>
        <w:numPr>
          <w:ilvl w:val="0"/>
          <w:numId w:val="24"/>
        </w:numPr>
        <w:autoSpaceDE w:val="0"/>
        <w:autoSpaceDN w:val="0"/>
        <w:adjustRightInd w:val="0"/>
        <w:spacing w:line="276" w:lineRule="auto"/>
        <w:ind w:left="709" w:hanging="425"/>
        <w:rPr>
          <w:rFonts w:ascii="Calibri" w:hAnsi="Calibri" w:cs="Calibri"/>
        </w:rPr>
      </w:pPr>
      <w:r w:rsidRPr="00F3786B">
        <w:rPr>
          <w:rFonts w:ascii="Calibri" w:hAnsi="Calibri" w:cs="Calibri"/>
        </w:rPr>
        <w:t>braku zmiany umowy o podwykonawstwo w zakresie terminu zapłaty, wynosi 0,05</w:t>
      </w:r>
      <w:r w:rsidR="00CF00E3" w:rsidRPr="00F3786B">
        <w:rPr>
          <w:rFonts w:ascii="Calibri" w:hAnsi="Calibri" w:cs="Calibri"/>
        </w:rPr>
        <w:t xml:space="preserve"> </w:t>
      </w:r>
      <w:r w:rsidRPr="00F3786B">
        <w:rPr>
          <w:rFonts w:ascii="Calibri" w:hAnsi="Calibri" w:cs="Calibri"/>
        </w:rPr>
        <w:t>% wartości umowy</w:t>
      </w:r>
      <w:r w:rsidR="00C5787A" w:rsidRPr="00F3786B">
        <w:rPr>
          <w:rFonts w:ascii="Calibri" w:hAnsi="Calibri" w:cs="Calibri"/>
        </w:rPr>
        <w:t xml:space="preserve"> </w:t>
      </w:r>
      <w:r w:rsidRPr="00F3786B">
        <w:rPr>
          <w:rFonts w:ascii="Calibri" w:hAnsi="Calibri" w:cs="Calibri"/>
        </w:rPr>
        <w:t xml:space="preserve">o podwykonawstwo za każdy dzień </w:t>
      </w:r>
      <w:r w:rsidR="00BF4CA8" w:rsidRPr="00F3786B">
        <w:rPr>
          <w:rFonts w:ascii="Calibri" w:hAnsi="Calibri" w:cs="Calibri"/>
        </w:rPr>
        <w:t>zwłoki</w:t>
      </w:r>
      <w:r w:rsidRPr="00F3786B">
        <w:rPr>
          <w:rFonts w:ascii="Calibri" w:hAnsi="Calibri" w:cs="Calibri"/>
        </w:rPr>
        <w:t xml:space="preserve">, licząc od upływu terminu określonego przez Zamawiającego w wezwaniu do dokonania wskazanej zmiany, </w:t>
      </w:r>
    </w:p>
    <w:p w14:paraId="5A3D668F" w14:textId="264EE6FC" w:rsidR="0053194B" w:rsidRPr="00F3786B" w:rsidRDefault="0053194B" w:rsidP="00F3786B">
      <w:pPr>
        <w:numPr>
          <w:ilvl w:val="0"/>
          <w:numId w:val="24"/>
        </w:numPr>
        <w:autoSpaceDE w:val="0"/>
        <w:autoSpaceDN w:val="0"/>
        <w:adjustRightInd w:val="0"/>
        <w:spacing w:line="276" w:lineRule="auto"/>
        <w:ind w:left="709" w:hanging="425"/>
        <w:rPr>
          <w:rFonts w:ascii="Calibri" w:hAnsi="Calibri" w:cs="Calibri"/>
        </w:rPr>
      </w:pPr>
      <w:r w:rsidRPr="00F3786B">
        <w:rPr>
          <w:rFonts w:ascii="Calibri" w:hAnsi="Calibri" w:cs="Calibri"/>
        </w:rPr>
        <w:t xml:space="preserve">braku zmiany umowy o podwykonawstwo w zakresie innym niż określony w pkt </w:t>
      </w:r>
      <w:r w:rsidR="00111AF5" w:rsidRPr="00F3786B">
        <w:rPr>
          <w:rFonts w:ascii="Calibri" w:hAnsi="Calibri" w:cs="Calibri"/>
        </w:rPr>
        <w:t>f</w:t>
      </w:r>
      <w:r w:rsidRPr="00F3786B">
        <w:rPr>
          <w:rFonts w:ascii="Calibri" w:hAnsi="Calibri" w:cs="Calibri"/>
        </w:rPr>
        <w:t xml:space="preserve">) w wysokości 0,1 % wartości umowy o podwykonawstwo za każdy dzień </w:t>
      </w:r>
      <w:r w:rsidR="00740101" w:rsidRPr="00F3786B">
        <w:rPr>
          <w:rFonts w:ascii="Calibri" w:hAnsi="Calibri" w:cs="Calibri"/>
        </w:rPr>
        <w:t>zwłoki</w:t>
      </w:r>
      <w:r w:rsidRPr="00F3786B">
        <w:rPr>
          <w:rFonts w:ascii="Calibri" w:hAnsi="Calibri" w:cs="Calibri"/>
        </w:rPr>
        <w:t>, licząc od upływu terminu określonego przez Zamawiającego w wezwani</w:t>
      </w:r>
      <w:r w:rsidR="00151A51" w:rsidRPr="00F3786B">
        <w:rPr>
          <w:rFonts w:ascii="Calibri" w:hAnsi="Calibri" w:cs="Calibri"/>
        </w:rPr>
        <w:t>u do dokonania wskazanej zmiany.</w:t>
      </w:r>
    </w:p>
    <w:p w14:paraId="609F3DFC" w14:textId="77777777" w:rsidR="00740101" w:rsidRPr="00F3786B" w:rsidRDefault="00740101" w:rsidP="00F3786B">
      <w:pPr>
        <w:pStyle w:val="Akapitzlist"/>
        <w:numPr>
          <w:ilvl w:val="0"/>
          <w:numId w:val="23"/>
        </w:numPr>
        <w:autoSpaceDE w:val="0"/>
        <w:autoSpaceDN w:val="0"/>
        <w:adjustRightInd w:val="0"/>
        <w:spacing w:line="276" w:lineRule="auto"/>
        <w:ind w:left="426" w:hanging="426"/>
        <w:rPr>
          <w:rFonts w:ascii="Calibri" w:hAnsi="Calibri" w:cs="Calibri"/>
        </w:rPr>
      </w:pPr>
      <w:r w:rsidRPr="00F3786B">
        <w:rPr>
          <w:rFonts w:ascii="Calibri" w:hAnsi="Calibri" w:cs="Calibri"/>
        </w:rPr>
        <w:t>Zamawiającemu przysługuje prawo odstąpienia od umowy w sytuacji, gdy wystąpiła konieczność wielokrotnego (nie mniej niż trzykrotnego) dokonywania bezpośredniej zapłaty Podwykonawcy lub konieczność dokonania bezpośrednich zapłat na rzecz Podwykonawcy przekroczyła sumę 5% wartości umowy w sprawie zamówienia publicznego.</w:t>
      </w:r>
    </w:p>
    <w:p w14:paraId="009463BB" w14:textId="1B473B4D" w:rsidR="0053194B" w:rsidRPr="00F3786B" w:rsidRDefault="0053194B" w:rsidP="00F3786B">
      <w:pPr>
        <w:numPr>
          <w:ilvl w:val="0"/>
          <w:numId w:val="23"/>
        </w:numPr>
        <w:autoSpaceDE w:val="0"/>
        <w:autoSpaceDN w:val="0"/>
        <w:adjustRightInd w:val="0"/>
        <w:spacing w:line="276" w:lineRule="auto"/>
        <w:ind w:left="426" w:hanging="426"/>
        <w:rPr>
          <w:rFonts w:ascii="Calibri" w:hAnsi="Calibri" w:cs="Calibri"/>
        </w:rPr>
      </w:pPr>
      <w:r w:rsidRPr="00F3786B">
        <w:rPr>
          <w:rFonts w:ascii="Calibri" w:hAnsi="Calibri" w:cs="Calibri"/>
        </w:rPr>
        <w:t>J</w:t>
      </w:r>
      <w:r w:rsidR="00740101" w:rsidRPr="00F3786B">
        <w:rPr>
          <w:rFonts w:ascii="Calibri" w:hAnsi="Calibri" w:cs="Calibri"/>
        </w:rPr>
        <w:t>eżeli zmiana albo rezygnacja z P</w:t>
      </w:r>
      <w:r w:rsidRPr="00F3786B">
        <w:rPr>
          <w:rFonts w:ascii="Calibri" w:hAnsi="Calibri" w:cs="Calibri"/>
        </w:rPr>
        <w:t>odwykonawcy dotyc</w:t>
      </w:r>
      <w:r w:rsidR="00740101" w:rsidRPr="00F3786B">
        <w:rPr>
          <w:rFonts w:ascii="Calibri" w:hAnsi="Calibri" w:cs="Calibri"/>
        </w:rPr>
        <w:t>zy podmiotu, na którego zasoby W</w:t>
      </w:r>
      <w:r w:rsidRPr="00F3786B">
        <w:rPr>
          <w:rFonts w:ascii="Calibri" w:hAnsi="Calibri" w:cs="Calibri"/>
        </w:rPr>
        <w:t xml:space="preserve">ykonawca powoływał się, na zasadach określonych w art. </w:t>
      </w:r>
      <w:r w:rsidR="00740101" w:rsidRPr="00F3786B">
        <w:rPr>
          <w:rFonts w:ascii="Calibri" w:hAnsi="Calibri" w:cs="Calibri"/>
        </w:rPr>
        <w:t>118</w:t>
      </w:r>
      <w:r w:rsidRPr="00F3786B">
        <w:rPr>
          <w:rFonts w:ascii="Calibri" w:hAnsi="Calibri" w:cs="Calibri"/>
        </w:rPr>
        <w:t xml:space="preserve"> ust. 1 ustawy</w:t>
      </w:r>
      <w:r w:rsidR="00F6298A" w:rsidRPr="00F3786B">
        <w:rPr>
          <w:rFonts w:ascii="Calibri" w:hAnsi="Calibri" w:cs="Calibri"/>
        </w:rPr>
        <w:t xml:space="preserve"> </w:t>
      </w:r>
      <w:proofErr w:type="spellStart"/>
      <w:r w:rsidR="00F6298A" w:rsidRPr="00F3786B">
        <w:rPr>
          <w:rFonts w:ascii="Calibri" w:hAnsi="Calibri" w:cs="Calibri"/>
        </w:rPr>
        <w:t>Pzp</w:t>
      </w:r>
      <w:proofErr w:type="spellEnd"/>
      <w:r w:rsidRPr="00F3786B">
        <w:rPr>
          <w:rFonts w:ascii="Calibri" w:hAnsi="Calibri" w:cs="Calibri"/>
        </w:rPr>
        <w:t>, w celu wykazani</w:t>
      </w:r>
      <w:r w:rsidR="00151A51" w:rsidRPr="00F3786B">
        <w:rPr>
          <w:rFonts w:ascii="Calibri" w:hAnsi="Calibri" w:cs="Calibri"/>
        </w:rPr>
        <w:t>a spełniania warunków udziału w </w:t>
      </w:r>
      <w:r w:rsidRPr="00F3786B">
        <w:rPr>
          <w:rFonts w:ascii="Calibri" w:hAnsi="Calibri" w:cs="Calibri"/>
        </w:rPr>
        <w:t xml:space="preserve">postępowaniu </w:t>
      </w:r>
      <w:r w:rsidR="00740101" w:rsidRPr="00F3786B">
        <w:rPr>
          <w:rFonts w:ascii="Calibri" w:hAnsi="Calibri" w:cs="Calibri"/>
        </w:rPr>
        <w:t>W</w:t>
      </w:r>
      <w:r w:rsidRPr="00F3786B">
        <w:rPr>
          <w:rFonts w:ascii="Calibri" w:hAnsi="Calibri" w:cs="Calibri"/>
        </w:rPr>
        <w:t xml:space="preserve">ykonawca jest obowiązany wykazać </w:t>
      </w:r>
      <w:r w:rsidR="00740101" w:rsidRPr="00F3786B">
        <w:rPr>
          <w:rFonts w:ascii="Calibri" w:hAnsi="Calibri" w:cs="Calibri"/>
        </w:rPr>
        <w:t>Z</w:t>
      </w:r>
      <w:r w:rsidRPr="00F3786B">
        <w:rPr>
          <w:rFonts w:ascii="Calibri" w:hAnsi="Calibri" w:cs="Calibri"/>
        </w:rPr>
        <w:t>ama</w:t>
      </w:r>
      <w:r w:rsidR="00740101" w:rsidRPr="00F3786B">
        <w:rPr>
          <w:rFonts w:ascii="Calibri" w:hAnsi="Calibri" w:cs="Calibri"/>
        </w:rPr>
        <w:t>wiającemu, że proponowany inny Podwykonawca lub W</w:t>
      </w:r>
      <w:r w:rsidRPr="00F3786B">
        <w:rPr>
          <w:rFonts w:ascii="Calibri" w:hAnsi="Calibri" w:cs="Calibri"/>
        </w:rPr>
        <w:t>ykonawca samodzielnie spełnia je w stopniu ni</w:t>
      </w:r>
      <w:r w:rsidR="00740101" w:rsidRPr="00F3786B">
        <w:rPr>
          <w:rFonts w:ascii="Calibri" w:hAnsi="Calibri" w:cs="Calibri"/>
        </w:rPr>
        <w:t>e mniejszym niż Podwykonawca, na którego zasoby W</w:t>
      </w:r>
      <w:r w:rsidRPr="00F3786B">
        <w:rPr>
          <w:rFonts w:ascii="Calibri" w:hAnsi="Calibri" w:cs="Calibri"/>
        </w:rPr>
        <w:t>ykonawca powoływał się w trakcie postępowania o udzielenie zamówienia.</w:t>
      </w:r>
    </w:p>
    <w:p w14:paraId="57C2A000" w14:textId="0C96E3A2" w:rsidR="0053194B" w:rsidRPr="00F3786B" w:rsidRDefault="00740101" w:rsidP="00F3786B">
      <w:pPr>
        <w:numPr>
          <w:ilvl w:val="0"/>
          <w:numId w:val="23"/>
        </w:numPr>
        <w:autoSpaceDE w:val="0"/>
        <w:autoSpaceDN w:val="0"/>
        <w:adjustRightInd w:val="0"/>
        <w:spacing w:line="276" w:lineRule="auto"/>
        <w:ind w:left="426" w:hanging="426"/>
        <w:rPr>
          <w:rFonts w:ascii="Calibri" w:hAnsi="Calibri" w:cs="Calibri"/>
        </w:rPr>
      </w:pPr>
      <w:r w:rsidRPr="00F3786B">
        <w:rPr>
          <w:rFonts w:ascii="Calibri" w:hAnsi="Calibri" w:cs="Calibri"/>
        </w:rPr>
        <w:t>Jeżeli powierzenie P</w:t>
      </w:r>
      <w:r w:rsidR="0053194B" w:rsidRPr="00F3786B">
        <w:rPr>
          <w:rFonts w:ascii="Calibri" w:hAnsi="Calibri" w:cs="Calibri"/>
        </w:rPr>
        <w:t>odwykonawcy wykonania części zamówienia na roboty budowlane lub usługi następuje w trakcie jego realizacj</w:t>
      </w:r>
      <w:r w:rsidRPr="00F3786B">
        <w:rPr>
          <w:rFonts w:ascii="Calibri" w:hAnsi="Calibri" w:cs="Calibri"/>
        </w:rPr>
        <w:t>i, Wykonawca na żądanie Z</w:t>
      </w:r>
      <w:r w:rsidR="0053194B" w:rsidRPr="00F3786B">
        <w:rPr>
          <w:rFonts w:ascii="Calibri" w:hAnsi="Calibri" w:cs="Calibri"/>
        </w:rPr>
        <w:t>amawiającego przedstawia oświadczenie</w:t>
      </w:r>
      <w:r w:rsidRPr="00F3786B">
        <w:rPr>
          <w:rFonts w:ascii="Calibri" w:hAnsi="Calibri" w:cs="Calibri"/>
        </w:rPr>
        <w:t xml:space="preserve"> tego Podwykonawcy</w:t>
      </w:r>
      <w:r w:rsidR="0048609F" w:rsidRPr="00F3786B">
        <w:rPr>
          <w:rFonts w:ascii="Calibri" w:hAnsi="Calibri" w:cs="Calibri"/>
        </w:rPr>
        <w:t>, o </w:t>
      </w:r>
      <w:r w:rsidR="0053194B" w:rsidRPr="00F3786B">
        <w:rPr>
          <w:rFonts w:ascii="Calibri" w:hAnsi="Calibri" w:cs="Calibri"/>
        </w:rPr>
        <w:t xml:space="preserve">którym mowa w art. </w:t>
      </w:r>
      <w:r w:rsidRPr="00F3786B">
        <w:rPr>
          <w:rFonts w:ascii="Calibri" w:hAnsi="Calibri" w:cs="Calibri"/>
        </w:rPr>
        <w:t>125</w:t>
      </w:r>
      <w:r w:rsidR="0053194B" w:rsidRPr="00F3786B">
        <w:rPr>
          <w:rFonts w:ascii="Calibri" w:hAnsi="Calibri" w:cs="Calibri"/>
        </w:rPr>
        <w:t xml:space="preserve"> ust. 1 ustawy</w:t>
      </w:r>
      <w:r w:rsidRPr="00F3786B">
        <w:rPr>
          <w:rFonts w:ascii="Calibri" w:hAnsi="Calibri" w:cs="Calibri"/>
        </w:rPr>
        <w:t xml:space="preserve"> w zakresie podstaw wykluczenia określonych w art. 108 ustawy </w:t>
      </w:r>
      <w:proofErr w:type="spellStart"/>
      <w:r w:rsidRPr="00F3786B">
        <w:rPr>
          <w:rFonts w:ascii="Calibri" w:hAnsi="Calibri" w:cs="Calibri"/>
        </w:rPr>
        <w:t>Pzp</w:t>
      </w:r>
      <w:proofErr w:type="spellEnd"/>
      <w:r w:rsidRPr="00F3786B">
        <w:rPr>
          <w:rFonts w:ascii="Calibri" w:hAnsi="Calibri" w:cs="Calibri"/>
        </w:rPr>
        <w:t>. („lub podmiotowe środki dowolne dotyczące tego Podwykonawcy w zakresie podstaw wyklucze</w:t>
      </w:r>
      <w:r w:rsidR="00F667AB" w:rsidRPr="00F3786B">
        <w:rPr>
          <w:rFonts w:ascii="Calibri" w:hAnsi="Calibri" w:cs="Calibri"/>
        </w:rPr>
        <w:t>nia, o których owa w art. 108 i </w:t>
      </w:r>
      <w:r w:rsidRPr="00F3786B">
        <w:rPr>
          <w:rFonts w:ascii="Calibri" w:hAnsi="Calibri" w:cs="Calibri"/>
        </w:rPr>
        <w:t xml:space="preserve">109 ustawy </w:t>
      </w:r>
      <w:proofErr w:type="spellStart"/>
      <w:r w:rsidRPr="00F3786B">
        <w:rPr>
          <w:rFonts w:ascii="Calibri" w:hAnsi="Calibri" w:cs="Calibri"/>
        </w:rPr>
        <w:t>Pzp</w:t>
      </w:r>
      <w:proofErr w:type="spellEnd"/>
      <w:r w:rsidRPr="00F3786B">
        <w:rPr>
          <w:rFonts w:ascii="Calibri" w:hAnsi="Calibri" w:cs="Calibri"/>
        </w:rPr>
        <w:t xml:space="preserve">”- jeżeli podmiotowe środki lub art. 109 były w tym zakresie wymagane </w:t>
      </w:r>
      <w:r w:rsidR="00F667AB" w:rsidRPr="00F3786B">
        <w:rPr>
          <w:rFonts w:ascii="Calibri" w:hAnsi="Calibri" w:cs="Calibri"/>
        </w:rPr>
        <w:t>w </w:t>
      </w:r>
      <w:r w:rsidRPr="00F3786B">
        <w:rPr>
          <w:rFonts w:ascii="Calibri" w:hAnsi="Calibri" w:cs="Calibri"/>
        </w:rPr>
        <w:t>postępowaniu).</w:t>
      </w:r>
    </w:p>
    <w:p w14:paraId="6080FA23" w14:textId="0C8B8726" w:rsidR="0053194B" w:rsidRPr="00F3786B" w:rsidRDefault="00740101" w:rsidP="00F3786B">
      <w:pPr>
        <w:numPr>
          <w:ilvl w:val="0"/>
          <w:numId w:val="23"/>
        </w:numPr>
        <w:autoSpaceDE w:val="0"/>
        <w:autoSpaceDN w:val="0"/>
        <w:adjustRightInd w:val="0"/>
        <w:spacing w:line="276" w:lineRule="auto"/>
        <w:ind w:left="426" w:hanging="426"/>
        <w:rPr>
          <w:rFonts w:ascii="Calibri" w:hAnsi="Calibri" w:cs="Calibri"/>
        </w:rPr>
      </w:pPr>
      <w:r w:rsidRPr="00F3786B">
        <w:rPr>
          <w:rFonts w:ascii="Calibri" w:hAnsi="Calibri" w:cs="Calibri"/>
        </w:rPr>
        <w:t>Jeżeli Z</w:t>
      </w:r>
      <w:r w:rsidR="0053194B" w:rsidRPr="00F3786B">
        <w:rPr>
          <w:rFonts w:ascii="Calibri" w:hAnsi="Calibri" w:cs="Calibri"/>
        </w:rPr>
        <w:t>amawiaj</w:t>
      </w:r>
      <w:r w:rsidRPr="00F3786B">
        <w:rPr>
          <w:rFonts w:ascii="Calibri" w:hAnsi="Calibri" w:cs="Calibri"/>
        </w:rPr>
        <w:t>ący stwierdzi, że wobec danego P</w:t>
      </w:r>
      <w:r w:rsidR="0053194B" w:rsidRPr="00F3786B">
        <w:rPr>
          <w:rFonts w:ascii="Calibri" w:hAnsi="Calibri" w:cs="Calibri"/>
        </w:rPr>
        <w:t xml:space="preserve">odwykonawcy </w:t>
      </w:r>
      <w:r w:rsidRPr="00F3786B">
        <w:rPr>
          <w:rFonts w:ascii="Calibri" w:hAnsi="Calibri" w:cs="Calibri"/>
        </w:rPr>
        <w:t>zachodzą podstawy wykluczenia, W</w:t>
      </w:r>
      <w:r w:rsidR="0053194B" w:rsidRPr="00F3786B">
        <w:rPr>
          <w:rFonts w:ascii="Calibri" w:hAnsi="Calibri" w:cs="Calibri"/>
        </w:rPr>
        <w:t>ykonawca</w:t>
      </w:r>
      <w:r w:rsidRPr="00F3786B">
        <w:rPr>
          <w:rFonts w:ascii="Calibri" w:hAnsi="Calibri" w:cs="Calibri"/>
        </w:rPr>
        <w:t xml:space="preserve"> obowiązany jest zastąpić tego P</w:t>
      </w:r>
      <w:r w:rsidR="00F667AB" w:rsidRPr="00F3786B">
        <w:rPr>
          <w:rFonts w:ascii="Calibri" w:hAnsi="Calibri" w:cs="Calibri"/>
        </w:rPr>
        <w:t>odwykonawcę lub zrezygnować z </w:t>
      </w:r>
      <w:r w:rsidR="0053194B" w:rsidRPr="00F3786B">
        <w:rPr>
          <w:rFonts w:ascii="Calibri" w:hAnsi="Calibri" w:cs="Calibri"/>
        </w:rPr>
        <w:t>powierzen</w:t>
      </w:r>
      <w:r w:rsidRPr="00F3786B">
        <w:rPr>
          <w:rFonts w:ascii="Calibri" w:hAnsi="Calibri" w:cs="Calibri"/>
        </w:rPr>
        <w:t>ia wykonania części zamówienia P</w:t>
      </w:r>
      <w:r w:rsidR="0053194B" w:rsidRPr="00F3786B">
        <w:rPr>
          <w:rFonts w:ascii="Calibri" w:hAnsi="Calibri" w:cs="Calibri"/>
        </w:rPr>
        <w:t>odwykonawcy.</w:t>
      </w:r>
    </w:p>
    <w:p w14:paraId="4F0909B9" w14:textId="3007E0EB" w:rsidR="0053194B" w:rsidRPr="00F3786B" w:rsidRDefault="0053194B" w:rsidP="00F3786B">
      <w:pPr>
        <w:numPr>
          <w:ilvl w:val="0"/>
          <w:numId w:val="23"/>
        </w:numPr>
        <w:autoSpaceDE w:val="0"/>
        <w:autoSpaceDN w:val="0"/>
        <w:adjustRightInd w:val="0"/>
        <w:spacing w:line="276" w:lineRule="auto"/>
        <w:ind w:left="426" w:hanging="426"/>
        <w:rPr>
          <w:rFonts w:ascii="Calibri" w:hAnsi="Calibri" w:cs="Calibri"/>
        </w:rPr>
      </w:pPr>
      <w:r w:rsidRPr="00F3786B">
        <w:rPr>
          <w:rFonts w:ascii="Calibri" w:hAnsi="Calibri" w:cs="Calibri"/>
        </w:rPr>
        <w:t>Powierzen</w:t>
      </w:r>
      <w:r w:rsidR="00740101" w:rsidRPr="00F3786B">
        <w:rPr>
          <w:rFonts w:ascii="Calibri" w:hAnsi="Calibri" w:cs="Calibri"/>
        </w:rPr>
        <w:t>ie wykonania części zamówienia Podwykonawcom nie zwalnia W</w:t>
      </w:r>
      <w:r w:rsidR="00F667AB" w:rsidRPr="00F3786B">
        <w:rPr>
          <w:rFonts w:ascii="Calibri" w:hAnsi="Calibri" w:cs="Calibri"/>
        </w:rPr>
        <w:t>ykonawcy z </w:t>
      </w:r>
      <w:r w:rsidRPr="00F3786B">
        <w:rPr>
          <w:rFonts w:ascii="Calibri" w:hAnsi="Calibri" w:cs="Calibri"/>
        </w:rPr>
        <w:t>odpowiedzialności za należyte wykonanie tego zamówienia.</w:t>
      </w:r>
    </w:p>
    <w:p w14:paraId="28C6E576" w14:textId="282DACB8" w:rsidR="0053194B" w:rsidRPr="00F3786B" w:rsidRDefault="0053194B" w:rsidP="00F3786B">
      <w:pPr>
        <w:numPr>
          <w:ilvl w:val="0"/>
          <w:numId w:val="23"/>
        </w:numPr>
        <w:autoSpaceDE w:val="0"/>
        <w:autoSpaceDN w:val="0"/>
        <w:adjustRightInd w:val="0"/>
        <w:spacing w:line="276" w:lineRule="auto"/>
        <w:ind w:left="426" w:hanging="426"/>
        <w:rPr>
          <w:rFonts w:ascii="Calibri" w:hAnsi="Calibri" w:cs="Calibri"/>
        </w:rPr>
      </w:pPr>
      <w:r w:rsidRPr="00F3786B">
        <w:rPr>
          <w:rFonts w:ascii="Calibri" w:hAnsi="Calibri" w:cs="Calibri"/>
        </w:rPr>
        <w:t xml:space="preserve">Zgodnie z art. </w:t>
      </w:r>
      <w:r w:rsidR="00740101" w:rsidRPr="00F3786B">
        <w:rPr>
          <w:rFonts w:ascii="Calibri" w:hAnsi="Calibri" w:cs="Calibri"/>
        </w:rPr>
        <w:t>120 ustawy</w:t>
      </w:r>
      <w:r w:rsidRPr="00F3786B">
        <w:rPr>
          <w:rFonts w:ascii="Calibri" w:hAnsi="Calibri" w:cs="Calibri"/>
        </w:rPr>
        <w:t xml:space="preserve"> </w:t>
      </w:r>
      <w:proofErr w:type="spellStart"/>
      <w:r w:rsidRPr="00F3786B">
        <w:rPr>
          <w:rFonts w:ascii="Calibri" w:hAnsi="Calibri" w:cs="Calibri"/>
        </w:rPr>
        <w:t>Pzp</w:t>
      </w:r>
      <w:proofErr w:type="spellEnd"/>
      <w:r w:rsidRPr="00F3786B">
        <w:rPr>
          <w:rFonts w:ascii="Calibri" w:hAnsi="Calibri" w:cs="Calibri"/>
        </w:rPr>
        <w:t>, Wykonawca, który polega na sytuacji finansowej lub ekonomicznej innych podmiotów, odpowiada solidarnie z podmiotem, który zobowiązał się do udostępnienia zasobów, za szkodę poniesi</w:t>
      </w:r>
      <w:r w:rsidR="00740101" w:rsidRPr="00F3786B">
        <w:rPr>
          <w:rFonts w:ascii="Calibri" w:hAnsi="Calibri" w:cs="Calibri"/>
        </w:rPr>
        <w:t>oną przez Z</w:t>
      </w:r>
      <w:r w:rsidRPr="00F3786B">
        <w:rPr>
          <w:rFonts w:ascii="Calibri" w:hAnsi="Calibri" w:cs="Calibri"/>
        </w:rPr>
        <w:t>amawiającego powstałą wskutek nieudostępnienia tych zasobów, chyba że za nieudostępnienie zasobów nie ponosi winy.</w:t>
      </w:r>
    </w:p>
    <w:p w14:paraId="0E570022" w14:textId="7C02793F" w:rsidR="00944735" w:rsidRPr="00F3786B" w:rsidRDefault="006D6E7F" w:rsidP="00F3786B">
      <w:pPr>
        <w:numPr>
          <w:ilvl w:val="0"/>
          <w:numId w:val="23"/>
        </w:numPr>
        <w:autoSpaceDE w:val="0"/>
        <w:autoSpaceDN w:val="0"/>
        <w:adjustRightInd w:val="0"/>
        <w:spacing w:line="276" w:lineRule="auto"/>
        <w:ind w:left="426" w:hanging="426"/>
        <w:rPr>
          <w:rFonts w:ascii="Calibri" w:hAnsi="Calibri" w:cs="Calibri"/>
        </w:rPr>
      </w:pPr>
      <w:r w:rsidRPr="00F3786B">
        <w:rPr>
          <w:rFonts w:ascii="Calibri" w:hAnsi="Calibri" w:cs="Calibri"/>
        </w:rPr>
        <w:t>Regulacje wobec P</w:t>
      </w:r>
      <w:r w:rsidR="0053194B" w:rsidRPr="00F3786B">
        <w:rPr>
          <w:rFonts w:ascii="Calibri" w:hAnsi="Calibri" w:cs="Calibri"/>
        </w:rPr>
        <w:t>odwykonaw</w:t>
      </w:r>
      <w:r w:rsidRPr="00F3786B">
        <w:rPr>
          <w:rFonts w:ascii="Calibri" w:hAnsi="Calibri" w:cs="Calibri"/>
        </w:rPr>
        <w:t>ców stosuje się wobec dalszych P</w:t>
      </w:r>
      <w:r w:rsidR="0053194B" w:rsidRPr="00F3786B">
        <w:rPr>
          <w:rFonts w:ascii="Calibri" w:hAnsi="Calibri" w:cs="Calibri"/>
        </w:rPr>
        <w:t>odwykonawców.</w:t>
      </w:r>
    </w:p>
    <w:p w14:paraId="6B18E821" w14:textId="18E8E929" w:rsidR="007D6959" w:rsidRPr="00F3786B" w:rsidRDefault="007D6959" w:rsidP="00E70ADC">
      <w:pPr>
        <w:autoSpaceDE w:val="0"/>
        <w:autoSpaceDN w:val="0"/>
        <w:adjustRightInd w:val="0"/>
        <w:spacing w:before="120" w:line="276" w:lineRule="auto"/>
        <w:jc w:val="center"/>
        <w:rPr>
          <w:rFonts w:ascii="Calibri" w:hAnsi="Calibri" w:cs="Calibri"/>
          <w:b/>
        </w:rPr>
      </w:pPr>
      <w:r w:rsidRPr="00F3786B">
        <w:rPr>
          <w:rFonts w:ascii="Calibri" w:hAnsi="Calibri" w:cs="Calibri"/>
          <w:b/>
        </w:rPr>
        <w:lastRenderedPageBreak/>
        <w:sym w:font="Times New Roman" w:char="00A7"/>
      </w:r>
      <w:r w:rsidR="009B070C" w:rsidRPr="00F3786B">
        <w:rPr>
          <w:rFonts w:ascii="Calibri" w:hAnsi="Calibri" w:cs="Calibri"/>
          <w:b/>
        </w:rPr>
        <w:t xml:space="preserve"> </w:t>
      </w:r>
      <w:r w:rsidRPr="00F3786B">
        <w:rPr>
          <w:rFonts w:ascii="Calibri" w:hAnsi="Calibri" w:cs="Calibri"/>
          <w:b/>
        </w:rPr>
        <w:t>1</w:t>
      </w:r>
      <w:r w:rsidR="000F3C31" w:rsidRPr="00F3786B">
        <w:rPr>
          <w:rFonts w:ascii="Calibri" w:hAnsi="Calibri" w:cs="Calibri"/>
          <w:b/>
        </w:rPr>
        <w:t>4</w:t>
      </w:r>
      <w:r w:rsidR="00227B06" w:rsidRPr="00F3786B">
        <w:rPr>
          <w:rFonts w:ascii="Calibri" w:hAnsi="Calibri" w:cs="Calibri"/>
          <w:b/>
        </w:rPr>
        <w:t>.</w:t>
      </w:r>
      <w:r w:rsidR="003D4479" w:rsidRPr="00F3786B">
        <w:rPr>
          <w:rFonts w:ascii="Calibri" w:hAnsi="Calibri" w:cs="Calibri"/>
          <w:b/>
        </w:rPr>
        <w:t xml:space="preserve"> Procedura odbioru końcowego</w:t>
      </w:r>
    </w:p>
    <w:p w14:paraId="358E1B8C" w14:textId="1F51AC20" w:rsidR="005D5643" w:rsidRPr="00F3786B" w:rsidRDefault="00625F1D" w:rsidP="00F3786B">
      <w:pPr>
        <w:numPr>
          <w:ilvl w:val="0"/>
          <w:numId w:val="11"/>
        </w:numPr>
        <w:tabs>
          <w:tab w:val="clear" w:pos="340"/>
          <w:tab w:val="num" w:pos="284"/>
        </w:tabs>
        <w:spacing w:line="276" w:lineRule="auto"/>
        <w:ind w:left="284" w:hanging="284"/>
        <w:rPr>
          <w:rFonts w:ascii="Calibri" w:hAnsi="Calibri" w:cs="Calibri"/>
        </w:rPr>
      </w:pPr>
      <w:r w:rsidRPr="00F3786B">
        <w:rPr>
          <w:rFonts w:ascii="Calibri" w:hAnsi="Calibri" w:cs="Calibri"/>
        </w:rPr>
        <w:t>Czynności odbioru końcowego</w:t>
      </w:r>
      <w:r w:rsidR="007D6959" w:rsidRPr="00F3786B">
        <w:rPr>
          <w:rFonts w:ascii="Calibri" w:hAnsi="Calibri" w:cs="Calibri"/>
        </w:rPr>
        <w:t xml:space="preserve"> przedmiotu umowy </w:t>
      </w:r>
      <w:r w:rsidR="0051512B" w:rsidRPr="00F3786B">
        <w:rPr>
          <w:rFonts w:ascii="Calibri" w:hAnsi="Calibri" w:cs="Calibri"/>
        </w:rPr>
        <w:t xml:space="preserve">określonego w § 1 ust. 2,  </w:t>
      </w:r>
      <w:r w:rsidR="00F667AB" w:rsidRPr="00F3786B">
        <w:rPr>
          <w:rFonts w:ascii="Calibri" w:hAnsi="Calibri" w:cs="Calibri"/>
        </w:rPr>
        <w:t>rozpoczną się w </w:t>
      </w:r>
      <w:r w:rsidR="005D5643" w:rsidRPr="00F3786B">
        <w:rPr>
          <w:rFonts w:ascii="Calibri" w:hAnsi="Calibri" w:cs="Calibri"/>
        </w:rPr>
        <w:t xml:space="preserve">ciągu 14 dni od daty </w:t>
      </w:r>
      <w:r w:rsidR="00446F35" w:rsidRPr="00F3786B">
        <w:rPr>
          <w:rFonts w:ascii="Calibri" w:hAnsi="Calibri" w:cs="Calibri"/>
        </w:rPr>
        <w:t xml:space="preserve">zgłoszenia gotowości do odbioru robót </w:t>
      </w:r>
      <w:r w:rsidR="0028527C" w:rsidRPr="00F3786B">
        <w:rPr>
          <w:rFonts w:ascii="Calibri" w:hAnsi="Calibri" w:cs="Calibri"/>
        </w:rPr>
        <w:t xml:space="preserve">, </w:t>
      </w:r>
      <w:r w:rsidR="000C08CC" w:rsidRPr="00F3786B">
        <w:rPr>
          <w:rFonts w:ascii="Calibri" w:hAnsi="Calibri" w:cs="Calibri"/>
        </w:rPr>
        <w:t xml:space="preserve">o której mowa w §2 ust. </w:t>
      </w:r>
      <w:r w:rsidR="00AF5BC7" w:rsidRPr="00F3786B">
        <w:rPr>
          <w:rFonts w:ascii="Calibri" w:hAnsi="Calibri" w:cs="Calibri"/>
        </w:rPr>
        <w:t>3</w:t>
      </w:r>
      <w:r w:rsidR="000C08CC" w:rsidRPr="00F3786B">
        <w:rPr>
          <w:rFonts w:ascii="Calibri" w:hAnsi="Calibri" w:cs="Calibri"/>
        </w:rPr>
        <w:t xml:space="preserve"> </w:t>
      </w:r>
    </w:p>
    <w:p w14:paraId="27C39085" w14:textId="6CA67865" w:rsidR="005D5643" w:rsidRPr="00F3786B" w:rsidRDefault="005D5643" w:rsidP="00F3786B">
      <w:pPr>
        <w:numPr>
          <w:ilvl w:val="0"/>
          <w:numId w:val="11"/>
        </w:numPr>
        <w:tabs>
          <w:tab w:val="clear" w:pos="340"/>
          <w:tab w:val="num" w:pos="284"/>
        </w:tabs>
        <w:spacing w:line="276" w:lineRule="auto"/>
        <w:ind w:left="284" w:hanging="284"/>
        <w:rPr>
          <w:rFonts w:ascii="Calibri" w:hAnsi="Calibri" w:cs="Calibri"/>
        </w:rPr>
      </w:pPr>
      <w:r w:rsidRPr="00F3786B">
        <w:rPr>
          <w:rFonts w:ascii="Calibri" w:hAnsi="Calibri" w:cs="Calibri"/>
        </w:rPr>
        <w:t xml:space="preserve"> </w:t>
      </w:r>
      <w:r w:rsidR="00625F1D" w:rsidRPr="00F3786B">
        <w:rPr>
          <w:rFonts w:ascii="Calibri" w:hAnsi="Calibri" w:cs="Calibri"/>
        </w:rPr>
        <w:t xml:space="preserve">Wykonawca najpóźniej w dniu </w:t>
      </w:r>
      <w:r w:rsidRPr="00F3786B">
        <w:rPr>
          <w:rFonts w:ascii="Calibri" w:hAnsi="Calibri" w:cs="Calibri"/>
        </w:rPr>
        <w:t xml:space="preserve">rozpoczęcia czynności </w:t>
      </w:r>
      <w:r w:rsidR="00625F1D" w:rsidRPr="00F3786B">
        <w:rPr>
          <w:rFonts w:ascii="Calibri" w:hAnsi="Calibri" w:cs="Calibri"/>
        </w:rPr>
        <w:t xml:space="preserve">odbioru </w:t>
      </w:r>
      <w:r w:rsidRPr="00F3786B">
        <w:rPr>
          <w:rFonts w:ascii="Calibri" w:hAnsi="Calibri" w:cs="Calibri"/>
        </w:rPr>
        <w:t>końcowego</w:t>
      </w:r>
      <w:r w:rsidR="00625F1D" w:rsidRPr="00F3786B">
        <w:rPr>
          <w:rFonts w:ascii="Calibri" w:hAnsi="Calibri" w:cs="Calibri"/>
        </w:rPr>
        <w:t xml:space="preserve"> przedłoży</w:t>
      </w:r>
      <w:r w:rsidR="00694E46" w:rsidRPr="00F3786B">
        <w:rPr>
          <w:rFonts w:ascii="Calibri" w:hAnsi="Calibri" w:cs="Calibri"/>
        </w:rPr>
        <w:t xml:space="preserve"> </w:t>
      </w:r>
      <w:r w:rsidR="009D783F" w:rsidRPr="00F3786B">
        <w:rPr>
          <w:rFonts w:ascii="Calibri" w:hAnsi="Calibri" w:cs="Calibri"/>
        </w:rPr>
        <w:t>Zamawiającemu</w:t>
      </w:r>
      <w:r w:rsidRPr="00F3786B">
        <w:rPr>
          <w:rFonts w:ascii="Calibri" w:hAnsi="Calibri" w:cs="Calibri"/>
        </w:rPr>
        <w:t xml:space="preserve"> :</w:t>
      </w:r>
      <w:r w:rsidR="00625F1D" w:rsidRPr="00F3786B">
        <w:rPr>
          <w:rFonts w:ascii="Calibri" w:hAnsi="Calibri" w:cs="Calibri"/>
        </w:rPr>
        <w:t xml:space="preserve">  </w:t>
      </w:r>
    </w:p>
    <w:p w14:paraId="148BFCCF" w14:textId="0A9446D5" w:rsidR="005D5643" w:rsidRPr="00F3786B" w:rsidRDefault="005D5643" w:rsidP="00F3786B">
      <w:pPr>
        <w:numPr>
          <w:ilvl w:val="1"/>
          <w:numId w:val="11"/>
        </w:numPr>
        <w:tabs>
          <w:tab w:val="left" w:pos="180"/>
        </w:tabs>
        <w:spacing w:line="276" w:lineRule="auto"/>
        <w:rPr>
          <w:rFonts w:ascii="Calibri" w:hAnsi="Calibri" w:cs="Calibri"/>
        </w:rPr>
      </w:pPr>
      <w:r w:rsidRPr="00F3786B">
        <w:rPr>
          <w:rFonts w:ascii="Calibri" w:hAnsi="Calibri" w:cs="Calibri"/>
        </w:rPr>
        <w:t>oświadczeni</w:t>
      </w:r>
      <w:r w:rsidR="000C08CC" w:rsidRPr="00F3786B">
        <w:rPr>
          <w:rFonts w:ascii="Calibri" w:hAnsi="Calibri" w:cs="Calibri"/>
        </w:rPr>
        <w:t>a właścicieli gruntów /terenów/ lub</w:t>
      </w:r>
      <w:r w:rsidR="006F5585" w:rsidRPr="00F3786B">
        <w:rPr>
          <w:rFonts w:ascii="Calibri" w:hAnsi="Calibri" w:cs="Calibri"/>
        </w:rPr>
        <w:t xml:space="preserve"> zarządców z którymi sąsiaduje </w:t>
      </w:r>
      <w:r w:rsidR="00E87B87" w:rsidRPr="00F3786B">
        <w:rPr>
          <w:rFonts w:ascii="Calibri" w:hAnsi="Calibri" w:cs="Calibri"/>
        </w:rPr>
        <w:t>teren</w:t>
      </w:r>
      <w:r w:rsidR="006F5585" w:rsidRPr="00F3786B">
        <w:rPr>
          <w:rFonts w:ascii="Calibri" w:hAnsi="Calibri" w:cs="Calibri"/>
        </w:rPr>
        <w:t xml:space="preserve"> budowy (teren robót) lub przez </w:t>
      </w:r>
      <w:r w:rsidRPr="00F3786B">
        <w:rPr>
          <w:rFonts w:ascii="Calibri" w:hAnsi="Calibri" w:cs="Calibri"/>
        </w:rPr>
        <w:t>które przechodzi inwestycja o przywrócen</w:t>
      </w:r>
      <w:r w:rsidR="006F5585" w:rsidRPr="00F3786B">
        <w:rPr>
          <w:rFonts w:ascii="Calibri" w:hAnsi="Calibri" w:cs="Calibri"/>
        </w:rPr>
        <w:t xml:space="preserve">iu terenów do stanu pierwotnego, </w:t>
      </w:r>
    </w:p>
    <w:p w14:paraId="596E5768" w14:textId="4965A1CB" w:rsidR="007D6959" w:rsidRPr="00F3786B" w:rsidRDefault="005D5643" w:rsidP="00F3786B">
      <w:pPr>
        <w:numPr>
          <w:ilvl w:val="1"/>
          <w:numId w:val="11"/>
        </w:numPr>
        <w:tabs>
          <w:tab w:val="left" w:pos="180"/>
        </w:tabs>
        <w:spacing w:line="276" w:lineRule="auto"/>
        <w:rPr>
          <w:rFonts w:ascii="Calibri" w:hAnsi="Calibri" w:cs="Calibri"/>
        </w:rPr>
      </w:pPr>
      <w:r w:rsidRPr="00F3786B">
        <w:rPr>
          <w:rFonts w:ascii="Calibri" w:hAnsi="Calibri" w:cs="Calibri"/>
        </w:rPr>
        <w:t xml:space="preserve">wymagane </w:t>
      </w:r>
      <w:r w:rsidR="00D724A8" w:rsidRPr="00F3786B">
        <w:rPr>
          <w:rFonts w:ascii="Calibri" w:hAnsi="Calibri" w:cs="Calibri"/>
        </w:rPr>
        <w:t>ST,</w:t>
      </w:r>
      <w:r w:rsidR="00980EFA" w:rsidRPr="00F3786B">
        <w:rPr>
          <w:rFonts w:ascii="Calibri" w:hAnsi="Calibri" w:cs="Calibri"/>
        </w:rPr>
        <w:t xml:space="preserve"> </w:t>
      </w:r>
      <w:r w:rsidR="0051512B" w:rsidRPr="00F3786B">
        <w:rPr>
          <w:rFonts w:ascii="Calibri" w:hAnsi="Calibri" w:cs="Calibri"/>
        </w:rPr>
        <w:t>Prawem b</w:t>
      </w:r>
      <w:r w:rsidR="007D6959" w:rsidRPr="00F3786B">
        <w:rPr>
          <w:rFonts w:ascii="Calibri" w:hAnsi="Calibri" w:cs="Calibri"/>
        </w:rPr>
        <w:t xml:space="preserve">udowlanym </w:t>
      </w:r>
      <w:r w:rsidR="000C08CC" w:rsidRPr="00F3786B">
        <w:rPr>
          <w:rFonts w:ascii="Calibri" w:hAnsi="Calibri" w:cs="Calibri"/>
        </w:rPr>
        <w:t xml:space="preserve">oraz </w:t>
      </w:r>
      <w:r w:rsidR="007D6959" w:rsidRPr="00F3786B">
        <w:rPr>
          <w:rFonts w:ascii="Calibri" w:hAnsi="Calibri" w:cs="Calibri"/>
        </w:rPr>
        <w:t>niniejszą umową</w:t>
      </w:r>
      <w:r w:rsidRPr="00F3786B">
        <w:rPr>
          <w:rFonts w:ascii="Calibri" w:hAnsi="Calibri" w:cs="Calibri"/>
        </w:rPr>
        <w:t xml:space="preserve"> dokumenty odbiorowe</w:t>
      </w:r>
      <w:r w:rsidR="009571E4" w:rsidRPr="00F3786B">
        <w:rPr>
          <w:rFonts w:ascii="Calibri" w:hAnsi="Calibri" w:cs="Calibri"/>
        </w:rPr>
        <w:t>.</w:t>
      </w:r>
    </w:p>
    <w:p w14:paraId="791C122F" w14:textId="348928F6" w:rsidR="007D6959" w:rsidRPr="00F3786B" w:rsidRDefault="007D6959" w:rsidP="00F3786B">
      <w:pPr>
        <w:numPr>
          <w:ilvl w:val="0"/>
          <w:numId w:val="12"/>
        </w:numPr>
        <w:tabs>
          <w:tab w:val="left" w:pos="180"/>
        </w:tabs>
        <w:spacing w:line="276" w:lineRule="auto"/>
        <w:rPr>
          <w:rFonts w:ascii="Calibri" w:hAnsi="Calibri" w:cs="Calibri"/>
        </w:rPr>
      </w:pPr>
      <w:r w:rsidRPr="00F3786B">
        <w:rPr>
          <w:rFonts w:ascii="Calibri" w:hAnsi="Calibri" w:cs="Calibri"/>
        </w:rPr>
        <w:t>Jeżeli w toku czynności odbioru zostaną stwierdzone wady</w:t>
      </w:r>
      <w:r w:rsidR="00672742" w:rsidRPr="00F3786B">
        <w:rPr>
          <w:rFonts w:ascii="Calibri" w:hAnsi="Calibri" w:cs="Calibri"/>
        </w:rPr>
        <w:t xml:space="preserve"> przedmiotu umowy (w tym niekompletność lub nieprawidłowość dokumentów odbiorowych)</w:t>
      </w:r>
      <w:r w:rsidRPr="00F3786B">
        <w:rPr>
          <w:rFonts w:ascii="Calibri" w:hAnsi="Calibri" w:cs="Calibri"/>
        </w:rPr>
        <w:t>, to Zamawiającemu przysługują następujące uprawnienia:</w:t>
      </w:r>
    </w:p>
    <w:p w14:paraId="44F29A5F" w14:textId="77777777" w:rsidR="00980EFA" w:rsidRPr="00F3786B" w:rsidRDefault="00672742" w:rsidP="00F3786B">
      <w:pPr>
        <w:numPr>
          <w:ilvl w:val="0"/>
          <w:numId w:val="7"/>
        </w:numPr>
        <w:tabs>
          <w:tab w:val="left" w:pos="0"/>
        </w:tabs>
        <w:spacing w:line="276" w:lineRule="auto"/>
        <w:rPr>
          <w:rFonts w:ascii="Calibri" w:hAnsi="Calibri" w:cs="Calibri"/>
        </w:rPr>
      </w:pPr>
      <w:r w:rsidRPr="00F3786B">
        <w:rPr>
          <w:rFonts w:ascii="Calibri" w:hAnsi="Calibri" w:cs="Calibri"/>
        </w:rPr>
        <w:t>do czasu uzupełnienia lub poprawienia dokumentów odbiorowych może odmówić odbioru,</w:t>
      </w:r>
    </w:p>
    <w:p w14:paraId="2A190DBF" w14:textId="77777777" w:rsidR="007D6959" w:rsidRPr="00F3786B" w:rsidRDefault="007D6959" w:rsidP="00F3786B">
      <w:pPr>
        <w:numPr>
          <w:ilvl w:val="0"/>
          <w:numId w:val="7"/>
        </w:numPr>
        <w:tabs>
          <w:tab w:val="left" w:pos="0"/>
        </w:tabs>
        <w:spacing w:line="276" w:lineRule="auto"/>
        <w:rPr>
          <w:rFonts w:ascii="Calibri" w:hAnsi="Calibri" w:cs="Calibri"/>
        </w:rPr>
      </w:pPr>
      <w:r w:rsidRPr="00F3786B">
        <w:rPr>
          <w:rFonts w:ascii="Calibri" w:hAnsi="Calibri" w:cs="Calibri"/>
        </w:rPr>
        <w:t xml:space="preserve">jeżeli wady nadają się do </w:t>
      </w:r>
      <w:r w:rsidR="000C08CC" w:rsidRPr="00F3786B">
        <w:rPr>
          <w:rFonts w:ascii="Calibri" w:hAnsi="Calibri" w:cs="Calibri"/>
        </w:rPr>
        <w:t xml:space="preserve">niezwłocznego </w:t>
      </w:r>
      <w:r w:rsidRPr="00F3786B">
        <w:rPr>
          <w:rFonts w:ascii="Calibri" w:hAnsi="Calibri" w:cs="Calibri"/>
        </w:rPr>
        <w:t>usunięcia, może odmówić odbioru do czasu usunięcia wad,</w:t>
      </w:r>
    </w:p>
    <w:p w14:paraId="1E312D0F" w14:textId="77777777" w:rsidR="007D6959" w:rsidRPr="00F3786B" w:rsidRDefault="007D6959" w:rsidP="00F3786B">
      <w:pPr>
        <w:numPr>
          <w:ilvl w:val="0"/>
          <w:numId w:val="7"/>
        </w:numPr>
        <w:tabs>
          <w:tab w:val="left" w:pos="0"/>
        </w:tabs>
        <w:spacing w:line="276" w:lineRule="auto"/>
        <w:rPr>
          <w:rFonts w:ascii="Calibri" w:hAnsi="Calibri" w:cs="Calibri"/>
        </w:rPr>
      </w:pPr>
      <w:r w:rsidRPr="00F3786B">
        <w:rPr>
          <w:rFonts w:ascii="Calibri" w:hAnsi="Calibri" w:cs="Calibri"/>
        </w:rPr>
        <w:t xml:space="preserve">jeżeli wady </w:t>
      </w:r>
      <w:r w:rsidR="00672742" w:rsidRPr="00F3786B">
        <w:rPr>
          <w:rFonts w:ascii="Calibri" w:hAnsi="Calibri" w:cs="Calibri"/>
        </w:rPr>
        <w:t xml:space="preserve">przedmiotu umowy </w:t>
      </w:r>
      <w:r w:rsidRPr="00F3786B">
        <w:rPr>
          <w:rFonts w:ascii="Calibri" w:hAnsi="Calibri" w:cs="Calibri"/>
        </w:rPr>
        <w:t>nie nadają się do usunięcia, to:</w:t>
      </w:r>
    </w:p>
    <w:p w14:paraId="5F9A55AA" w14:textId="2556B617" w:rsidR="007D6959" w:rsidRPr="00F3786B" w:rsidRDefault="007D6959" w:rsidP="00F3786B">
      <w:pPr>
        <w:numPr>
          <w:ilvl w:val="0"/>
          <w:numId w:val="33"/>
        </w:numPr>
        <w:tabs>
          <w:tab w:val="left" w:pos="567"/>
        </w:tabs>
        <w:spacing w:line="276" w:lineRule="auto"/>
        <w:rPr>
          <w:rFonts w:ascii="Calibri" w:hAnsi="Calibri" w:cs="Calibri"/>
        </w:rPr>
      </w:pPr>
      <w:r w:rsidRPr="00F3786B">
        <w:rPr>
          <w:rFonts w:ascii="Calibri" w:hAnsi="Calibri" w:cs="Calibri"/>
        </w:rPr>
        <w:t>jeżeli nie uniemożliwiają one użytkowania przedmiotu odb</w:t>
      </w:r>
      <w:r w:rsidR="00F667AB" w:rsidRPr="00F3786B">
        <w:rPr>
          <w:rFonts w:ascii="Calibri" w:hAnsi="Calibri" w:cs="Calibri"/>
        </w:rPr>
        <w:t>ioru zgodnie z </w:t>
      </w:r>
      <w:r w:rsidR="00694E46" w:rsidRPr="00F3786B">
        <w:rPr>
          <w:rFonts w:ascii="Calibri" w:hAnsi="Calibri" w:cs="Calibri"/>
        </w:rPr>
        <w:t>p</w:t>
      </w:r>
      <w:r w:rsidR="009D783F" w:rsidRPr="00F3786B">
        <w:rPr>
          <w:rFonts w:ascii="Calibri" w:hAnsi="Calibri" w:cs="Calibri"/>
        </w:rPr>
        <w:t>rzeznaczeniem, Z</w:t>
      </w:r>
      <w:r w:rsidRPr="00F3786B">
        <w:rPr>
          <w:rFonts w:ascii="Calibri" w:hAnsi="Calibri" w:cs="Calibri"/>
        </w:rPr>
        <w:t>amawiający może obniżyć odpowiednio wynagrodzenie,</w:t>
      </w:r>
    </w:p>
    <w:p w14:paraId="3ED543F5" w14:textId="77777777" w:rsidR="007D6959" w:rsidRPr="00F3786B" w:rsidRDefault="007D6959" w:rsidP="00F3786B">
      <w:pPr>
        <w:numPr>
          <w:ilvl w:val="0"/>
          <w:numId w:val="33"/>
        </w:numPr>
        <w:tabs>
          <w:tab w:val="left" w:pos="567"/>
        </w:tabs>
        <w:spacing w:line="276" w:lineRule="auto"/>
        <w:rPr>
          <w:rFonts w:ascii="Calibri" w:hAnsi="Calibri" w:cs="Calibri"/>
        </w:rPr>
      </w:pPr>
      <w:r w:rsidRPr="00F3786B">
        <w:rPr>
          <w:rFonts w:ascii="Calibri" w:hAnsi="Calibri" w:cs="Calibri"/>
        </w:rPr>
        <w:t>jeżeli wady uniemożliwiają użytkowanie zgodnie z przeznaczeniem, Zamawiający może odstąpić od umowy lub żądać wykonania przedmiotu odbioru po raz drugi.</w:t>
      </w:r>
    </w:p>
    <w:p w14:paraId="169CE8BF" w14:textId="4F6D0B4D" w:rsidR="007D6959" w:rsidRPr="00F3786B" w:rsidRDefault="007D6959" w:rsidP="00F3786B">
      <w:pPr>
        <w:numPr>
          <w:ilvl w:val="0"/>
          <w:numId w:val="12"/>
        </w:numPr>
        <w:spacing w:line="276" w:lineRule="auto"/>
        <w:rPr>
          <w:rFonts w:ascii="Calibri" w:hAnsi="Calibri" w:cs="Calibri"/>
        </w:rPr>
      </w:pPr>
      <w:r w:rsidRPr="00F3786B">
        <w:rPr>
          <w:rFonts w:ascii="Calibri" w:hAnsi="Calibri" w:cs="Calibri"/>
        </w:rPr>
        <w:t>Stro</w:t>
      </w:r>
      <w:r w:rsidR="00A2342F" w:rsidRPr="00F3786B">
        <w:rPr>
          <w:rFonts w:ascii="Calibri" w:hAnsi="Calibri" w:cs="Calibri"/>
        </w:rPr>
        <w:t>ny postanawiają, że z czynności</w:t>
      </w:r>
      <w:r w:rsidRPr="00F3786B">
        <w:rPr>
          <w:rFonts w:ascii="Calibri" w:hAnsi="Calibri" w:cs="Calibri"/>
        </w:rPr>
        <w:t xml:space="preserve"> odbioru </w:t>
      </w:r>
      <w:r w:rsidR="00672742" w:rsidRPr="00F3786B">
        <w:rPr>
          <w:rFonts w:ascii="Calibri" w:hAnsi="Calibri" w:cs="Calibri"/>
        </w:rPr>
        <w:t xml:space="preserve">końcowego </w:t>
      </w:r>
      <w:r w:rsidRPr="00F3786B">
        <w:rPr>
          <w:rFonts w:ascii="Calibri" w:hAnsi="Calibri" w:cs="Calibri"/>
        </w:rPr>
        <w:t>będzie spisany protokół zawierający wszystkie ustalenia dokonane</w:t>
      </w:r>
      <w:r w:rsidR="00FF4AE8" w:rsidRPr="00F3786B">
        <w:rPr>
          <w:rFonts w:ascii="Calibri" w:hAnsi="Calibri" w:cs="Calibri"/>
        </w:rPr>
        <w:t xml:space="preserve"> w toku odbioru, jak też termin wyznaczony</w:t>
      </w:r>
      <w:r w:rsidRPr="00F3786B">
        <w:rPr>
          <w:rFonts w:ascii="Calibri" w:hAnsi="Calibri" w:cs="Calibri"/>
        </w:rPr>
        <w:t xml:space="preserve"> </w:t>
      </w:r>
      <w:r w:rsidR="007B7537" w:rsidRPr="00F3786B">
        <w:rPr>
          <w:rFonts w:ascii="Calibri" w:hAnsi="Calibri" w:cs="Calibri"/>
        </w:rPr>
        <w:t xml:space="preserve">przez Zamawiającego </w:t>
      </w:r>
      <w:r w:rsidRPr="00F3786B">
        <w:rPr>
          <w:rFonts w:ascii="Calibri" w:hAnsi="Calibri" w:cs="Calibri"/>
        </w:rPr>
        <w:t>na usunięcie stwierdzonych przy odbiorze wad</w:t>
      </w:r>
      <w:r w:rsidR="00C510D4" w:rsidRPr="00F3786B">
        <w:rPr>
          <w:rFonts w:ascii="Calibri" w:hAnsi="Calibri" w:cs="Calibri"/>
        </w:rPr>
        <w:t>.</w:t>
      </w:r>
    </w:p>
    <w:p w14:paraId="1C999997" w14:textId="70707573" w:rsidR="007D6959" w:rsidRPr="00F3786B" w:rsidRDefault="003C388D" w:rsidP="00F3786B">
      <w:pPr>
        <w:pStyle w:val="Tekstpodstawowy2"/>
        <w:numPr>
          <w:ilvl w:val="0"/>
          <w:numId w:val="12"/>
        </w:numPr>
        <w:spacing w:line="276" w:lineRule="auto"/>
        <w:jc w:val="left"/>
        <w:rPr>
          <w:rFonts w:ascii="Calibri" w:hAnsi="Calibri" w:cs="Calibri"/>
          <w:sz w:val="24"/>
        </w:rPr>
      </w:pPr>
      <w:r w:rsidRPr="00F3786B">
        <w:rPr>
          <w:rFonts w:ascii="Calibri" w:hAnsi="Calibri" w:cs="Calibri"/>
          <w:sz w:val="24"/>
        </w:rPr>
        <w:t>Niedotrzymanie</w:t>
      </w:r>
      <w:r w:rsidR="007B7537" w:rsidRPr="00F3786B">
        <w:rPr>
          <w:rFonts w:ascii="Calibri" w:hAnsi="Calibri" w:cs="Calibri"/>
          <w:sz w:val="24"/>
        </w:rPr>
        <w:t xml:space="preserve"> przez Wykonawcę wyznaczonego terminu do usunięcia wad</w:t>
      </w:r>
      <w:r w:rsidR="00C510D4" w:rsidRPr="00F3786B">
        <w:rPr>
          <w:rFonts w:ascii="Calibri" w:hAnsi="Calibri" w:cs="Calibri"/>
          <w:sz w:val="24"/>
        </w:rPr>
        <w:t xml:space="preserve"> </w:t>
      </w:r>
      <w:r w:rsidR="007B7537" w:rsidRPr="00F3786B">
        <w:rPr>
          <w:rFonts w:ascii="Calibri" w:hAnsi="Calibri" w:cs="Calibri"/>
          <w:sz w:val="24"/>
        </w:rPr>
        <w:t xml:space="preserve">upoważnia Zamawiającego do naliczania kar </w:t>
      </w:r>
      <w:r w:rsidR="00FF4AE8" w:rsidRPr="00F3786B">
        <w:rPr>
          <w:rFonts w:ascii="Calibri" w:hAnsi="Calibri" w:cs="Calibri"/>
          <w:sz w:val="24"/>
        </w:rPr>
        <w:t xml:space="preserve">umownych </w:t>
      </w:r>
      <w:r w:rsidR="007B7537" w:rsidRPr="00F3786B">
        <w:rPr>
          <w:rFonts w:ascii="Calibri" w:hAnsi="Calibri" w:cs="Calibri"/>
          <w:sz w:val="24"/>
        </w:rPr>
        <w:t>określonych w</w:t>
      </w:r>
      <w:r w:rsidR="00FF4AE8" w:rsidRPr="00F3786B">
        <w:rPr>
          <w:rFonts w:ascii="Calibri" w:hAnsi="Calibri" w:cs="Calibri"/>
          <w:sz w:val="24"/>
        </w:rPr>
        <w:t xml:space="preserve"> §1</w:t>
      </w:r>
      <w:r w:rsidR="00A36CBF" w:rsidRPr="00F3786B">
        <w:rPr>
          <w:rFonts w:ascii="Calibri" w:hAnsi="Calibri" w:cs="Calibri"/>
          <w:sz w:val="24"/>
        </w:rPr>
        <w:t>5</w:t>
      </w:r>
      <w:r w:rsidR="000E7BCF" w:rsidRPr="00F3786B">
        <w:rPr>
          <w:rFonts w:ascii="Calibri" w:hAnsi="Calibri" w:cs="Calibri"/>
          <w:sz w:val="24"/>
        </w:rPr>
        <w:t xml:space="preserve"> </w:t>
      </w:r>
      <w:r w:rsidR="00FF4AE8" w:rsidRPr="00F3786B">
        <w:rPr>
          <w:rFonts w:ascii="Calibri" w:hAnsi="Calibri" w:cs="Calibri"/>
          <w:sz w:val="24"/>
        </w:rPr>
        <w:t xml:space="preserve">ust. 2 </w:t>
      </w:r>
      <w:r w:rsidR="00C05833" w:rsidRPr="00F3786B">
        <w:rPr>
          <w:rFonts w:ascii="Calibri" w:hAnsi="Calibri" w:cs="Calibri"/>
          <w:sz w:val="24"/>
        </w:rPr>
        <w:t>lit</w:t>
      </w:r>
      <w:r w:rsidR="00FF4AE8" w:rsidRPr="00F3786B">
        <w:rPr>
          <w:rFonts w:ascii="Calibri" w:hAnsi="Calibri" w:cs="Calibri"/>
          <w:sz w:val="24"/>
        </w:rPr>
        <w:t>. b</w:t>
      </w:r>
      <w:r w:rsidR="006D5110" w:rsidRPr="00F3786B">
        <w:rPr>
          <w:rFonts w:ascii="Calibri" w:hAnsi="Calibri" w:cs="Calibri"/>
          <w:sz w:val="24"/>
        </w:rPr>
        <w:t>)</w:t>
      </w:r>
      <w:r w:rsidR="00C42777" w:rsidRPr="00F3786B">
        <w:rPr>
          <w:rFonts w:ascii="Calibri" w:hAnsi="Calibri" w:cs="Calibri"/>
          <w:sz w:val="24"/>
        </w:rPr>
        <w:t xml:space="preserve"> oraz upoważnia Zamawiającego do zlecenia usunięcia tych wad bez odrębnego wezwania </w:t>
      </w:r>
      <w:r w:rsidR="00F72643" w:rsidRPr="00F3786B">
        <w:rPr>
          <w:rFonts w:ascii="Calibri" w:hAnsi="Calibri" w:cs="Calibri"/>
          <w:sz w:val="24"/>
        </w:rPr>
        <w:t xml:space="preserve">i bez zgody sądu osobie trzeciej </w:t>
      </w:r>
      <w:r w:rsidR="00C42777" w:rsidRPr="00F3786B">
        <w:rPr>
          <w:rFonts w:ascii="Calibri" w:hAnsi="Calibri" w:cs="Calibri"/>
          <w:sz w:val="24"/>
        </w:rPr>
        <w:t>na koszt i ryzyko Wykonawcy, co nie skutkuje utratą uprawnień z tytułu rękojmi i gwarancji (wykonanie zastępcze).</w:t>
      </w:r>
    </w:p>
    <w:p w14:paraId="290665F9" w14:textId="2A9F9613" w:rsidR="006E2919" w:rsidRPr="00F3786B" w:rsidRDefault="006E2919" w:rsidP="00F3786B">
      <w:pPr>
        <w:numPr>
          <w:ilvl w:val="0"/>
          <w:numId w:val="12"/>
        </w:numPr>
        <w:spacing w:line="276" w:lineRule="auto"/>
        <w:rPr>
          <w:rFonts w:ascii="Calibri" w:hAnsi="Calibri" w:cs="Calibri"/>
        </w:rPr>
      </w:pPr>
      <w:r w:rsidRPr="00F3786B">
        <w:rPr>
          <w:rFonts w:ascii="Calibri" w:hAnsi="Calibri" w:cs="Calibri"/>
        </w:rPr>
        <w:t>Wykonawca zobowiązany jest do zawiadomienia Zamawiającego o usunięciu wad</w:t>
      </w:r>
      <w:r w:rsidR="000947A1" w:rsidRPr="00F3786B">
        <w:rPr>
          <w:rFonts w:ascii="Calibri" w:hAnsi="Calibri" w:cs="Calibri"/>
        </w:rPr>
        <w:t>.</w:t>
      </w:r>
    </w:p>
    <w:p w14:paraId="375D38C0" w14:textId="638C1545" w:rsidR="00944735" w:rsidRPr="00F3786B" w:rsidRDefault="00006F46" w:rsidP="00F3786B">
      <w:pPr>
        <w:numPr>
          <w:ilvl w:val="0"/>
          <w:numId w:val="12"/>
        </w:numPr>
        <w:spacing w:after="120" w:line="276" w:lineRule="auto"/>
        <w:rPr>
          <w:rFonts w:ascii="Calibri" w:hAnsi="Calibri" w:cs="Calibri"/>
        </w:rPr>
      </w:pPr>
      <w:r w:rsidRPr="00F3786B">
        <w:rPr>
          <w:rFonts w:ascii="Calibri" w:hAnsi="Calibri" w:cs="Calibri"/>
        </w:rPr>
        <w:t xml:space="preserve">Po protokolarnym stwierdzeniu usunięcia wad stwierdzonych przy odbiorze końcowym rozpoczynają swój bieg </w:t>
      </w:r>
      <w:proofErr w:type="gramStart"/>
      <w:r w:rsidRPr="00F3786B">
        <w:rPr>
          <w:rFonts w:ascii="Calibri" w:hAnsi="Calibri" w:cs="Calibri"/>
        </w:rPr>
        <w:t>terminy</w:t>
      </w:r>
      <w:proofErr w:type="gramEnd"/>
      <w:r w:rsidRPr="00F3786B">
        <w:rPr>
          <w:rFonts w:ascii="Calibri" w:hAnsi="Calibri" w:cs="Calibri"/>
        </w:rPr>
        <w:t xml:space="preserve"> </w:t>
      </w:r>
      <w:r w:rsidR="00950CDA" w:rsidRPr="00F3786B">
        <w:rPr>
          <w:rFonts w:ascii="Calibri" w:hAnsi="Calibri" w:cs="Calibri"/>
        </w:rPr>
        <w:t>o których mowa w § 1</w:t>
      </w:r>
      <w:r w:rsidR="007F2A4A" w:rsidRPr="00F3786B">
        <w:rPr>
          <w:rFonts w:ascii="Calibri" w:hAnsi="Calibri" w:cs="Calibri"/>
        </w:rPr>
        <w:t>7</w:t>
      </w:r>
      <w:r w:rsidRPr="00F3786B">
        <w:rPr>
          <w:rFonts w:ascii="Calibri" w:hAnsi="Calibri" w:cs="Calibri"/>
        </w:rPr>
        <w:t>.</w:t>
      </w:r>
    </w:p>
    <w:p w14:paraId="0CDA69DF" w14:textId="77777777" w:rsidR="00FD29AF" w:rsidRPr="00F3786B" w:rsidRDefault="00FD29AF" w:rsidP="00F3786B">
      <w:pPr>
        <w:spacing w:line="276" w:lineRule="auto"/>
        <w:rPr>
          <w:rFonts w:ascii="Calibri" w:hAnsi="Calibri" w:cs="Calibri"/>
          <w:b/>
        </w:rPr>
      </w:pPr>
    </w:p>
    <w:p w14:paraId="587C5AD9" w14:textId="0E8FE44A" w:rsidR="007D6959" w:rsidRPr="00F3786B" w:rsidRDefault="007D6959" w:rsidP="00E70ADC">
      <w:pPr>
        <w:spacing w:line="276" w:lineRule="auto"/>
        <w:jc w:val="center"/>
        <w:rPr>
          <w:rFonts w:ascii="Calibri" w:hAnsi="Calibri" w:cs="Calibri"/>
          <w:b/>
        </w:rPr>
      </w:pPr>
      <w:r w:rsidRPr="00F3786B">
        <w:rPr>
          <w:rFonts w:ascii="Calibri" w:hAnsi="Calibri" w:cs="Calibri"/>
          <w:b/>
        </w:rPr>
        <w:sym w:font="Times New Roman" w:char="00A7"/>
      </w:r>
      <w:r w:rsidRPr="00F3786B">
        <w:rPr>
          <w:rFonts w:ascii="Calibri" w:hAnsi="Calibri" w:cs="Calibri"/>
          <w:b/>
        </w:rPr>
        <w:t>1</w:t>
      </w:r>
      <w:r w:rsidR="000F3C31" w:rsidRPr="00F3786B">
        <w:rPr>
          <w:rFonts w:ascii="Calibri" w:hAnsi="Calibri" w:cs="Calibri"/>
          <w:b/>
        </w:rPr>
        <w:t>5</w:t>
      </w:r>
      <w:r w:rsidR="00227B06" w:rsidRPr="00F3786B">
        <w:rPr>
          <w:rFonts w:ascii="Calibri" w:hAnsi="Calibri" w:cs="Calibri"/>
          <w:b/>
        </w:rPr>
        <w:t>.</w:t>
      </w:r>
      <w:r w:rsidR="003D4479" w:rsidRPr="00F3786B">
        <w:rPr>
          <w:rFonts w:ascii="Calibri" w:hAnsi="Calibri" w:cs="Calibri"/>
          <w:b/>
        </w:rPr>
        <w:t xml:space="preserve"> Kary umowne</w:t>
      </w:r>
    </w:p>
    <w:p w14:paraId="35B62E32" w14:textId="77777777" w:rsidR="007D6959" w:rsidRPr="00F3786B" w:rsidRDefault="007D6959" w:rsidP="00F3786B">
      <w:pPr>
        <w:numPr>
          <w:ilvl w:val="1"/>
          <w:numId w:val="8"/>
        </w:numPr>
        <w:spacing w:line="276" w:lineRule="auto"/>
        <w:rPr>
          <w:rFonts w:ascii="Calibri" w:hAnsi="Calibri" w:cs="Calibri"/>
        </w:rPr>
      </w:pPr>
      <w:r w:rsidRPr="00F3786B">
        <w:rPr>
          <w:rFonts w:ascii="Calibri" w:hAnsi="Calibri" w:cs="Calibri"/>
        </w:rPr>
        <w:t>Strony zastrzegają sobie prawo dochodzenia kar umownych, za niewykonanie lub nienależyte wykonanie przedmiotu umowy.</w:t>
      </w:r>
    </w:p>
    <w:p w14:paraId="2916F534" w14:textId="77777777" w:rsidR="007D6959" w:rsidRPr="00F3786B" w:rsidRDefault="007D6959" w:rsidP="00F3786B">
      <w:pPr>
        <w:numPr>
          <w:ilvl w:val="1"/>
          <w:numId w:val="8"/>
        </w:numPr>
        <w:spacing w:line="276" w:lineRule="auto"/>
        <w:rPr>
          <w:rFonts w:ascii="Calibri" w:hAnsi="Calibri" w:cs="Calibri"/>
        </w:rPr>
      </w:pPr>
      <w:r w:rsidRPr="00F3786B">
        <w:rPr>
          <w:rFonts w:ascii="Calibri" w:hAnsi="Calibri" w:cs="Calibri"/>
        </w:rPr>
        <w:t>Wykonawca zapłaci Zamawiającemu karę umowną:</w:t>
      </w:r>
    </w:p>
    <w:p w14:paraId="70C998D7" w14:textId="2B4CFB0F" w:rsidR="007D6959" w:rsidRPr="00F3786B" w:rsidRDefault="007D6959" w:rsidP="00F3786B">
      <w:pPr>
        <w:numPr>
          <w:ilvl w:val="1"/>
          <w:numId w:val="1"/>
        </w:numPr>
        <w:tabs>
          <w:tab w:val="clear" w:pos="1170"/>
          <w:tab w:val="num" w:pos="709"/>
        </w:tabs>
        <w:spacing w:line="276" w:lineRule="auto"/>
        <w:ind w:left="709" w:hanging="283"/>
        <w:rPr>
          <w:rFonts w:ascii="Calibri" w:hAnsi="Calibri" w:cs="Calibri"/>
        </w:rPr>
      </w:pPr>
      <w:r w:rsidRPr="00F3786B">
        <w:rPr>
          <w:rFonts w:ascii="Calibri" w:hAnsi="Calibri" w:cs="Calibri"/>
        </w:rPr>
        <w:t xml:space="preserve">za </w:t>
      </w:r>
      <w:r w:rsidR="0028527C" w:rsidRPr="00F3786B">
        <w:rPr>
          <w:rFonts w:ascii="Calibri" w:hAnsi="Calibri" w:cs="Calibri"/>
        </w:rPr>
        <w:t>zwłokę</w:t>
      </w:r>
      <w:r w:rsidR="0051512B" w:rsidRPr="00F3786B">
        <w:rPr>
          <w:rFonts w:ascii="Calibri" w:hAnsi="Calibri" w:cs="Calibri"/>
        </w:rPr>
        <w:t xml:space="preserve"> w wykonaniu przedmiotu</w:t>
      </w:r>
      <w:r w:rsidR="00F5043C" w:rsidRPr="00F3786B">
        <w:rPr>
          <w:rFonts w:ascii="Calibri" w:hAnsi="Calibri" w:cs="Calibri"/>
        </w:rPr>
        <w:t xml:space="preserve"> umow</w:t>
      </w:r>
      <w:r w:rsidR="00406718" w:rsidRPr="00F3786B">
        <w:rPr>
          <w:rFonts w:ascii="Calibri" w:hAnsi="Calibri" w:cs="Calibri"/>
        </w:rPr>
        <w:t>y</w:t>
      </w:r>
      <w:r w:rsidRPr="00F3786B">
        <w:rPr>
          <w:rFonts w:ascii="Calibri" w:hAnsi="Calibri" w:cs="Calibri"/>
        </w:rPr>
        <w:t xml:space="preserve">, w wysokości </w:t>
      </w:r>
      <w:r w:rsidR="00CA717A" w:rsidRPr="00F3786B">
        <w:rPr>
          <w:rFonts w:ascii="Calibri" w:hAnsi="Calibri" w:cs="Calibri"/>
          <w:b/>
        </w:rPr>
        <w:t>0,</w:t>
      </w:r>
      <w:r w:rsidR="0049084F" w:rsidRPr="00F3786B">
        <w:rPr>
          <w:rFonts w:ascii="Calibri" w:hAnsi="Calibri" w:cs="Calibri"/>
          <w:b/>
        </w:rPr>
        <w:t>5</w:t>
      </w:r>
      <w:r w:rsidR="00CA717A" w:rsidRPr="00F3786B">
        <w:rPr>
          <w:rFonts w:ascii="Calibri" w:hAnsi="Calibri" w:cs="Calibri"/>
        </w:rPr>
        <w:t xml:space="preserve"> </w:t>
      </w:r>
      <w:r w:rsidRPr="00F3786B">
        <w:rPr>
          <w:rFonts w:ascii="Calibri" w:hAnsi="Calibri" w:cs="Calibri"/>
          <w:b/>
          <w:bCs/>
        </w:rPr>
        <w:t>%</w:t>
      </w:r>
      <w:r w:rsidRPr="00F3786B">
        <w:rPr>
          <w:rFonts w:ascii="Calibri" w:hAnsi="Calibri" w:cs="Calibri"/>
        </w:rPr>
        <w:t xml:space="preserve"> wynagrodzenia umownego brutto określonego w § 1</w:t>
      </w:r>
      <w:r w:rsidR="00811CBD" w:rsidRPr="00F3786B">
        <w:rPr>
          <w:rFonts w:ascii="Calibri" w:hAnsi="Calibri" w:cs="Calibri"/>
        </w:rPr>
        <w:t>0</w:t>
      </w:r>
      <w:r w:rsidRPr="00F3786B">
        <w:rPr>
          <w:rFonts w:ascii="Calibri" w:hAnsi="Calibri" w:cs="Calibri"/>
        </w:rPr>
        <w:t xml:space="preserve"> ust. 1, za każdy dzień </w:t>
      </w:r>
      <w:r w:rsidR="0028527C" w:rsidRPr="00F3786B">
        <w:rPr>
          <w:rFonts w:ascii="Calibri" w:hAnsi="Calibri" w:cs="Calibri"/>
        </w:rPr>
        <w:t>zwłoki</w:t>
      </w:r>
      <w:r w:rsidRPr="00F3786B">
        <w:rPr>
          <w:rFonts w:ascii="Calibri" w:hAnsi="Calibri" w:cs="Calibri"/>
        </w:rPr>
        <w:t>, licząc od umo</w:t>
      </w:r>
      <w:r w:rsidR="0051512B" w:rsidRPr="00F3786B">
        <w:rPr>
          <w:rFonts w:ascii="Calibri" w:hAnsi="Calibri" w:cs="Calibri"/>
        </w:rPr>
        <w:t xml:space="preserve">wnego terminu zakończenia </w:t>
      </w:r>
      <w:proofErr w:type="gramStart"/>
      <w:r w:rsidR="0051512B" w:rsidRPr="00F3786B">
        <w:rPr>
          <w:rFonts w:ascii="Calibri" w:hAnsi="Calibri" w:cs="Calibri"/>
        </w:rPr>
        <w:t>robót</w:t>
      </w:r>
      <w:proofErr w:type="gramEnd"/>
      <w:r w:rsidR="0051512B" w:rsidRPr="00F3786B">
        <w:rPr>
          <w:rFonts w:ascii="Calibri" w:hAnsi="Calibri" w:cs="Calibri"/>
        </w:rPr>
        <w:t xml:space="preserve"> o którym mowa w § 2 ust. </w:t>
      </w:r>
      <w:r w:rsidR="00111AF5" w:rsidRPr="00F3786B">
        <w:rPr>
          <w:rFonts w:ascii="Calibri" w:hAnsi="Calibri" w:cs="Calibri"/>
        </w:rPr>
        <w:t>2.</w:t>
      </w:r>
    </w:p>
    <w:p w14:paraId="00F95EDB" w14:textId="5BEFB57B" w:rsidR="007D6959" w:rsidRPr="00F3786B" w:rsidRDefault="007D6959" w:rsidP="00F3786B">
      <w:pPr>
        <w:numPr>
          <w:ilvl w:val="1"/>
          <w:numId w:val="1"/>
        </w:numPr>
        <w:tabs>
          <w:tab w:val="clear" w:pos="1170"/>
          <w:tab w:val="num" w:pos="709"/>
        </w:tabs>
        <w:spacing w:line="276" w:lineRule="auto"/>
        <w:ind w:left="709" w:hanging="283"/>
        <w:rPr>
          <w:rFonts w:ascii="Calibri" w:hAnsi="Calibri" w:cs="Calibri"/>
        </w:rPr>
      </w:pPr>
      <w:r w:rsidRPr="00F3786B">
        <w:rPr>
          <w:rFonts w:ascii="Calibri" w:hAnsi="Calibri" w:cs="Calibri"/>
        </w:rPr>
        <w:t xml:space="preserve">za </w:t>
      </w:r>
      <w:r w:rsidR="0028527C" w:rsidRPr="00F3786B">
        <w:rPr>
          <w:rFonts w:ascii="Calibri" w:hAnsi="Calibri" w:cs="Calibri"/>
        </w:rPr>
        <w:t>zwłokę</w:t>
      </w:r>
      <w:r w:rsidRPr="00F3786B">
        <w:rPr>
          <w:rFonts w:ascii="Calibri" w:hAnsi="Calibri" w:cs="Calibri"/>
        </w:rPr>
        <w:t>, w usunięciu wad stwierdzonych podczas odbioru</w:t>
      </w:r>
      <w:r w:rsidR="00872A87" w:rsidRPr="00F3786B">
        <w:rPr>
          <w:rFonts w:ascii="Calibri" w:hAnsi="Calibri" w:cs="Calibri"/>
        </w:rPr>
        <w:t xml:space="preserve"> oraz wad</w:t>
      </w:r>
      <w:r w:rsidR="00F72643" w:rsidRPr="00F3786B">
        <w:rPr>
          <w:rFonts w:ascii="Calibri" w:hAnsi="Calibri" w:cs="Calibri"/>
        </w:rPr>
        <w:t xml:space="preserve">, o których mowa </w:t>
      </w:r>
      <w:r w:rsidRPr="00F3786B">
        <w:rPr>
          <w:rFonts w:ascii="Calibri" w:hAnsi="Calibri" w:cs="Calibri"/>
        </w:rPr>
        <w:t>w</w:t>
      </w:r>
      <w:r w:rsidR="00F72643" w:rsidRPr="00F3786B">
        <w:rPr>
          <w:rFonts w:ascii="Calibri" w:hAnsi="Calibri" w:cs="Calibri"/>
        </w:rPr>
        <w:t xml:space="preserve"> §</w:t>
      </w:r>
      <w:r w:rsidR="00872A87" w:rsidRPr="00F3786B">
        <w:rPr>
          <w:rFonts w:ascii="Calibri" w:hAnsi="Calibri" w:cs="Calibri"/>
        </w:rPr>
        <w:t> </w:t>
      </w:r>
      <w:r w:rsidR="00F72643" w:rsidRPr="00F3786B">
        <w:rPr>
          <w:rFonts w:ascii="Calibri" w:hAnsi="Calibri" w:cs="Calibri"/>
        </w:rPr>
        <w:t>17 ust 8</w:t>
      </w:r>
      <w:r w:rsidR="00872A87" w:rsidRPr="00F3786B">
        <w:rPr>
          <w:rFonts w:ascii="Calibri" w:hAnsi="Calibri" w:cs="Calibri"/>
        </w:rPr>
        <w:t xml:space="preserve"> w </w:t>
      </w:r>
      <w:r w:rsidRPr="00F3786B">
        <w:rPr>
          <w:rFonts w:ascii="Calibri" w:hAnsi="Calibri" w:cs="Calibri"/>
        </w:rPr>
        <w:t xml:space="preserve">wysokości </w:t>
      </w:r>
      <w:r w:rsidR="00CA717A" w:rsidRPr="00F3786B">
        <w:rPr>
          <w:rFonts w:ascii="Calibri" w:hAnsi="Calibri" w:cs="Calibri"/>
          <w:b/>
        </w:rPr>
        <w:t>0,</w:t>
      </w:r>
      <w:r w:rsidR="0049084F" w:rsidRPr="00F3786B">
        <w:rPr>
          <w:rFonts w:ascii="Calibri" w:hAnsi="Calibri" w:cs="Calibri"/>
          <w:b/>
        </w:rPr>
        <w:t>5</w:t>
      </w:r>
      <w:r w:rsidR="00CA717A" w:rsidRPr="00F3786B">
        <w:rPr>
          <w:rFonts w:ascii="Calibri" w:hAnsi="Calibri" w:cs="Calibri"/>
        </w:rPr>
        <w:t xml:space="preserve"> </w:t>
      </w:r>
      <w:r w:rsidRPr="00F3786B">
        <w:rPr>
          <w:rFonts w:ascii="Calibri" w:hAnsi="Calibri" w:cs="Calibri"/>
          <w:b/>
          <w:bCs/>
        </w:rPr>
        <w:t>%</w:t>
      </w:r>
      <w:r w:rsidRPr="00F3786B">
        <w:rPr>
          <w:rFonts w:ascii="Calibri" w:hAnsi="Calibri" w:cs="Calibri"/>
        </w:rPr>
        <w:t xml:space="preserve"> wynagrodzenia umownego brutto określonego w § 1</w:t>
      </w:r>
      <w:r w:rsidR="00811CBD" w:rsidRPr="00F3786B">
        <w:rPr>
          <w:rFonts w:ascii="Calibri" w:hAnsi="Calibri" w:cs="Calibri"/>
        </w:rPr>
        <w:t>0</w:t>
      </w:r>
      <w:r w:rsidRPr="00F3786B">
        <w:rPr>
          <w:rFonts w:ascii="Calibri" w:hAnsi="Calibri" w:cs="Calibri"/>
        </w:rPr>
        <w:t xml:space="preserve"> ust. 1, </w:t>
      </w:r>
      <w:r w:rsidRPr="00F3786B">
        <w:rPr>
          <w:rFonts w:ascii="Calibri" w:hAnsi="Calibri" w:cs="Calibri"/>
        </w:rPr>
        <w:lastRenderedPageBreak/>
        <w:t xml:space="preserve">za każdy dzień </w:t>
      </w:r>
      <w:r w:rsidR="0028527C" w:rsidRPr="00F3786B">
        <w:rPr>
          <w:rFonts w:ascii="Calibri" w:hAnsi="Calibri" w:cs="Calibri"/>
        </w:rPr>
        <w:t>zwłoki</w:t>
      </w:r>
      <w:r w:rsidRPr="00F3786B">
        <w:rPr>
          <w:rFonts w:ascii="Calibri" w:hAnsi="Calibri" w:cs="Calibri"/>
        </w:rPr>
        <w:t>, licząc od dnia wyznaczonego przez Zamawiającego, na usunięcie wad,</w:t>
      </w:r>
    </w:p>
    <w:p w14:paraId="79B896A7" w14:textId="70CD9A9E" w:rsidR="007D6959" w:rsidRPr="00F3786B" w:rsidRDefault="007D6959" w:rsidP="00F3786B">
      <w:pPr>
        <w:numPr>
          <w:ilvl w:val="1"/>
          <w:numId w:val="1"/>
        </w:numPr>
        <w:tabs>
          <w:tab w:val="clear" w:pos="1170"/>
          <w:tab w:val="num" w:pos="709"/>
        </w:tabs>
        <w:spacing w:line="276" w:lineRule="auto"/>
        <w:ind w:left="709" w:hanging="283"/>
        <w:rPr>
          <w:rFonts w:ascii="Calibri" w:hAnsi="Calibri" w:cs="Calibri"/>
        </w:rPr>
      </w:pPr>
      <w:r w:rsidRPr="00F3786B">
        <w:rPr>
          <w:rFonts w:ascii="Calibri" w:hAnsi="Calibri" w:cs="Calibri"/>
        </w:rPr>
        <w:t xml:space="preserve">za </w:t>
      </w:r>
      <w:r w:rsidR="0028527C" w:rsidRPr="00F3786B">
        <w:rPr>
          <w:rFonts w:ascii="Calibri" w:hAnsi="Calibri" w:cs="Calibri"/>
        </w:rPr>
        <w:t>zwłokę</w:t>
      </w:r>
      <w:r w:rsidRPr="00F3786B">
        <w:rPr>
          <w:rFonts w:ascii="Calibri" w:hAnsi="Calibri" w:cs="Calibri"/>
        </w:rPr>
        <w:t xml:space="preserve"> w usunięciu wad stwierdzonych w okresie obowiązywania</w:t>
      </w:r>
      <w:r w:rsidR="00C40286" w:rsidRPr="00F3786B">
        <w:rPr>
          <w:rFonts w:ascii="Calibri" w:hAnsi="Calibri" w:cs="Calibri"/>
        </w:rPr>
        <w:t xml:space="preserve"> rękojmi i </w:t>
      </w:r>
      <w:r w:rsidRPr="00F3786B">
        <w:rPr>
          <w:rFonts w:ascii="Calibri" w:hAnsi="Calibri" w:cs="Calibri"/>
        </w:rPr>
        <w:t xml:space="preserve">gwarancji </w:t>
      </w:r>
      <w:r w:rsidR="009471A9" w:rsidRPr="00F3786B">
        <w:rPr>
          <w:rFonts w:ascii="Calibri" w:hAnsi="Calibri" w:cs="Calibri"/>
        </w:rPr>
        <w:br/>
      </w:r>
      <w:r w:rsidRPr="00F3786B">
        <w:rPr>
          <w:rFonts w:ascii="Calibri" w:hAnsi="Calibri" w:cs="Calibri"/>
        </w:rPr>
        <w:t>w wysokości</w:t>
      </w:r>
      <w:r w:rsidR="00CA717A" w:rsidRPr="00F3786B">
        <w:rPr>
          <w:rFonts w:ascii="Calibri" w:hAnsi="Calibri" w:cs="Calibri"/>
        </w:rPr>
        <w:t xml:space="preserve"> </w:t>
      </w:r>
      <w:r w:rsidR="00CA717A" w:rsidRPr="00F3786B">
        <w:rPr>
          <w:rFonts w:ascii="Calibri" w:hAnsi="Calibri" w:cs="Calibri"/>
          <w:b/>
        </w:rPr>
        <w:t>0,2</w:t>
      </w:r>
      <w:r w:rsidR="00CA717A" w:rsidRPr="00F3786B">
        <w:rPr>
          <w:rFonts w:ascii="Calibri" w:hAnsi="Calibri" w:cs="Calibri"/>
        </w:rPr>
        <w:t xml:space="preserve"> </w:t>
      </w:r>
      <w:r w:rsidRPr="00F3786B">
        <w:rPr>
          <w:rFonts w:ascii="Calibri" w:hAnsi="Calibri" w:cs="Calibri"/>
          <w:b/>
          <w:bCs/>
        </w:rPr>
        <w:t>%</w:t>
      </w:r>
      <w:r w:rsidRPr="00F3786B">
        <w:rPr>
          <w:rFonts w:ascii="Calibri" w:hAnsi="Calibri" w:cs="Calibri"/>
        </w:rPr>
        <w:t xml:space="preserve"> wynagrodzenia umown</w:t>
      </w:r>
      <w:r w:rsidR="00811CBD" w:rsidRPr="00F3786B">
        <w:rPr>
          <w:rFonts w:ascii="Calibri" w:hAnsi="Calibri" w:cs="Calibri"/>
        </w:rPr>
        <w:t>ego brutto, o którym mowa w § 10</w:t>
      </w:r>
      <w:r w:rsidRPr="00F3786B">
        <w:rPr>
          <w:rFonts w:ascii="Calibri" w:hAnsi="Calibri" w:cs="Calibri"/>
        </w:rPr>
        <w:t xml:space="preserve"> ust.1, za każdy dzień </w:t>
      </w:r>
      <w:r w:rsidR="0028527C" w:rsidRPr="00F3786B">
        <w:rPr>
          <w:rFonts w:ascii="Calibri" w:hAnsi="Calibri" w:cs="Calibri"/>
        </w:rPr>
        <w:t>zwłoki</w:t>
      </w:r>
      <w:r w:rsidRPr="00F3786B">
        <w:rPr>
          <w:rFonts w:ascii="Calibri" w:hAnsi="Calibri" w:cs="Calibri"/>
        </w:rPr>
        <w:t xml:space="preserve">, licząc od dnia wyznaczonego przez Zamawiającego na </w:t>
      </w:r>
      <w:r w:rsidR="00FF4AE8" w:rsidRPr="00F3786B">
        <w:rPr>
          <w:rFonts w:ascii="Calibri" w:hAnsi="Calibri" w:cs="Calibri"/>
        </w:rPr>
        <w:t>ich usunięcie</w:t>
      </w:r>
      <w:r w:rsidRPr="00F3786B">
        <w:rPr>
          <w:rFonts w:ascii="Calibri" w:hAnsi="Calibri" w:cs="Calibri"/>
        </w:rPr>
        <w:t>,</w:t>
      </w:r>
    </w:p>
    <w:p w14:paraId="39786D1F" w14:textId="6E9E080E" w:rsidR="007D6959" w:rsidRPr="00F3786B" w:rsidRDefault="007D6959" w:rsidP="00F3786B">
      <w:pPr>
        <w:numPr>
          <w:ilvl w:val="1"/>
          <w:numId w:val="1"/>
        </w:numPr>
        <w:tabs>
          <w:tab w:val="clear" w:pos="1170"/>
          <w:tab w:val="num" w:pos="709"/>
        </w:tabs>
        <w:spacing w:line="276" w:lineRule="auto"/>
        <w:ind w:left="709" w:hanging="283"/>
        <w:rPr>
          <w:rFonts w:ascii="Calibri" w:hAnsi="Calibri" w:cs="Calibri"/>
        </w:rPr>
      </w:pPr>
      <w:r w:rsidRPr="00F3786B">
        <w:rPr>
          <w:rFonts w:ascii="Calibri" w:hAnsi="Calibri" w:cs="Calibri"/>
        </w:rPr>
        <w:t xml:space="preserve">za naruszenie lub </w:t>
      </w:r>
      <w:r w:rsidR="0028527C" w:rsidRPr="00F3786B">
        <w:rPr>
          <w:rFonts w:ascii="Calibri" w:hAnsi="Calibri" w:cs="Calibri"/>
        </w:rPr>
        <w:t>zwłokę</w:t>
      </w:r>
      <w:r w:rsidR="00D724A8" w:rsidRPr="00F3786B">
        <w:rPr>
          <w:rFonts w:ascii="Calibri" w:hAnsi="Calibri" w:cs="Calibri"/>
        </w:rPr>
        <w:t xml:space="preserve"> w realizacji przez Wykonawcę </w:t>
      </w:r>
      <w:r w:rsidRPr="00F3786B">
        <w:rPr>
          <w:rFonts w:ascii="Calibri" w:hAnsi="Calibri" w:cs="Calibri"/>
        </w:rPr>
        <w:t xml:space="preserve">zobowiązań określonych w umowie </w:t>
      </w:r>
      <w:r w:rsidR="009471A9" w:rsidRPr="00F3786B">
        <w:rPr>
          <w:rFonts w:ascii="Calibri" w:hAnsi="Calibri" w:cs="Calibri"/>
        </w:rPr>
        <w:br/>
      </w:r>
      <w:r w:rsidRPr="00F3786B">
        <w:rPr>
          <w:rFonts w:ascii="Calibri" w:hAnsi="Calibri" w:cs="Calibri"/>
        </w:rPr>
        <w:t xml:space="preserve">w </w:t>
      </w:r>
      <w:r w:rsidR="00D04187" w:rsidRPr="00F3786B">
        <w:rPr>
          <w:rFonts w:ascii="Calibri" w:hAnsi="Calibri" w:cs="Calibri"/>
        </w:rPr>
        <w:t>§ 4 ust. 2</w:t>
      </w:r>
      <w:r w:rsidR="00BE2C6D" w:rsidRPr="00F3786B">
        <w:rPr>
          <w:rFonts w:ascii="Calibri" w:hAnsi="Calibri" w:cs="Calibri"/>
        </w:rPr>
        <w:t xml:space="preserve"> i §</w:t>
      </w:r>
      <w:r w:rsidR="00424A05" w:rsidRPr="00F3786B">
        <w:rPr>
          <w:rFonts w:ascii="Calibri" w:hAnsi="Calibri" w:cs="Calibri"/>
        </w:rPr>
        <w:t>5,</w:t>
      </w:r>
      <w:r w:rsidR="00BE2C6D" w:rsidRPr="00F3786B">
        <w:rPr>
          <w:rFonts w:ascii="Calibri" w:hAnsi="Calibri" w:cs="Calibri"/>
        </w:rPr>
        <w:t xml:space="preserve"> </w:t>
      </w:r>
      <w:r w:rsidR="00C227B7" w:rsidRPr="00F3786B">
        <w:rPr>
          <w:rFonts w:ascii="Calibri" w:hAnsi="Calibri" w:cs="Calibri"/>
        </w:rPr>
        <w:t>§</w:t>
      </w:r>
      <w:r w:rsidR="00BE2C6D" w:rsidRPr="00F3786B">
        <w:rPr>
          <w:rFonts w:ascii="Calibri" w:hAnsi="Calibri" w:cs="Calibri"/>
        </w:rPr>
        <w:t xml:space="preserve">9 ust. 1 </w:t>
      </w:r>
      <w:r w:rsidR="002D7ACB" w:rsidRPr="00F3786B">
        <w:rPr>
          <w:rFonts w:ascii="Calibri" w:hAnsi="Calibri" w:cs="Calibri"/>
        </w:rPr>
        <w:t xml:space="preserve">i 2 </w:t>
      </w:r>
      <w:r w:rsidR="00D04187" w:rsidRPr="00F3786B">
        <w:rPr>
          <w:rFonts w:ascii="Calibri" w:hAnsi="Calibri" w:cs="Calibri"/>
        </w:rPr>
        <w:t xml:space="preserve">w </w:t>
      </w:r>
      <w:r w:rsidRPr="00F3786B">
        <w:rPr>
          <w:rFonts w:ascii="Calibri" w:hAnsi="Calibri" w:cs="Calibri"/>
        </w:rPr>
        <w:t xml:space="preserve">wysokości </w:t>
      </w:r>
      <w:r w:rsidR="00CA717A" w:rsidRPr="00F3786B">
        <w:rPr>
          <w:rFonts w:ascii="Calibri" w:hAnsi="Calibri" w:cs="Calibri"/>
          <w:b/>
        </w:rPr>
        <w:t>0,2</w:t>
      </w:r>
      <w:r w:rsidR="00CA717A" w:rsidRPr="00F3786B">
        <w:rPr>
          <w:rFonts w:ascii="Calibri" w:hAnsi="Calibri" w:cs="Calibri"/>
        </w:rPr>
        <w:t xml:space="preserve"> </w:t>
      </w:r>
      <w:r w:rsidRPr="00F3786B">
        <w:rPr>
          <w:rFonts w:ascii="Calibri" w:hAnsi="Calibri" w:cs="Calibri"/>
          <w:b/>
          <w:bCs/>
        </w:rPr>
        <w:t>%</w:t>
      </w:r>
      <w:r w:rsidRPr="00F3786B">
        <w:rPr>
          <w:rFonts w:ascii="Calibri" w:hAnsi="Calibri" w:cs="Calibri"/>
        </w:rPr>
        <w:t xml:space="preserve"> wynagrodzenia umownego brutto określonego w § 1</w:t>
      </w:r>
      <w:r w:rsidR="00811CBD" w:rsidRPr="00F3786B">
        <w:rPr>
          <w:rFonts w:ascii="Calibri" w:hAnsi="Calibri" w:cs="Calibri"/>
        </w:rPr>
        <w:t>0</w:t>
      </w:r>
      <w:r w:rsidRPr="00F3786B">
        <w:rPr>
          <w:rFonts w:ascii="Calibri" w:hAnsi="Calibri" w:cs="Calibri"/>
        </w:rPr>
        <w:t xml:space="preserve"> ust. 1, za każdy dzień naruszenia lub </w:t>
      </w:r>
      <w:r w:rsidR="00AE7799" w:rsidRPr="00F3786B">
        <w:rPr>
          <w:rFonts w:ascii="Calibri" w:hAnsi="Calibri" w:cs="Calibri"/>
        </w:rPr>
        <w:t>zwłoki</w:t>
      </w:r>
      <w:r w:rsidRPr="00F3786B">
        <w:rPr>
          <w:rFonts w:ascii="Calibri" w:hAnsi="Calibri" w:cs="Calibri"/>
        </w:rPr>
        <w:t xml:space="preserve"> w realizacji </w:t>
      </w:r>
      <w:r w:rsidR="00AE7799" w:rsidRPr="00F3786B">
        <w:rPr>
          <w:rFonts w:ascii="Calibri" w:hAnsi="Calibri" w:cs="Calibri"/>
        </w:rPr>
        <w:t xml:space="preserve">tych </w:t>
      </w:r>
      <w:r w:rsidRPr="00F3786B">
        <w:rPr>
          <w:rFonts w:ascii="Calibri" w:hAnsi="Calibri" w:cs="Calibri"/>
        </w:rPr>
        <w:t>zobowiązań</w:t>
      </w:r>
      <w:r w:rsidR="00AE7799" w:rsidRPr="00F3786B">
        <w:rPr>
          <w:rFonts w:ascii="Calibri" w:hAnsi="Calibri" w:cs="Calibri"/>
        </w:rPr>
        <w:t>,</w:t>
      </w:r>
      <w:r w:rsidR="0056551F" w:rsidRPr="00F3786B">
        <w:rPr>
          <w:rFonts w:ascii="Calibri" w:hAnsi="Calibri" w:cs="Calibri"/>
        </w:rPr>
        <w:t xml:space="preserve"> </w:t>
      </w:r>
    </w:p>
    <w:p w14:paraId="5BFF0538" w14:textId="1CE48B69" w:rsidR="007D6959" w:rsidRPr="00F3786B" w:rsidRDefault="007D6959" w:rsidP="00F3786B">
      <w:pPr>
        <w:numPr>
          <w:ilvl w:val="1"/>
          <w:numId w:val="1"/>
        </w:numPr>
        <w:tabs>
          <w:tab w:val="clear" w:pos="1170"/>
          <w:tab w:val="num" w:pos="709"/>
        </w:tabs>
        <w:spacing w:line="276" w:lineRule="auto"/>
        <w:ind w:left="709" w:hanging="283"/>
        <w:rPr>
          <w:rFonts w:ascii="Calibri" w:hAnsi="Calibri" w:cs="Calibri"/>
        </w:rPr>
      </w:pPr>
      <w:r w:rsidRPr="00F3786B">
        <w:rPr>
          <w:rFonts w:ascii="Calibri" w:hAnsi="Calibri" w:cs="Calibri"/>
        </w:rPr>
        <w:t>za odstąpienie od umowy</w:t>
      </w:r>
      <w:r w:rsidR="00C40286" w:rsidRPr="00F3786B">
        <w:rPr>
          <w:rFonts w:ascii="Calibri" w:hAnsi="Calibri" w:cs="Calibri"/>
        </w:rPr>
        <w:t xml:space="preserve"> </w:t>
      </w:r>
      <w:r w:rsidRPr="00F3786B">
        <w:rPr>
          <w:rFonts w:ascii="Calibri" w:hAnsi="Calibri" w:cs="Calibri"/>
        </w:rPr>
        <w:t>wskutek okoliczności, za które odpowiada Wy</w:t>
      </w:r>
      <w:r w:rsidR="00F667AB" w:rsidRPr="00F3786B">
        <w:rPr>
          <w:rFonts w:ascii="Calibri" w:hAnsi="Calibri" w:cs="Calibri"/>
        </w:rPr>
        <w:t>konawca, w </w:t>
      </w:r>
      <w:r w:rsidRPr="00F3786B">
        <w:rPr>
          <w:rFonts w:ascii="Calibri" w:hAnsi="Calibri" w:cs="Calibri"/>
        </w:rPr>
        <w:t xml:space="preserve">wysokości </w:t>
      </w:r>
      <w:r w:rsidR="005D55D1" w:rsidRPr="00F3786B">
        <w:rPr>
          <w:rFonts w:ascii="Calibri" w:hAnsi="Calibri" w:cs="Calibri"/>
          <w:b/>
          <w:bCs/>
        </w:rPr>
        <w:t>10</w:t>
      </w:r>
      <w:r w:rsidRPr="00F3786B">
        <w:rPr>
          <w:rFonts w:ascii="Calibri" w:hAnsi="Calibri" w:cs="Calibri"/>
          <w:b/>
          <w:bCs/>
        </w:rPr>
        <w:t>%</w:t>
      </w:r>
      <w:r w:rsidRPr="00F3786B">
        <w:rPr>
          <w:rFonts w:ascii="Calibri" w:hAnsi="Calibri" w:cs="Calibri"/>
        </w:rPr>
        <w:t xml:space="preserve"> wynagrodzenia umownego brutto określonego w § 1</w:t>
      </w:r>
      <w:r w:rsidR="00811CBD" w:rsidRPr="00F3786B">
        <w:rPr>
          <w:rFonts w:ascii="Calibri" w:hAnsi="Calibri" w:cs="Calibri"/>
        </w:rPr>
        <w:t>0</w:t>
      </w:r>
      <w:r w:rsidRPr="00F3786B">
        <w:rPr>
          <w:rFonts w:ascii="Calibri" w:hAnsi="Calibri" w:cs="Calibri"/>
        </w:rPr>
        <w:t xml:space="preserve"> ust. 1, od którego wykonania Zamawiający odstąpił,</w:t>
      </w:r>
    </w:p>
    <w:p w14:paraId="61780FB5" w14:textId="5D19882B" w:rsidR="00811CBD" w:rsidRPr="00F3786B" w:rsidRDefault="00811CBD" w:rsidP="00F3786B">
      <w:pPr>
        <w:numPr>
          <w:ilvl w:val="1"/>
          <w:numId w:val="1"/>
        </w:numPr>
        <w:tabs>
          <w:tab w:val="clear" w:pos="1170"/>
          <w:tab w:val="num" w:pos="709"/>
        </w:tabs>
        <w:spacing w:line="276" w:lineRule="auto"/>
        <w:ind w:left="709" w:hanging="283"/>
        <w:rPr>
          <w:rFonts w:ascii="Calibri" w:hAnsi="Calibri" w:cs="Calibri"/>
        </w:rPr>
      </w:pPr>
      <w:r w:rsidRPr="00F3786B">
        <w:rPr>
          <w:rFonts w:ascii="Calibri" w:hAnsi="Calibri" w:cs="Calibri"/>
        </w:rPr>
        <w:t>w przypadku niewykonania lub nienależytego wykonania obowiązku zatrudnienia pracowników na podstawie umowy o pracę, o któr</w:t>
      </w:r>
      <w:r w:rsidR="00C40286" w:rsidRPr="00F3786B">
        <w:rPr>
          <w:rFonts w:ascii="Calibri" w:hAnsi="Calibri" w:cs="Calibri"/>
        </w:rPr>
        <w:t>ym</w:t>
      </w:r>
      <w:r w:rsidRPr="00F3786B">
        <w:rPr>
          <w:rFonts w:ascii="Calibri" w:hAnsi="Calibri" w:cs="Calibri"/>
        </w:rPr>
        <w:t xml:space="preserve"> mowa w § 1</w:t>
      </w:r>
      <w:r w:rsidR="007E3352" w:rsidRPr="00F3786B">
        <w:rPr>
          <w:rFonts w:ascii="Calibri" w:hAnsi="Calibri" w:cs="Calibri"/>
        </w:rPr>
        <w:t>2</w:t>
      </w:r>
      <w:r w:rsidRPr="00F3786B">
        <w:rPr>
          <w:rFonts w:ascii="Calibri" w:hAnsi="Calibri" w:cs="Calibri"/>
        </w:rPr>
        <w:t xml:space="preserve"> Wykonawca zapłaci na rzecz Zamawiają</w:t>
      </w:r>
      <w:r w:rsidR="002914A5" w:rsidRPr="00F3786B">
        <w:rPr>
          <w:rFonts w:ascii="Calibri" w:hAnsi="Calibri" w:cs="Calibri"/>
        </w:rPr>
        <w:t>cego kar</w:t>
      </w:r>
      <w:r w:rsidR="00C40286" w:rsidRPr="00F3786B">
        <w:rPr>
          <w:rFonts w:ascii="Calibri" w:hAnsi="Calibri" w:cs="Calibri"/>
        </w:rPr>
        <w:t>ę</w:t>
      </w:r>
      <w:r w:rsidR="00644683" w:rsidRPr="00F3786B">
        <w:rPr>
          <w:rFonts w:ascii="Calibri" w:hAnsi="Calibri" w:cs="Calibri"/>
        </w:rPr>
        <w:t xml:space="preserve"> umowną w </w:t>
      </w:r>
      <w:r w:rsidR="002914A5" w:rsidRPr="00F3786B">
        <w:rPr>
          <w:rFonts w:ascii="Calibri" w:hAnsi="Calibri" w:cs="Calibri"/>
        </w:rPr>
        <w:t xml:space="preserve">wysokości </w:t>
      </w:r>
      <w:r w:rsidR="006561A0" w:rsidRPr="00F3786B">
        <w:rPr>
          <w:rFonts w:ascii="Calibri" w:hAnsi="Calibri" w:cs="Calibri"/>
          <w:b/>
        </w:rPr>
        <w:t>0,</w:t>
      </w:r>
      <w:r w:rsidR="00F166E8" w:rsidRPr="00F3786B">
        <w:rPr>
          <w:rFonts w:ascii="Calibri" w:hAnsi="Calibri" w:cs="Calibri"/>
          <w:b/>
        </w:rPr>
        <w:t>0</w:t>
      </w:r>
      <w:r w:rsidR="00B018EF" w:rsidRPr="00F3786B">
        <w:rPr>
          <w:rFonts w:ascii="Calibri" w:hAnsi="Calibri" w:cs="Calibri"/>
          <w:b/>
        </w:rPr>
        <w:t>5</w:t>
      </w:r>
      <w:r w:rsidR="006561A0" w:rsidRPr="00F3786B">
        <w:rPr>
          <w:rFonts w:ascii="Calibri" w:hAnsi="Calibri" w:cs="Calibri"/>
        </w:rPr>
        <w:t xml:space="preserve"> </w:t>
      </w:r>
      <w:r w:rsidRPr="00F3786B">
        <w:rPr>
          <w:rFonts w:ascii="Calibri" w:hAnsi="Calibri" w:cs="Calibri"/>
          <w:b/>
        </w:rPr>
        <w:t>%</w:t>
      </w:r>
      <w:r w:rsidR="002914A5" w:rsidRPr="00F3786B">
        <w:rPr>
          <w:rFonts w:ascii="Calibri" w:hAnsi="Calibri" w:cs="Calibri"/>
        </w:rPr>
        <w:t xml:space="preserve"> wynagrodzenia określonego w § 10</w:t>
      </w:r>
      <w:r w:rsidRPr="00F3786B">
        <w:rPr>
          <w:rFonts w:ascii="Calibri" w:hAnsi="Calibri" w:cs="Calibri"/>
        </w:rPr>
        <w:t xml:space="preserve"> ust.1. Kara </w:t>
      </w:r>
      <w:r w:rsidR="00127DCC" w:rsidRPr="00F3786B">
        <w:rPr>
          <w:rFonts w:ascii="Calibri" w:hAnsi="Calibri" w:cs="Calibri"/>
        </w:rPr>
        <w:t>umowna, o której mowa w </w:t>
      </w:r>
      <w:r w:rsidR="00A443F3" w:rsidRPr="00F3786B">
        <w:rPr>
          <w:rFonts w:ascii="Calibri" w:hAnsi="Calibri" w:cs="Calibri"/>
        </w:rPr>
        <w:t xml:space="preserve">zdaniu poprzedzającym naliczana będzie oddzielnie za każdy przypadek niewykonania ww. obowiązku oraz za </w:t>
      </w:r>
      <w:r w:rsidR="002914A5" w:rsidRPr="00F3786B">
        <w:rPr>
          <w:rFonts w:ascii="Calibri" w:hAnsi="Calibri" w:cs="Calibri"/>
        </w:rPr>
        <w:t xml:space="preserve">każdy miesiąc </w:t>
      </w:r>
      <w:r w:rsidR="0049084F" w:rsidRPr="00F3786B">
        <w:rPr>
          <w:rFonts w:ascii="Calibri" w:hAnsi="Calibri" w:cs="Calibri"/>
        </w:rPr>
        <w:t>realizacji umowy,</w:t>
      </w:r>
    </w:p>
    <w:p w14:paraId="55FF6ED7" w14:textId="4C498E7E" w:rsidR="007D6959" w:rsidRPr="00F3786B" w:rsidRDefault="007D6959" w:rsidP="00F3786B">
      <w:pPr>
        <w:numPr>
          <w:ilvl w:val="2"/>
          <w:numId w:val="1"/>
        </w:numPr>
        <w:spacing w:line="276" w:lineRule="auto"/>
        <w:rPr>
          <w:rFonts w:ascii="Calibri" w:hAnsi="Calibri" w:cs="Calibri"/>
        </w:rPr>
      </w:pPr>
      <w:r w:rsidRPr="00F3786B">
        <w:rPr>
          <w:rFonts w:ascii="Calibri" w:hAnsi="Calibri" w:cs="Calibri"/>
        </w:rPr>
        <w:t xml:space="preserve">Zamawiający zapłaci karę umowną Wykonawcy za odstąpienie od umowy wskutek okoliczności, za które odpowiada Zamawiający w wysokości </w:t>
      </w:r>
      <w:r w:rsidR="005D55D1" w:rsidRPr="00F3786B">
        <w:rPr>
          <w:rFonts w:ascii="Calibri" w:hAnsi="Calibri" w:cs="Calibri"/>
          <w:b/>
        </w:rPr>
        <w:t>10</w:t>
      </w:r>
      <w:r w:rsidRPr="00F3786B">
        <w:rPr>
          <w:rFonts w:ascii="Calibri" w:hAnsi="Calibri" w:cs="Calibri"/>
          <w:b/>
        </w:rPr>
        <w:t>%</w:t>
      </w:r>
      <w:r w:rsidRPr="00F3786B">
        <w:rPr>
          <w:rFonts w:ascii="Calibri" w:hAnsi="Calibri" w:cs="Calibri"/>
        </w:rPr>
        <w:t xml:space="preserve"> wynagrodzenia umownego brutto, o którym mowa w §1</w:t>
      </w:r>
      <w:r w:rsidR="00AC2E70" w:rsidRPr="00F3786B">
        <w:rPr>
          <w:rFonts w:ascii="Calibri" w:hAnsi="Calibri" w:cs="Calibri"/>
        </w:rPr>
        <w:t>0</w:t>
      </w:r>
      <w:r w:rsidR="007824C1" w:rsidRPr="00F3786B">
        <w:rPr>
          <w:rFonts w:ascii="Calibri" w:hAnsi="Calibri" w:cs="Calibri"/>
        </w:rPr>
        <w:t xml:space="preserve"> ust. 1, z zastrzeżeniem </w:t>
      </w:r>
      <w:r w:rsidR="00E30DAC" w:rsidRPr="00F3786B">
        <w:rPr>
          <w:rFonts w:ascii="Calibri" w:hAnsi="Calibri" w:cs="Calibri"/>
        </w:rPr>
        <w:t>ust. 7.</w:t>
      </w:r>
    </w:p>
    <w:p w14:paraId="2F362869" w14:textId="4575278F" w:rsidR="00C05833" w:rsidRPr="00F3786B" w:rsidRDefault="00C05833" w:rsidP="00F3786B">
      <w:pPr>
        <w:numPr>
          <w:ilvl w:val="2"/>
          <w:numId w:val="1"/>
        </w:numPr>
        <w:spacing w:line="276" w:lineRule="auto"/>
        <w:rPr>
          <w:rFonts w:ascii="Calibri" w:hAnsi="Calibri" w:cs="Calibri"/>
        </w:rPr>
      </w:pPr>
      <w:r w:rsidRPr="00F3786B">
        <w:rPr>
          <w:rFonts w:ascii="Calibri" w:hAnsi="Calibri" w:cs="Calibri"/>
        </w:rPr>
        <w:t>Jeżeli kara umown</w:t>
      </w:r>
      <w:r w:rsidR="00C21347" w:rsidRPr="00F3786B">
        <w:rPr>
          <w:rFonts w:ascii="Calibri" w:hAnsi="Calibri" w:cs="Calibri"/>
        </w:rPr>
        <w:t>a</w:t>
      </w:r>
      <w:r w:rsidRPr="00F3786B">
        <w:rPr>
          <w:rFonts w:ascii="Calibri" w:hAnsi="Calibri" w:cs="Calibri"/>
        </w:rPr>
        <w:t xml:space="preserve">, nie pokrywa poniesionej szkody, Strony mogą dochodzić odszkodowania uzupełniającego na zasadach ogólnych. </w:t>
      </w:r>
    </w:p>
    <w:p w14:paraId="5B9292B0" w14:textId="0C353BB7" w:rsidR="00B76C96" w:rsidRPr="00F3786B" w:rsidRDefault="00B76C96" w:rsidP="00F3786B">
      <w:pPr>
        <w:numPr>
          <w:ilvl w:val="2"/>
          <w:numId w:val="1"/>
        </w:numPr>
        <w:spacing w:line="276" w:lineRule="auto"/>
        <w:rPr>
          <w:rFonts w:ascii="Calibri" w:hAnsi="Calibri" w:cs="Calibri"/>
        </w:rPr>
      </w:pPr>
      <w:r w:rsidRPr="00F3786B">
        <w:rPr>
          <w:rFonts w:ascii="Calibri" w:hAnsi="Calibri" w:cs="Calibri"/>
        </w:rPr>
        <w:t xml:space="preserve">Łączna maksymalna wysokość kar umownych, których mogą dochodzić Strony, w ramach niniejszej umowy, nie może przekroczyć </w:t>
      </w:r>
      <w:r w:rsidR="00F72643" w:rsidRPr="00F3786B">
        <w:rPr>
          <w:rFonts w:ascii="Calibri" w:hAnsi="Calibri" w:cs="Calibri"/>
        </w:rPr>
        <w:t>3</w:t>
      </w:r>
      <w:r w:rsidR="00F6298A" w:rsidRPr="00F3786B">
        <w:rPr>
          <w:rFonts w:ascii="Calibri" w:hAnsi="Calibri" w:cs="Calibri"/>
        </w:rPr>
        <w:t xml:space="preserve">0 </w:t>
      </w:r>
      <w:r w:rsidRPr="00F3786B">
        <w:rPr>
          <w:rFonts w:ascii="Calibri" w:hAnsi="Calibri" w:cs="Calibri"/>
        </w:rPr>
        <w:t>% wynagrodzenia określnego w § 10 ust.1</w:t>
      </w:r>
      <w:r w:rsidR="00D77EC7" w:rsidRPr="00F3786B">
        <w:rPr>
          <w:rFonts w:ascii="Calibri" w:hAnsi="Calibri" w:cs="Calibri"/>
        </w:rPr>
        <w:t>.</w:t>
      </w:r>
    </w:p>
    <w:p w14:paraId="4BE55322" w14:textId="4FF8E291" w:rsidR="00446562" w:rsidRPr="00F3786B" w:rsidRDefault="00D77EC7" w:rsidP="00F3786B">
      <w:pPr>
        <w:numPr>
          <w:ilvl w:val="2"/>
          <w:numId w:val="1"/>
        </w:numPr>
        <w:spacing w:line="276" w:lineRule="auto"/>
        <w:rPr>
          <w:rFonts w:ascii="Calibri" w:hAnsi="Calibri" w:cs="Calibri"/>
        </w:rPr>
      </w:pPr>
      <w:r w:rsidRPr="00F3786B">
        <w:rPr>
          <w:rFonts w:ascii="Calibri" w:hAnsi="Calibri" w:cs="Calibri"/>
        </w:rPr>
        <w:t xml:space="preserve">Zamawiający ma prawo do potrącania </w:t>
      </w:r>
      <w:r w:rsidR="00E30DAC" w:rsidRPr="00F3786B">
        <w:rPr>
          <w:rFonts w:ascii="Calibri" w:hAnsi="Calibri" w:cs="Calibri"/>
        </w:rPr>
        <w:t>naliczonych</w:t>
      </w:r>
      <w:r w:rsidRPr="00F3786B">
        <w:rPr>
          <w:rFonts w:ascii="Calibri" w:hAnsi="Calibri" w:cs="Calibri"/>
        </w:rPr>
        <w:t xml:space="preserve"> mu kar umownych z faktur przedłożon</w:t>
      </w:r>
      <w:r w:rsidR="00C21347" w:rsidRPr="00F3786B">
        <w:rPr>
          <w:rFonts w:ascii="Calibri" w:hAnsi="Calibri" w:cs="Calibri"/>
        </w:rPr>
        <w:t>ych</w:t>
      </w:r>
      <w:r w:rsidRPr="00F3786B">
        <w:rPr>
          <w:rFonts w:ascii="Calibri" w:hAnsi="Calibri" w:cs="Calibri"/>
        </w:rPr>
        <w:t xml:space="preserve"> do rozliczenia</w:t>
      </w:r>
      <w:r w:rsidR="00606171" w:rsidRPr="00F3786B">
        <w:rPr>
          <w:rFonts w:ascii="Calibri" w:hAnsi="Calibri" w:cs="Calibri"/>
        </w:rPr>
        <w:t xml:space="preserve"> lub innych wierzytelności przysługujących mu wobec Wykonawcy</w:t>
      </w:r>
      <w:r w:rsidR="001C1295" w:rsidRPr="00F3786B">
        <w:rPr>
          <w:rFonts w:ascii="Calibri" w:hAnsi="Calibri" w:cs="Calibri"/>
        </w:rPr>
        <w:t xml:space="preserve"> </w:t>
      </w:r>
      <w:r w:rsidR="009F412E" w:rsidRPr="00F3786B">
        <w:rPr>
          <w:rFonts w:ascii="Calibri" w:hAnsi="Calibri" w:cs="Calibri"/>
        </w:rPr>
        <w:t xml:space="preserve">nawet niewymagalnych </w:t>
      </w:r>
      <w:r w:rsidR="001C1295" w:rsidRPr="00F3786B">
        <w:rPr>
          <w:rFonts w:ascii="Calibri" w:hAnsi="Calibri" w:cs="Calibri"/>
        </w:rPr>
        <w:t>bez od</w:t>
      </w:r>
      <w:r w:rsidR="009F412E" w:rsidRPr="00F3786B">
        <w:rPr>
          <w:rFonts w:ascii="Calibri" w:hAnsi="Calibri" w:cs="Calibri"/>
        </w:rPr>
        <w:t>rębnego</w:t>
      </w:r>
      <w:r w:rsidR="001C1295" w:rsidRPr="00F3786B">
        <w:rPr>
          <w:rFonts w:ascii="Calibri" w:hAnsi="Calibri" w:cs="Calibri"/>
        </w:rPr>
        <w:t xml:space="preserve"> </w:t>
      </w:r>
      <w:r w:rsidR="009F412E" w:rsidRPr="00F3786B">
        <w:rPr>
          <w:rFonts w:ascii="Calibri" w:hAnsi="Calibri" w:cs="Calibri"/>
        </w:rPr>
        <w:t xml:space="preserve">go </w:t>
      </w:r>
      <w:r w:rsidR="001C1295" w:rsidRPr="00F3786B">
        <w:rPr>
          <w:rFonts w:ascii="Calibri" w:hAnsi="Calibri" w:cs="Calibri"/>
        </w:rPr>
        <w:t>powiadomienia.</w:t>
      </w:r>
    </w:p>
    <w:p w14:paraId="1A18C598" w14:textId="53DB04FD" w:rsidR="00E30DAC" w:rsidRPr="00F3786B" w:rsidRDefault="00E30DAC" w:rsidP="00F3786B">
      <w:pPr>
        <w:numPr>
          <w:ilvl w:val="2"/>
          <w:numId w:val="1"/>
        </w:numPr>
        <w:spacing w:line="276" w:lineRule="auto"/>
        <w:rPr>
          <w:rFonts w:ascii="Calibri" w:hAnsi="Calibri" w:cs="Calibri"/>
        </w:rPr>
      </w:pPr>
      <w:r w:rsidRPr="00F3786B">
        <w:rPr>
          <w:rFonts w:ascii="Calibri" w:hAnsi="Calibri" w:cs="Calibri"/>
        </w:rPr>
        <w:t>Kara, o której mowa w ust. 3 nie przysługuje Wykonawcy w przypadku odstąpienia na podstawie ust. 1 lit b)</w:t>
      </w:r>
      <w:r w:rsidR="007824C1" w:rsidRPr="00F3786B">
        <w:rPr>
          <w:rFonts w:ascii="Calibri" w:hAnsi="Calibri" w:cs="Calibri"/>
        </w:rPr>
        <w:t xml:space="preserve"> </w:t>
      </w:r>
      <w:r w:rsidRPr="00F3786B">
        <w:rPr>
          <w:rFonts w:ascii="Calibri" w:hAnsi="Calibri" w:cs="Calibri"/>
        </w:rPr>
        <w:t>i d) oraz ust2 lit b)</w:t>
      </w:r>
      <w:r w:rsidR="007824C1" w:rsidRPr="00F3786B">
        <w:rPr>
          <w:rFonts w:ascii="Calibri" w:hAnsi="Calibri" w:cs="Calibri"/>
        </w:rPr>
        <w:t>.</w:t>
      </w:r>
    </w:p>
    <w:p w14:paraId="321C55B2" w14:textId="77777777" w:rsidR="00FD29AF" w:rsidRPr="00F3786B" w:rsidRDefault="00FD29AF" w:rsidP="00F3786B">
      <w:pPr>
        <w:spacing w:line="276" w:lineRule="auto"/>
        <w:rPr>
          <w:rFonts w:ascii="Calibri" w:hAnsi="Calibri" w:cs="Calibri"/>
          <w:b/>
        </w:rPr>
      </w:pPr>
    </w:p>
    <w:p w14:paraId="153A80A8" w14:textId="1AD8B3A7" w:rsidR="007D6959" w:rsidRPr="00F3786B" w:rsidRDefault="007D6959" w:rsidP="00E70ADC">
      <w:pPr>
        <w:spacing w:line="276" w:lineRule="auto"/>
        <w:jc w:val="center"/>
        <w:rPr>
          <w:rFonts w:ascii="Calibri" w:hAnsi="Calibri" w:cs="Calibri"/>
          <w:b/>
        </w:rPr>
      </w:pPr>
      <w:r w:rsidRPr="00F3786B">
        <w:rPr>
          <w:rFonts w:ascii="Calibri" w:hAnsi="Calibri" w:cs="Calibri"/>
          <w:b/>
        </w:rPr>
        <w:sym w:font="Times New Roman" w:char="00A7"/>
      </w:r>
      <w:r w:rsidRPr="00F3786B">
        <w:rPr>
          <w:rFonts w:ascii="Calibri" w:hAnsi="Calibri" w:cs="Calibri"/>
          <w:b/>
        </w:rPr>
        <w:t>1</w:t>
      </w:r>
      <w:r w:rsidR="000F3C31" w:rsidRPr="00F3786B">
        <w:rPr>
          <w:rFonts w:ascii="Calibri" w:hAnsi="Calibri" w:cs="Calibri"/>
          <w:b/>
        </w:rPr>
        <w:t>6</w:t>
      </w:r>
      <w:r w:rsidR="00227B06" w:rsidRPr="00F3786B">
        <w:rPr>
          <w:rFonts w:ascii="Calibri" w:hAnsi="Calibri" w:cs="Calibri"/>
          <w:b/>
        </w:rPr>
        <w:t>.</w:t>
      </w:r>
      <w:r w:rsidR="003D4479" w:rsidRPr="00F3786B">
        <w:rPr>
          <w:rFonts w:ascii="Calibri" w:hAnsi="Calibri" w:cs="Calibri"/>
          <w:b/>
        </w:rPr>
        <w:t xml:space="preserve"> Odstąpienie od umowy</w:t>
      </w:r>
    </w:p>
    <w:p w14:paraId="00665BDE" w14:textId="654AA75F" w:rsidR="007D6959" w:rsidRPr="00F3786B" w:rsidRDefault="007D6959" w:rsidP="00F3786B">
      <w:pPr>
        <w:spacing w:line="276" w:lineRule="auto"/>
        <w:rPr>
          <w:rFonts w:ascii="Calibri" w:hAnsi="Calibri" w:cs="Calibri"/>
        </w:rPr>
      </w:pPr>
      <w:r w:rsidRPr="00F3786B">
        <w:rPr>
          <w:rFonts w:ascii="Calibri" w:hAnsi="Calibri" w:cs="Calibri"/>
        </w:rPr>
        <w:t xml:space="preserve">Stronom przysługuje prawo odstąpienia od </w:t>
      </w:r>
      <w:r w:rsidR="00D52B4F" w:rsidRPr="00F3786B">
        <w:rPr>
          <w:rFonts w:ascii="Calibri" w:hAnsi="Calibri" w:cs="Calibri"/>
        </w:rPr>
        <w:t xml:space="preserve">całości lub części </w:t>
      </w:r>
      <w:r w:rsidRPr="00F3786B">
        <w:rPr>
          <w:rFonts w:ascii="Calibri" w:hAnsi="Calibri" w:cs="Calibri"/>
        </w:rPr>
        <w:t>umowy w następujących sytuacjach:</w:t>
      </w:r>
    </w:p>
    <w:p w14:paraId="71DEF4EA" w14:textId="5D6B6A09" w:rsidR="007D6959" w:rsidRPr="00F3786B" w:rsidRDefault="007D6959" w:rsidP="00F3786B">
      <w:pPr>
        <w:numPr>
          <w:ilvl w:val="0"/>
          <w:numId w:val="13"/>
        </w:numPr>
        <w:spacing w:line="276" w:lineRule="auto"/>
        <w:rPr>
          <w:rFonts w:ascii="Calibri" w:hAnsi="Calibri" w:cs="Calibri"/>
        </w:rPr>
      </w:pPr>
      <w:r w:rsidRPr="00F3786B">
        <w:rPr>
          <w:rFonts w:ascii="Calibri" w:hAnsi="Calibri" w:cs="Calibri"/>
        </w:rPr>
        <w:t>Zamawiającemu przysługuje prawo do odstąpienia od umowy</w:t>
      </w:r>
      <w:r w:rsidR="00C05833" w:rsidRPr="00F3786B">
        <w:rPr>
          <w:rFonts w:ascii="Calibri" w:hAnsi="Calibri" w:cs="Calibri"/>
        </w:rPr>
        <w:t xml:space="preserve"> w </w:t>
      </w:r>
      <w:proofErr w:type="gramStart"/>
      <w:r w:rsidR="00C05833" w:rsidRPr="00F3786B">
        <w:rPr>
          <w:rFonts w:ascii="Calibri" w:hAnsi="Calibri" w:cs="Calibri"/>
        </w:rPr>
        <w:t>przypadku</w:t>
      </w:r>
      <w:proofErr w:type="gramEnd"/>
      <w:r w:rsidR="00C05833" w:rsidRPr="00F3786B">
        <w:rPr>
          <w:rFonts w:ascii="Calibri" w:hAnsi="Calibri" w:cs="Calibri"/>
        </w:rPr>
        <w:t xml:space="preserve"> gdy</w:t>
      </w:r>
      <w:r w:rsidRPr="00F3786B">
        <w:rPr>
          <w:rFonts w:ascii="Calibri" w:hAnsi="Calibri" w:cs="Calibri"/>
        </w:rPr>
        <w:t>:</w:t>
      </w:r>
    </w:p>
    <w:p w14:paraId="1166A7BA" w14:textId="77777777" w:rsidR="00162B42" w:rsidRPr="00F3786B" w:rsidRDefault="00162B42" w:rsidP="00F3786B">
      <w:pPr>
        <w:pStyle w:val="Akapitzlist"/>
        <w:numPr>
          <w:ilvl w:val="0"/>
          <w:numId w:val="14"/>
        </w:numPr>
        <w:suppressAutoHyphens w:val="0"/>
        <w:spacing w:line="276" w:lineRule="auto"/>
        <w:rPr>
          <w:rFonts w:ascii="Calibri" w:hAnsi="Calibri" w:cs="Calibri"/>
        </w:rPr>
      </w:pPr>
      <w:r w:rsidRPr="00F3786B">
        <w:rPr>
          <w:rFonts w:ascii="Calibri" w:hAnsi="Calibri" w:cs="Calibri"/>
        </w:rPr>
        <w:t>zostanie ogłoszona upadłość lub rozwiązanie firmy Wykonawcy,</w:t>
      </w:r>
    </w:p>
    <w:p w14:paraId="2A3D5008" w14:textId="77777777" w:rsidR="00162B42" w:rsidRPr="00F3786B" w:rsidRDefault="00162B42" w:rsidP="00F3786B">
      <w:pPr>
        <w:pStyle w:val="Akapitzlist"/>
        <w:numPr>
          <w:ilvl w:val="0"/>
          <w:numId w:val="14"/>
        </w:numPr>
        <w:suppressAutoHyphens w:val="0"/>
        <w:spacing w:line="276" w:lineRule="auto"/>
        <w:rPr>
          <w:rFonts w:ascii="Calibri" w:hAnsi="Calibri" w:cs="Calibri"/>
        </w:rPr>
      </w:pPr>
      <w:r w:rsidRPr="00F3786B">
        <w:rPr>
          <w:rFonts w:ascii="Calibri" w:hAnsi="Calibri" w:cs="Calibri"/>
        </w:rPr>
        <w:t>zostanie wydany nakaz zajęcia majątku Wykonawcy,</w:t>
      </w:r>
    </w:p>
    <w:p w14:paraId="0D3404FF" w14:textId="244884F9" w:rsidR="00162B42" w:rsidRPr="00F3786B" w:rsidRDefault="00162B42" w:rsidP="00F3786B">
      <w:pPr>
        <w:pStyle w:val="Akapitzlist"/>
        <w:numPr>
          <w:ilvl w:val="0"/>
          <w:numId w:val="14"/>
        </w:numPr>
        <w:suppressAutoHyphens w:val="0"/>
        <w:spacing w:line="276" w:lineRule="auto"/>
        <w:rPr>
          <w:rFonts w:ascii="Calibri" w:hAnsi="Calibri" w:cs="Calibri"/>
        </w:rPr>
      </w:pPr>
      <w:r w:rsidRPr="00F3786B">
        <w:rPr>
          <w:rFonts w:ascii="Calibri" w:hAnsi="Calibri" w:cs="Calibri"/>
        </w:rPr>
        <w:t xml:space="preserve">wystąpiła konieczność wielokrotnego (nie mniej niż trzykrotnego) dokonywania bezpośredniej zapłaty </w:t>
      </w:r>
      <w:r w:rsidR="00376D8D" w:rsidRPr="00F3786B">
        <w:rPr>
          <w:rFonts w:ascii="Calibri" w:hAnsi="Calibri" w:cs="Calibri"/>
        </w:rPr>
        <w:t>P</w:t>
      </w:r>
      <w:r w:rsidRPr="00F3786B">
        <w:rPr>
          <w:rFonts w:ascii="Calibri" w:hAnsi="Calibri" w:cs="Calibri"/>
        </w:rPr>
        <w:t xml:space="preserve">odwykonawcy lub konieczność dokonania bezpośrednich zapłat na rzecz </w:t>
      </w:r>
      <w:r w:rsidR="00376D8D" w:rsidRPr="00F3786B">
        <w:rPr>
          <w:rFonts w:ascii="Calibri" w:hAnsi="Calibri" w:cs="Calibri"/>
        </w:rPr>
        <w:t>P</w:t>
      </w:r>
      <w:r w:rsidRPr="00F3786B">
        <w:rPr>
          <w:rFonts w:ascii="Calibri" w:hAnsi="Calibri" w:cs="Calibri"/>
        </w:rPr>
        <w:t>odwykonawcy przekroczyła sumę 5% wartości umowy w sprawie zamówienia publicznego,</w:t>
      </w:r>
    </w:p>
    <w:p w14:paraId="1FB0660F" w14:textId="7A6217E8" w:rsidR="007D6959" w:rsidRPr="00F3786B" w:rsidRDefault="007D6959" w:rsidP="00F3786B">
      <w:pPr>
        <w:numPr>
          <w:ilvl w:val="0"/>
          <w:numId w:val="14"/>
        </w:numPr>
        <w:spacing w:line="276" w:lineRule="auto"/>
        <w:rPr>
          <w:rFonts w:ascii="Calibri" w:hAnsi="Calibri" w:cs="Calibri"/>
        </w:rPr>
      </w:pPr>
      <w:r w:rsidRPr="00F3786B">
        <w:rPr>
          <w:rFonts w:ascii="Calibri" w:hAnsi="Calibri" w:cs="Calibri"/>
        </w:rPr>
        <w:t>w razie wystąpienia istotnej zmiany okoliczności powodującej, że wykonanie umowy nie leży w interesie publicznym, czego nie można było przewidzieć w chwili zawarcia umowy; odstąpienie od umowy w tym wypadku może nastąpić w terminie miesiąca od powzięcia wiadomości o powyższych okolicznościach,</w:t>
      </w:r>
      <w:r w:rsidR="00D77EC7" w:rsidRPr="00F3786B">
        <w:rPr>
          <w:rFonts w:ascii="Calibri" w:hAnsi="Calibri" w:cs="Calibri"/>
        </w:rPr>
        <w:t xml:space="preserve"> </w:t>
      </w:r>
    </w:p>
    <w:p w14:paraId="4D48027F" w14:textId="0429AC07" w:rsidR="007D6959" w:rsidRPr="00F3786B" w:rsidRDefault="001F60FA" w:rsidP="00F3786B">
      <w:pPr>
        <w:numPr>
          <w:ilvl w:val="0"/>
          <w:numId w:val="14"/>
        </w:numPr>
        <w:spacing w:line="276" w:lineRule="auto"/>
        <w:rPr>
          <w:rFonts w:ascii="Calibri" w:hAnsi="Calibri" w:cs="Calibri"/>
        </w:rPr>
      </w:pPr>
      <w:r w:rsidRPr="00F3786B">
        <w:rPr>
          <w:rFonts w:ascii="Calibri" w:hAnsi="Calibri" w:cs="Calibri"/>
        </w:rPr>
        <w:lastRenderedPageBreak/>
        <w:t>zwłoka</w:t>
      </w:r>
      <w:r w:rsidR="007D6959" w:rsidRPr="00F3786B">
        <w:rPr>
          <w:rFonts w:ascii="Calibri" w:hAnsi="Calibri" w:cs="Calibri"/>
        </w:rPr>
        <w:t xml:space="preserve"> w zakończeniu wykonania przedmio</w:t>
      </w:r>
      <w:r w:rsidR="005D55D1" w:rsidRPr="00F3786B">
        <w:rPr>
          <w:rFonts w:ascii="Calibri" w:hAnsi="Calibri" w:cs="Calibri"/>
        </w:rPr>
        <w:t>t</w:t>
      </w:r>
      <w:r w:rsidR="00F340A9" w:rsidRPr="00F3786B">
        <w:rPr>
          <w:rFonts w:ascii="Calibri" w:hAnsi="Calibri" w:cs="Calibri"/>
        </w:rPr>
        <w:t>u umowy trwa dłużej niż 4 /cztery</w:t>
      </w:r>
      <w:r w:rsidR="007D6959" w:rsidRPr="00F3786B">
        <w:rPr>
          <w:rFonts w:ascii="Calibri" w:hAnsi="Calibri" w:cs="Calibri"/>
        </w:rPr>
        <w:t xml:space="preserve">/ tygodnie, </w:t>
      </w:r>
    </w:p>
    <w:p w14:paraId="5E94B30D" w14:textId="0536981E" w:rsidR="007D6959" w:rsidRPr="00F3786B" w:rsidRDefault="007D6959" w:rsidP="00F3786B">
      <w:pPr>
        <w:numPr>
          <w:ilvl w:val="0"/>
          <w:numId w:val="14"/>
        </w:numPr>
        <w:spacing w:line="276" w:lineRule="auto"/>
        <w:rPr>
          <w:rFonts w:ascii="Calibri" w:hAnsi="Calibri" w:cs="Calibri"/>
        </w:rPr>
      </w:pPr>
      <w:r w:rsidRPr="00F3786B">
        <w:rPr>
          <w:rFonts w:ascii="Calibri" w:hAnsi="Calibri" w:cs="Calibri"/>
        </w:rPr>
        <w:t xml:space="preserve">Wykonawca nie rozpoczął robót w ciągu </w:t>
      </w:r>
      <w:r w:rsidR="00F340A9" w:rsidRPr="00F3786B">
        <w:rPr>
          <w:rFonts w:ascii="Calibri" w:hAnsi="Calibri" w:cs="Calibri"/>
        </w:rPr>
        <w:t>3</w:t>
      </w:r>
      <w:r w:rsidRPr="00F3786B">
        <w:rPr>
          <w:rFonts w:ascii="Calibri" w:hAnsi="Calibri" w:cs="Calibri"/>
        </w:rPr>
        <w:t xml:space="preserve"> </w:t>
      </w:r>
      <w:r w:rsidR="00406718" w:rsidRPr="00F3786B">
        <w:rPr>
          <w:rFonts w:ascii="Calibri" w:hAnsi="Calibri" w:cs="Calibri"/>
        </w:rPr>
        <w:t xml:space="preserve">/trzy/ </w:t>
      </w:r>
      <w:r w:rsidRPr="00F3786B">
        <w:rPr>
          <w:rFonts w:ascii="Calibri" w:hAnsi="Calibri" w:cs="Calibri"/>
        </w:rPr>
        <w:t xml:space="preserve">tygodni od daty przekazania </w:t>
      </w:r>
      <w:r w:rsidR="00E87B87" w:rsidRPr="00F3786B">
        <w:rPr>
          <w:rFonts w:ascii="Calibri" w:hAnsi="Calibri" w:cs="Calibri"/>
        </w:rPr>
        <w:t>terenu</w:t>
      </w:r>
      <w:r w:rsidRPr="00F3786B">
        <w:rPr>
          <w:rFonts w:ascii="Calibri" w:hAnsi="Calibri" w:cs="Calibri"/>
        </w:rPr>
        <w:t xml:space="preserve"> budowy bez uzasadnionych przyczyn oraz nie kontynuuje ich pomimo wezwania Zamawiającego złożonego na piśmie,</w:t>
      </w:r>
    </w:p>
    <w:p w14:paraId="09A5EFAA" w14:textId="1A767A56" w:rsidR="007D6959" w:rsidRPr="00F3786B" w:rsidRDefault="007D6959" w:rsidP="00F3786B">
      <w:pPr>
        <w:numPr>
          <w:ilvl w:val="0"/>
          <w:numId w:val="14"/>
        </w:numPr>
        <w:spacing w:line="276" w:lineRule="auto"/>
        <w:rPr>
          <w:rFonts w:ascii="Calibri" w:hAnsi="Calibri" w:cs="Calibri"/>
        </w:rPr>
      </w:pPr>
      <w:r w:rsidRPr="00F3786B">
        <w:rPr>
          <w:rFonts w:ascii="Calibri" w:hAnsi="Calibri" w:cs="Calibri"/>
        </w:rPr>
        <w:t>Wykonawca przerwał realizację robó</w:t>
      </w:r>
      <w:r w:rsidR="00F340A9" w:rsidRPr="00F3786B">
        <w:rPr>
          <w:rFonts w:ascii="Calibri" w:hAnsi="Calibri" w:cs="Calibri"/>
        </w:rPr>
        <w:t>t i przerwa ta trwa dłużej niż 4</w:t>
      </w:r>
      <w:r w:rsidR="005F0319" w:rsidRPr="00F3786B">
        <w:rPr>
          <w:rFonts w:ascii="Calibri" w:hAnsi="Calibri" w:cs="Calibri"/>
        </w:rPr>
        <w:t xml:space="preserve"> </w:t>
      </w:r>
      <w:r w:rsidR="00406718" w:rsidRPr="00F3786B">
        <w:rPr>
          <w:rFonts w:ascii="Calibri" w:hAnsi="Calibri" w:cs="Calibri"/>
        </w:rPr>
        <w:t xml:space="preserve">/cztery/ </w:t>
      </w:r>
      <w:r w:rsidR="005F0319" w:rsidRPr="00F3786B">
        <w:rPr>
          <w:rFonts w:ascii="Calibri" w:hAnsi="Calibri" w:cs="Calibri"/>
        </w:rPr>
        <w:t>tygodnie,</w:t>
      </w:r>
    </w:p>
    <w:p w14:paraId="7FD50F5A" w14:textId="6FF2CC59" w:rsidR="00D77EC7" w:rsidRPr="00F3786B" w:rsidRDefault="00D77EC7" w:rsidP="00F3786B">
      <w:pPr>
        <w:numPr>
          <w:ilvl w:val="0"/>
          <w:numId w:val="14"/>
        </w:numPr>
        <w:spacing w:line="276" w:lineRule="auto"/>
        <w:rPr>
          <w:rFonts w:ascii="Calibri" w:hAnsi="Calibri" w:cs="Calibri"/>
        </w:rPr>
      </w:pPr>
      <w:r w:rsidRPr="00F3786B">
        <w:rPr>
          <w:rFonts w:ascii="Calibri" w:hAnsi="Calibri" w:cs="Calibri"/>
        </w:rPr>
        <w:t xml:space="preserve">w przypadku </w:t>
      </w:r>
      <w:r w:rsidR="00AF2973" w:rsidRPr="00F3786B">
        <w:rPr>
          <w:rFonts w:ascii="Calibri" w:hAnsi="Calibri" w:cs="Calibri"/>
        </w:rPr>
        <w:t>wystąpienia sytuacji, o której mowa w</w:t>
      </w:r>
      <w:r w:rsidRPr="00F3786B">
        <w:rPr>
          <w:rFonts w:ascii="Calibri" w:hAnsi="Calibri" w:cs="Calibri"/>
        </w:rPr>
        <w:t xml:space="preserve"> §12 </w:t>
      </w:r>
      <w:r w:rsidR="00AF2973" w:rsidRPr="00F3786B">
        <w:rPr>
          <w:rFonts w:ascii="Calibri" w:hAnsi="Calibri" w:cs="Calibri"/>
        </w:rPr>
        <w:t xml:space="preserve">ust. 7 i §9 ust. </w:t>
      </w:r>
      <w:r w:rsidR="009F412E" w:rsidRPr="00F3786B">
        <w:rPr>
          <w:rFonts w:ascii="Calibri" w:hAnsi="Calibri" w:cs="Calibri"/>
        </w:rPr>
        <w:t xml:space="preserve">3. </w:t>
      </w:r>
      <w:r w:rsidR="00942FC9" w:rsidRPr="00F3786B">
        <w:rPr>
          <w:rFonts w:ascii="Calibri" w:hAnsi="Calibri" w:cs="Calibri"/>
        </w:rPr>
        <w:t>W </w:t>
      </w:r>
      <w:r w:rsidRPr="00F3786B">
        <w:rPr>
          <w:rFonts w:ascii="Calibri" w:hAnsi="Calibri" w:cs="Calibri"/>
        </w:rPr>
        <w:t>przypadku takim Wykonawcy nie będą służyć względem Zamawiającego żadne roszcze</w:t>
      </w:r>
      <w:r w:rsidR="00942FC9" w:rsidRPr="00F3786B">
        <w:rPr>
          <w:rFonts w:ascii="Calibri" w:hAnsi="Calibri" w:cs="Calibri"/>
        </w:rPr>
        <w:t>nia, w tym o </w:t>
      </w:r>
      <w:r w:rsidR="005F0319" w:rsidRPr="00F3786B">
        <w:rPr>
          <w:rFonts w:ascii="Calibri" w:hAnsi="Calibri" w:cs="Calibri"/>
        </w:rPr>
        <w:t>naprawienie szkody,</w:t>
      </w:r>
    </w:p>
    <w:p w14:paraId="666D998D" w14:textId="50966A84" w:rsidR="005F0319" w:rsidRPr="00F3786B" w:rsidRDefault="005F0319" w:rsidP="00F3786B">
      <w:pPr>
        <w:numPr>
          <w:ilvl w:val="0"/>
          <w:numId w:val="14"/>
        </w:numPr>
        <w:spacing w:line="276" w:lineRule="auto"/>
        <w:rPr>
          <w:rFonts w:ascii="Calibri" w:hAnsi="Calibri" w:cs="Calibri"/>
        </w:rPr>
      </w:pPr>
      <w:r w:rsidRPr="00F3786B">
        <w:rPr>
          <w:rFonts w:ascii="Calibri" w:hAnsi="Calibri" w:cs="Calibri"/>
        </w:rPr>
        <w:t xml:space="preserve">w przypadku </w:t>
      </w:r>
      <w:r w:rsidR="00446562" w:rsidRPr="00F3786B">
        <w:rPr>
          <w:rFonts w:ascii="Calibri" w:hAnsi="Calibri" w:cs="Calibri"/>
        </w:rPr>
        <w:t>wystąpienia sytuacji</w:t>
      </w:r>
      <w:r w:rsidR="00406718" w:rsidRPr="00F3786B">
        <w:rPr>
          <w:rFonts w:ascii="Calibri" w:hAnsi="Calibri" w:cs="Calibri"/>
        </w:rPr>
        <w:t>,</w:t>
      </w:r>
      <w:r w:rsidRPr="00F3786B">
        <w:rPr>
          <w:rFonts w:ascii="Calibri" w:hAnsi="Calibri" w:cs="Calibri"/>
        </w:rPr>
        <w:t xml:space="preserve"> o których mowa w </w:t>
      </w:r>
      <w:r w:rsidR="00054860" w:rsidRPr="00F3786B">
        <w:rPr>
          <w:rFonts w:ascii="Calibri" w:hAnsi="Calibri" w:cs="Calibri"/>
        </w:rPr>
        <w:t xml:space="preserve">§ </w:t>
      </w:r>
      <w:r w:rsidR="007F3478" w:rsidRPr="00F3786B">
        <w:rPr>
          <w:rFonts w:ascii="Calibri" w:hAnsi="Calibri" w:cs="Calibri"/>
        </w:rPr>
        <w:t>8</w:t>
      </w:r>
      <w:r w:rsidR="009C5125" w:rsidRPr="00F3786B">
        <w:rPr>
          <w:rFonts w:ascii="Calibri" w:hAnsi="Calibri" w:cs="Calibri"/>
        </w:rPr>
        <w:t xml:space="preserve"> </w:t>
      </w:r>
      <w:r w:rsidR="00054860" w:rsidRPr="00F3786B">
        <w:rPr>
          <w:rFonts w:ascii="Calibri" w:hAnsi="Calibri" w:cs="Calibri"/>
        </w:rPr>
        <w:t>ust.</w:t>
      </w:r>
      <w:r w:rsidR="009575E6" w:rsidRPr="00F3786B">
        <w:rPr>
          <w:rFonts w:ascii="Calibri" w:hAnsi="Calibri" w:cs="Calibri"/>
        </w:rPr>
        <w:t xml:space="preserve">9 </w:t>
      </w:r>
      <w:r w:rsidRPr="00F3786B">
        <w:rPr>
          <w:rFonts w:ascii="Calibri" w:hAnsi="Calibri" w:cs="Calibri"/>
        </w:rPr>
        <w:t>niniejszej umowy</w:t>
      </w:r>
      <w:r w:rsidR="00AF2973" w:rsidRPr="00F3786B">
        <w:rPr>
          <w:rFonts w:ascii="Calibri" w:hAnsi="Calibri" w:cs="Calibri"/>
        </w:rPr>
        <w:t xml:space="preserve"> oraz </w:t>
      </w:r>
      <w:proofErr w:type="gramStart"/>
      <w:r w:rsidR="00AF2973" w:rsidRPr="00F3786B">
        <w:rPr>
          <w:rFonts w:ascii="Calibri" w:hAnsi="Calibri" w:cs="Calibri"/>
        </w:rPr>
        <w:t>nie przedłożenia</w:t>
      </w:r>
      <w:proofErr w:type="gramEnd"/>
      <w:r w:rsidR="00AF2973" w:rsidRPr="00F3786B">
        <w:rPr>
          <w:rFonts w:ascii="Calibri" w:hAnsi="Calibri" w:cs="Calibri"/>
        </w:rPr>
        <w:t xml:space="preserve"> przedłużenia polisy wbrew obowiązkowi określonemu w §</w:t>
      </w:r>
      <w:r w:rsidR="009F412E" w:rsidRPr="00F3786B">
        <w:rPr>
          <w:rFonts w:ascii="Calibri" w:hAnsi="Calibri" w:cs="Calibri"/>
        </w:rPr>
        <w:t>7</w:t>
      </w:r>
      <w:r w:rsidR="00AF2973" w:rsidRPr="00F3786B">
        <w:rPr>
          <w:rFonts w:ascii="Calibri" w:hAnsi="Calibri" w:cs="Calibri"/>
        </w:rPr>
        <w:t xml:space="preserve"> ust. 3.</w:t>
      </w:r>
    </w:p>
    <w:p w14:paraId="07CE15F0" w14:textId="77777777" w:rsidR="007D6959" w:rsidRPr="00F3786B" w:rsidRDefault="007D6959" w:rsidP="00F3786B">
      <w:pPr>
        <w:numPr>
          <w:ilvl w:val="0"/>
          <w:numId w:val="13"/>
        </w:numPr>
        <w:spacing w:line="276" w:lineRule="auto"/>
        <w:rPr>
          <w:rFonts w:ascii="Calibri" w:hAnsi="Calibri" w:cs="Calibri"/>
        </w:rPr>
      </w:pPr>
      <w:r w:rsidRPr="00F3786B">
        <w:rPr>
          <w:rFonts w:ascii="Calibri" w:hAnsi="Calibri" w:cs="Calibri"/>
        </w:rPr>
        <w:t>Wykonawcy przysługuje prawo odstąpienia od umowy w szczególności, jeżeli:</w:t>
      </w:r>
    </w:p>
    <w:p w14:paraId="082C5974" w14:textId="77777777" w:rsidR="007D6959" w:rsidRPr="00F3786B" w:rsidRDefault="007D6959" w:rsidP="00F3786B">
      <w:pPr>
        <w:numPr>
          <w:ilvl w:val="0"/>
          <w:numId w:val="15"/>
        </w:numPr>
        <w:spacing w:line="276" w:lineRule="auto"/>
        <w:rPr>
          <w:rFonts w:ascii="Calibri" w:hAnsi="Calibri" w:cs="Calibri"/>
        </w:rPr>
      </w:pPr>
      <w:r w:rsidRPr="00F3786B">
        <w:rPr>
          <w:rFonts w:ascii="Calibri" w:hAnsi="Calibri" w:cs="Calibri"/>
        </w:rPr>
        <w:t>Zamawiający odmawia bez uzasadnionej przyczyny odbioru robót lub podpisania protokołu odbioru,</w:t>
      </w:r>
    </w:p>
    <w:p w14:paraId="287072A3" w14:textId="77777777" w:rsidR="007D6959" w:rsidRPr="00F3786B" w:rsidRDefault="007D6959" w:rsidP="00F3786B">
      <w:pPr>
        <w:numPr>
          <w:ilvl w:val="0"/>
          <w:numId w:val="15"/>
        </w:numPr>
        <w:spacing w:line="276" w:lineRule="auto"/>
        <w:rPr>
          <w:rFonts w:ascii="Calibri" w:hAnsi="Calibri" w:cs="Calibri"/>
        </w:rPr>
      </w:pPr>
      <w:r w:rsidRPr="00F3786B">
        <w:rPr>
          <w:rFonts w:ascii="Calibri" w:hAnsi="Calibri" w:cs="Calibri"/>
        </w:rPr>
        <w:t>Zamawiający zawiadomi Wykonawcę, iż wobec zaistnienia uprzednio nieprzewidzianych okoliczności nie będzie mógł spełnić swoich zobo</w:t>
      </w:r>
      <w:r w:rsidR="00D556B6" w:rsidRPr="00F3786B">
        <w:rPr>
          <w:rFonts w:ascii="Calibri" w:hAnsi="Calibri" w:cs="Calibri"/>
        </w:rPr>
        <w:t>wiązań umownych wobec Wykonawcy,</w:t>
      </w:r>
    </w:p>
    <w:p w14:paraId="7CEA933B" w14:textId="14A14864" w:rsidR="007D6959" w:rsidRPr="00F3786B" w:rsidRDefault="007D6959" w:rsidP="00F3786B">
      <w:pPr>
        <w:pStyle w:val="Tekstpodstawowy2"/>
        <w:numPr>
          <w:ilvl w:val="0"/>
          <w:numId w:val="15"/>
        </w:numPr>
        <w:tabs>
          <w:tab w:val="left" w:pos="708"/>
        </w:tabs>
        <w:spacing w:line="276" w:lineRule="auto"/>
        <w:jc w:val="left"/>
        <w:rPr>
          <w:rFonts w:ascii="Calibri" w:hAnsi="Calibri" w:cs="Calibri"/>
          <w:sz w:val="24"/>
        </w:rPr>
      </w:pPr>
      <w:r w:rsidRPr="00F3786B">
        <w:rPr>
          <w:rFonts w:ascii="Calibri" w:hAnsi="Calibri" w:cs="Calibri"/>
          <w:sz w:val="24"/>
        </w:rPr>
        <w:t xml:space="preserve">Zamawiający nie reguluje należności </w:t>
      </w:r>
      <w:r w:rsidR="00F6298A" w:rsidRPr="00F3786B">
        <w:rPr>
          <w:rFonts w:ascii="Calibri" w:hAnsi="Calibri" w:cs="Calibri"/>
          <w:sz w:val="24"/>
        </w:rPr>
        <w:t>W</w:t>
      </w:r>
      <w:r w:rsidRPr="00F3786B">
        <w:rPr>
          <w:rFonts w:ascii="Calibri" w:hAnsi="Calibri" w:cs="Calibri"/>
          <w:sz w:val="24"/>
        </w:rPr>
        <w:t>ykonawcy przez okres dłuższy niż 2 miesiące, licząc od daty wymagalności faktury.</w:t>
      </w:r>
    </w:p>
    <w:p w14:paraId="4E1F2B3B" w14:textId="7EA7E6E5" w:rsidR="007D6959" w:rsidRPr="00F3786B" w:rsidRDefault="007D6959" w:rsidP="00F3786B">
      <w:pPr>
        <w:numPr>
          <w:ilvl w:val="0"/>
          <w:numId w:val="13"/>
        </w:numPr>
        <w:spacing w:line="276" w:lineRule="auto"/>
        <w:rPr>
          <w:rFonts w:ascii="Calibri" w:hAnsi="Calibri" w:cs="Calibri"/>
        </w:rPr>
      </w:pPr>
      <w:r w:rsidRPr="00F3786B">
        <w:rPr>
          <w:rFonts w:ascii="Calibri" w:hAnsi="Calibri" w:cs="Calibri"/>
        </w:rPr>
        <w:t xml:space="preserve">Odstąpienie od umowy powinno nastąpić </w:t>
      </w:r>
      <w:r w:rsidR="001455FC" w:rsidRPr="00F3786B">
        <w:rPr>
          <w:rFonts w:ascii="Calibri" w:hAnsi="Calibri" w:cs="Calibri"/>
        </w:rPr>
        <w:t xml:space="preserve">w formie pisemnej </w:t>
      </w:r>
      <w:r w:rsidR="009E5BF9" w:rsidRPr="00F3786B">
        <w:rPr>
          <w:rFonts w:ascii="Calibri" w:hAnsi="Calibri" w:cs="Calibri"/>
        </w:rPr>
        <w:t xml:space="preserve">w terminie do 30 dni od dnia powzięcia wiadomości o </w:t>
      </w:r>
      <w:r w:rsidR="00001C03" w:rsidRPr="00F3786B">
        <w:rPr>
          <w:rFonts w:ascii="Calibri" w:hAnsi="Calibri" w:cs="Calibri"/>
        </w:rPr>
        <w:t>wystąpieniu</w:t>
      </w:r>
      <w:r w:rsidR="009E5BF9" w:rsidRPr="00F3786B">
        <w:rPr>
          <w:rFonts w:ascii="Calibri" w:hAnsi="Calibri" w:cs="Calibri"/>
        </w:rPr>
        <w:t xml:space="preserve"> przyczyn</w:t>
      </w:r>
      <w:r w:rsidR="00C21347" w:rsidRPr="00F3786B">
        <w:rPr>
          <w:rFonts w:ascii="Calibri" w:hAnsi="Calibri" w:cs="Calibri"/>
        </w:rPr>
        <w:t>y</w:t>
      </w:r>
      <w:r w:rsidR="005F0319" w:rsidRPr="00F3786B">
        <w:rPr>
          <w:rFonts w:ascii="Calibri" w:hAnsi="Calibri" w:cs="Calibri"/>
        </w:rPr>
        <w:t>,</w:t>
      </w:r>
      <w:r w:rsidR="00F01A63" w:rsidRPr="00F3786B">
        <w:rPr>
          <w:rFonts w:ascii="Calibri" w:hAnsi="Calibri" w:cs="Calibri"/>
        </w:rPr>
        <w:t xml:space="preserve"> umożliwiającej odstąpienia. Odstąpienie powinno </w:t>
      </w:r>
      <w:r w:rsidR="00406718" w:rsidRPr="00F3786B">
        <w:rPr>
          <w:rFonts w:ascii="Calibri" w:hAnsi="Calibri" w:cs="Calibri"/>
        </w:rPr>
        <w:t xml:space="preserve">mieć </w:t>
      </w:r>
      <w:r w:rsidRPr="00F3786B">
        <w:rPr>
          <w:rFonts w:ascii="Calibri" w:hAnsi="Calibri" w:cs="Calibri"/>
        </w:rPr>
        <w:t>form</w:t>
      </w:r>
      <w:r w:rsidR="00406718" w:rsidRPr="00F3786B">
        <w:rPr>
          <w:rFonts w:ascii="Calibri" w:hAnsi="Calibri" w:cs="Calibri"/>
        </w:rPr>
        <w:t>ę</w:t>
      </w:r>
      <w:r w:rsidRPr="00F3786B">
        <w:rPr>
          <w:rFonts w:ascii="Calibri" w:hAnsi="Calibri" w:cs="Calibri"/>
        </w:rPr>
        <w:t xml:space="preserve"> pisemn</w:t>
      </w:r>
      <w:r w:rsidR="00406718" w:rsidRPr="00F3786B">
        <w:rPr>
          <w:rFonts w:ascii="Calibri" w:hAnsi="Calibri" w:cs="Calibri"/>
        </w:rPr>
        <w:t>ą</w:t>
      </w:r>
      <w:r w:rsidRPr="00F3786B">
        <w:rPr>
          <w:rFonts w:ascii="Calibri" w:hAnsi="Calibri" w:cs="Calibri"/>
        </w:rPr>
        <w:t xml:space="preserve"> pod rygorem nieważności takiego oświadczenia i powinno zawierać uzasadnienie.</w:t>
      </w:r>
    </w:p>
    <w:p w14:paraId="1CCA4662" w14:textId="77777777" w:rsidR="007D6959" w:rsidRPr="00F3786B" w:rsidRDefault="007D6959" w:rsidP="00F3786B">
      <w:pPr>
        <w:numPr>
          <w:ilvl w:val="0"/>
          <w:numId w:val="13"/>
        </w:numPr>
        <w:spacing w:line="276" w:lineRule="auto"/>
        <w:rPr>
          <w:rFonts w:ascii="Calibri" w:hAnsi="Calibri" w:cs="Calibri"/>
        </w:rPr>
      </w:pPr>
      <w:r w:rsidRPr="00F3786B">
        <w:rPr>
          <w:rFonts w:ascii="Calibri" w:hAnsi="Calibri" w:cs="Calibri"/>
        </w:rPr>
        <w:t>W wypadku odstąpienia od umowy Wykonawcę oraz Zamawiającego obciążają następujące obowiązki szczegółowe:</w:t>
      </w:r>
    </w:p>
    <w:p w14:paraId="16FAF02D" w14:textId="77777777" w:rsidR="007D6959" w:rsidRPr="00F3786B" w:rsidRDefault="006177F5" w:rsidP="00F3786B">
      <w:pPr>
        <w:numPr>
          <w:ilvl w:val="0"/>
          <w:numId w:val="16"/>
        </w:numPr>
        <w:spacing w:line="276" w:lineRule="auto"/>
        <w:rPr>
          <w:rFonts w:ascii="Calibri" w:hAnsi="Calibri" w:cs="Calibri"/>
        </w:rPr>
      </w:pPr>
      <w:r w:rsidRPr="00F3786B">
        <w:rPr>
          <w:rFonts w:ascii="Calibri" w:hAnsi="Calibri" w:cs="Calibri"/>
        </w:rPr>
        <w:t>w terminie 21</w:t>
      </w:r>
      <w:r w:rsidR="007D6959" w:rsidRPr="00F3786B">
        <w:rPr>
          <w:rFonts w:ascii="Calibri" w:hAnsi="Calibri" w:cs="Calibri"/>
        </w:rPr>
        <w:t xml:space="preserve"> dni od daty odstąpienia od umowy Wykonawca przy udziale Zamawiającego sporządzi szczegółowy protokół inwentaryzacji robót w toku wg stanu na dzień odstąpienia,</w:t>
      </w:r>
    </w:p>
    <w:p w14:paraId="33DCA845" w14:textId="77777777" w:rsidR="006177F5" w:rsidRPr="00F3786B" w:rsidRDefault="007D6959" w:rsidP="00F3786B">
      <w:pPr>
        <w:numPr>
          <w:ilvl w:val="0"/>
          <w:numId w:val="16"/>
        </w:numPr>
        <w:spacing w:line="276" w:lineRule="auto"/>
        <w:rPr>
          <w:rFonts w:ascii="Calibri" w:hAnsi="Calibri" w:cs="Calibri"/>
        </w:rPr>
      </w:pPr>
      <w:r w:rsidRPr="00F3786B">
        <w:rPr>
          <w:rFonts w:ascii="Calibri" w:hAnsi="Calibri" w:cs="Calibri"/>
        </w:rPr>
        <w:t>Wykonawca zabezpieczy przerwane roboty w zakresie obustronnie uzgodnionym na koszt tej st</w:t>
      </w:r>
      <w:r w:rsidR="006177F5" w:rsidRPr="00F3786B">
        <w:rPr>
          <w:rFonts w:ascii="Calibri" w:hAnsi="Calibri" w:cs="Calibri"/>
        </w:rPr>
        <w:t xml:space="preserve">rony, która odstąpiła od umowy stosując </w:t>
      </w:r>
      <w:r w:rsidR="00E20D0B" w:rsidRPr="00F3786B">
        <w:rPr>
          <w:rFonts w:ascii="Calibri" w:hAnsi="Calibri" w:cs="Calibri"/>
        </w:rPr>
        <w:t xml:space="preserve">do </w:t>
      </w:r>
      <w:r w:rsidR="006177F5" w:rsidRPr="00F3786B">
        <w:rPr>
          <w:rFonts w:ascii="Calibri" w:hAnsi="Calibri" w:cs="Calibri"/>
        </w:rPr>
        <w:t xml:space="preserve">wyceny </w:t>
      </w:r>
      <w:r w:rsidR="00E20D0B" w:rsidRPr="00F3786B">
        <w:rPr>
          <w:rFonts w:ascii="Calibri" w:hAnsi="Calibri" w:cs="Calibri"/>
        </w:rPr>
        <w:t>robót w kolejności</w:t>
      </w:r>
      <w:r w:rsidR="006177F5" w:rsidRPr="00F3786B">
        <w:rPr>
          <w:rFonts w:ascii="Calibri" w:hAnsi="Calibri" w:cs="Calibri"/>
        </w:rPr>
        <w:t>:</w:t>
      </w:r>
    </w:p>
    <w:p w14:paraId="33302234" w14:textId="3E2899A2" w:rsidR="00E20D0B" w:rsidRPr="00F3786B" w:rsidRDefault="00E20D0B" w:rsidP="00F3786B">
      <w:pPr>
        <w:numPr>
          <w:ilvl w:val="0"/>
          <w:numId w:val="27"/>
        </w:numPr>
        <w:spacing w:line="276" w:lineRule="auto"/>
        <w:rPr>
          <w:rFonts w:ascii="Calibri" w:hAnsi="Calibri" w:cs="Calibri"/>
        </w:rPr>
      </w:pPr>
      <w:r w:rsidRPr="00F3786B">
        <w:rPr>
          <w:rFonts w:ascii="Calibri" w:hAnsi="Calibri" w:cs="Calibri"/>
        </w:rPr>
        <w:t>zasady rozliczenia jak dla robót o</w:t>
      </w:r>
      <w:r w:rsidR="00373360" w:rsidRPr="00F3786B">
        <w:rPr>
          <w:rFonts w:ascii="Calibri" w:hAnsi="Calibri" w:cs="Calibri"/>
        </w:rPr>
        <w:t>graniczonych zgodnie z §11 ust</w:t>
      </w:r>
      <w:r w:rsidR="002E5A57" w:rsidRPr="00F3786B">
        <w:rPr>
          <w:rFonts w:ascii="Calibri" w:hAnsi="Calibri" w:cs="Calibri"/>
        </w:rPr>
        <w:t>.</w:t>
      </w:r>
      <w:r w:rsidR="00373360" w:rsidRPr="00F3786B">
        <w:rPr>
          <w:rFonts w:ascii="Calibri" w:hAnsi="Calibri" w:cs="Calibri"/>
        </w:rPr>
        <w:t xml:space="preserve"> </w:t>
      </w:r>
      <w:r w:rsidR="004B78B0" w:rsidRPr="00F3786B">
        <w:rPr>
          <w:rFonts w:ascii="Calibri" w:hAnsi="Calibri" w:cs="Calibri"/>
        </w:rPr>
        <w:t>5</w:t>
      </w:r>
      <w:r w:rsidRPr="00F3786B">
        <w:rPr>
          <w:rFonts w:ascii="Calibri" w:hAnsi="Calibri" w:cs="Calibri"/>
        </w:rPr>
        <w:t xml:space="preserve"> umowy</w:t>
      </w:r>
      <w:r w:rsidR="00A47942" w:rsidRPr="00F3786B">
        <w:rPr>
          <w:rFonts w:ascii="Calibri" w:hAnsi="Calibri" w:cs="Calibri"/>
        </w:rPr>
        <w:t>,</w:t>
      </w:r>
    </w:p>
    <w:p w14:paraId="589CF523" w14:textId="7EABD4E1" w:rsidR="007D6959" w:rsidRPr="00F3786B" w:rsidRDefault="00E20D0B" w:rsidP="00F3786B">
      <w:pPr>
        <w:numPr>
          <w:ilvl w:val="0"/>
          <w:numId w:val="27"/>
        </w:numPr>
        <w:spacing w:line="276" w:lineRule="auto"/>
        <w:rPr>
          <w:rFonts w:ascii="Calibri" w:hAnsi="Calibri" w:cs="Calibri"/>
        </w:rPr>
      </w:pPr>
      <w:r w:rsidRPr="00F3786B">
        <w:rPr>
          <w:rFonts w:ascii="Calibri" w:hAnsi="Calibri" w:cs="Calibri"/>
        </w:rPr>
        <w:t>zasady rozliczenia jak dla robó</w:t>
      </w:r>
      <w:r w:rsidR="00373360" w:rsidRPr="00F3786B">
        <w:rPr>
          <w:rFonts w:ascii="Calibri" w:hAnsi="Calibri" w:cs="Calibri"/>
        </w:rPr>
        <w:t>t zamiennych zgodnie z §11 ust</w:t>
      </w:r>
      <w:r w:rsidR="002E5A57" w:rsidRPr="00F3786B">
        <w:rPr>
          <w:rFonts w:ascii="Calibri" w:hAnsi="Calibri" w:cs="Calibri"/>
        </w:rPr>
        <w:t>.</w:t>
      </w:r>
      <w:r w:rsidR="00373360" w:rsidRPr="00F3786B">
        <w:rPr>
          <w:rFonts w:ascii="Calibri" w:hAnsi="Calibri" w:cs="Calibri"/>
        </w:rPr>
        <w:t xml:space="preserve"> </w:t>
      </w:r>
      <w:r w:rsidR="004B78B0" w:rsidRPr="00F3786B">
        <w:rPr>
          <w:rFonts w:ascii="Calibri" w:hAnsi="Calibri" w:cs="Calibri"/>
        </w:rPr>
        <w:t>2</w:t>
      </w:r>
      <w:r w:rsidRPr="00F3786B">
        <w:rPr>
          <w:rFonts w:ascii="Calibri" w:hAnsi="Calibri" w:cs="Calibri"/>
        </w:rPr>
        <w:t xml:space="preserve"> umowy</w:t>
      </w:r>
      <w:r w:rsidR="00125E35" w:rsidRPr="00F3786B">
        <w:rPr>
          <w:rFonts w:ascii="Calibri" w:hAnsi="Calibri" w:cs="Calibri"/>
        </w:rPr>
        <w:t>,</w:t>
      </w:r>
    </w:p>
    <w:p w14:paraId="18752E29" w14:textId="77777777" w:rsidR="007D6959" w:rsidRPr="00F3786B" w:rsidRDefault="007D6959" w:rsidP="00F3786B">
      <w:pPr>
        <w:numPr>
          <w:ilvl w:val="0"/>
          <w:numId w:val="16"/>
        </w:numPr>
        <w:spacing w:line="276" w:lineRule="auto"/>
        <w:rPr>
          <w:rFonts w:ascii="Calibri" w:hAnsi="Calibri" w:cs="Calibri"/>
        </w:rPr>
      </w:pPr>
      <w:r w:rsidRPr="00F3786B">
        <w:rPr>
          <w:rFonts w:ascii="Calibri" w:hAnsi="Calibri" w:cs="Calibri"/>
        </w:rPr>
        <w:t>Wykonawca sporządzi wykaz tych materiałów, konstrukcji lub urządzeń, które nie mogą być wykorzystane przez Wykonawcę do realizacji innych robót nie objętych niniejszą umowa, jeżeli odstąpienie od umowy nastąpiło z przyczyn niezależnych od niego,</w:t>
      </w:r>
    </w:p>
    <w:p w14:paraId="6278AAB1" w14:textId="77777777" w:rsidR="007D6959" w:rsidRPr="00F3786B" w:rsidRDefault="007D6959" w:rsidP="00F3786B">
      <w:pPr>
        <w:numPr>
          <w:ilvl w:val="0"/>
          <w:numId w:val="16"/>
        </w:numPr>
        <w:spacing w:line="276" w:lineRule="auto"/>
        <w:rPr>
          <w:rFonts w:ascii="Calibri" w:hAnsi="Calibri" w:cs="Calibri"/>
        </w:rPr>
      </w:pPr>
      <w:r w:rsidRPr="00F3786B">
        <w:rPr>
          <w:rFonts w:ascii="Calibri" w:hAnsi="Calibri" w:cs="Calibri"/>
        </w:rPr>
        <w:t>Wykonawca zgłosi do dokonania przez Zamawiającego odbioru robót przerwanych oraz robót zabezpieczających, jeżeli odstąpienie od umowy nastąpiło z przyczyn, z</w:t>
      </w:r>
      <w:r w:rsidR="006659DE" w:rsidRPr="00F3786B">
        <w:rPr>
          <w:rFonts w:ascii="Calibri" w:hAnsi="Calibri" w:cs="Calibri"/>
        </w:rPr>
        <w:t>a które nie odpowiada Wykonawca.</w:t>
      </w:r>
    </w:p>
    <w:p w14:paraId="4A39334C" w14:textId="77777777" w:rsidR="007D6959" w:rsidRPr="00F3786B" w:rsidRDefault="007D6959" w:rsidP="00F3786B">
      <w:pPr>
        <w:numPr>
          <w:ilvl w:val="0"/>
          <w:numId w:val="13"/>
        </w:numPr>
        <w:spacing w:line="276" w:lineRule="auto"/>
        <w:rPr>
          <w:rFonts w:ascii="Calibri" w:hAnsi="Calibri" w:cs="Calibri"/>
        </w:rPr>
      </w:pPr>
      <w:r w:rsidRPr="00F3786B">
        <w:rPr>
          <w:rFonts w:ascii="Calibri" w:hAnsi="Calibri" w:cs="Calibri"/>
        </w:rPr>
        <w:t>Zamawiający w razie odstąpienia od umowy z przyczyn, za które Wykonawca nie odpowiada, obowiązany jest do:</w:t>
      </w:r>
    </w:p>
    <w:p w14:paraId="0F71D323" w14:textId="77777777" w:rsidR="007D6959" w:rsidRPr="00F3786B" w:rsidRDefault="007D6959" w:rsidP="00F3786B">
      <w:pPr>
        <w:numPr>
          <w:ilvl w:val="0"/>
          <w:numId w:val="17"/>
        </w:numPr>
        <w:spacing w:line="276" w:lineRule="auto"/>
        <w:rPr>
          <w:rFonts w:ascii="Calibri" w:hAnsi="Calibri" w:cs="Calibri"/>
        </w:rPr>
      </w:pPr>
      <w:r w:rsidRPr="00F3786B">
        <w:rPr>
          <w:rFonts w:ascii="Calibri" w:hAnsi="Calibri" w:cs="Calibri"/>
        </w:rPr>
        <w:t>dokonania odbioru robót przerwanych i robót zabezpieczających oraz do zapłaty wynagrodzenia za roboty, które zostały wykonane do dnia odstąpienia,</w:t>
      </w:r>
    </w:p>
    <w:p w14:paraId="1CBDA81B" w14:textId="7139B4D5" w:rsidR="007D6959" w:rsidRPr="00F3786B" w:rsidRDefault="007D6959" w:rsidP="00F3786B">
      <w:pPr>
        <w:numPr>
          <w:ilvl w:val="0"/>
          <w:numId w:val="17"/>
        </w:numPr>
        <w:spacing w:line="276" w:lineRule="auto"/>
        <w:rPr>
          <w:rFonts w:ascii="Calibri" w:hAnsi="Calibri" w:cs="Calibri"/>
        </w:rPr>
      </w:pPr>
      <w:r w:rsidRPr="00F3786B">
        <w:rPr>
          <w:rFonts w:ascii="Calibri" w:hAnsi="Calibri" w:cs="Calibri"/>
        </w:rPr>
        <w:t>odkupienia materiałów, konstrukcji lu</w:t>
      </w:r>
      <w:r w:rsidR="00F340A9" w:rsidRPr="00F3786B">
        <w:rPr>
          <w:rFonts w:ascii="Calibri" w:hAnsi="Calibri" w:cs="Calibri"/>
        </w:rPr>
        <w:t>b urządzeń określonych w ust.</w:t>
      </w:r>
      <w:r w:rsidRPr="00F3786B">
        <w:rPr>
          <w:rFonts w:ascii="Calibri" w:hAnsi="Calibri" w:cs="Calibri"/>
        </w:rPr>
        <w:t xml:space="preserve"> 4</w:t>
      </w:r>
      <w:r w:rsidR="00F340A9" w:rsidRPr="00F3786B">
        <w:rPr>
          <w:rFonts w:ascii="Calibri" w:hAnsi="Calibri" w:cs="Calibri"/>
        </w:rPr>
        <w:t xml:space="preserve"> </w:t>
      </w:r>
      <w:r w:rsidRPr="00F3786B">
        <w:rPr>
          <w:rFonts w:ascii="Calibri" w:hAnsi="Calibri" w:cs="Calibri"/>
        </w:rPr>
        <w:t>c</w:t>
      </w:r>
      <w:r w:rsidR="00F340A9" w:rsidRPr="00F3786B">
        <w:rPr>
          <w:rFonts w:ascii="Calibri" w:hAnsi="Calibri" w:cs="Calibri"/>
        </w:rPr>
        <w:t>)</w:t>
      </w:r>
      <w:r w:rsidRPr="00F3786B">
        <w:rPr>
          <w:rFonts w:ascii="Calibri" w:hAnsi="Calibri" w:cs="Calibri"/>
        </w:rPr>
        <w:t>,</w:t>
      </w:r>
    </w:p>
    <w:p w14:paraId="6F01E93A" w14:textId="4EDA0B93" w:rsidR="00944735" w:rsidRPr="00F3786B" w:rsidRDefault="007D6959" w:rsidP="00F3786B">
      <w:pPr>
        <w:numPr>
          <w:ilvl w:val="0"/>
          <w:numId w:val="17"/>
        </w:numPr>
        <w:spacing w:after="120" w:line="276" w:lineRule="auto"/>
        <w:rPr>
          <w:rFonts w:ascii="Calibri" w:hAnsi="Calibri" w:cs="Calibri"/>
        </w:rPr>
      </w:pPr>
      <w:r w:rsidRPr="00F3786B">
        <w:rPr>
          <w:rFonts w:ascii="Calibri" w:hAnsi="Calibri" w:cs="Calibri"/>
        </w:rPr>
        <w:t xml:space="preserve">przejęcia od Wykonawcy pod swój dozór </w:t>
      </w:r>
      <w:r w:rsidR="00B81E45" w:rsidRPr="00F3786B">
        <w:rPr>
          <w:rFonts w:ascii="Calibri" w:hAnsi="Calibri" w:cs="Calibri"/>
        </w:rPr>
        <w:t>teren</w:t>
      </w:r>
      <w:r w:rsidR="00243EA5" w:rsidRPr="00F3786B">
        <w:rPr>
          <w:rFonts w:ascii="Calibri" w:hAnsi="Calibri" w:cs="Calibri"/>
        </w:rPr>
        <w:t>u</w:t>
      </w:r>
      <w:r w:rsidRPr="00F3786B">
        <w:rPr>
          <w:rFonts w:ascii="Calibri" w:hAnsi="Calibri" w:cs="Calibri"/>
        </w:rPr>
        <w:t xml:space="preserve"> budowy.</w:t>
      </w:r>
      <w:r w:rsidR="003D4479" w:rsidRPr="00F3786B">
        <w:rPr>
          <w:rFonts w:ascii="Calibri" w:hAnsi="Calibri" w:cs="Calibri"/>
        </w:rPr>
        <w:br/>
      </w:r>
    </w:p>
    <w:p w14:paraId="1BC91603" w14:textId="6031E7AA" w:rsidR="007D6959" w:rsidRPr="00F3786B" w:rsidRDefault="007D6959" w:rsidP="00E70ADC">
      <w:pPr>
        <w:spacing w:line="276" w:lineRule="auto"/>
        <w:jc w:val="center"/>
        <w:rPr>
          <w:rFonts w:ascii="Calibri" w:hAnsi="Calibri" w:cs="Calibri"/>
          <w:b/>
        </w:rPr>
      </w:pPr>
      <w:r w:rsidRPr="00F3786B">
        <w:rPr>
          <w:rFonts w:ascii="Calibri" w:hAnsi="Calibri" w:cs="Calibri"/>
          <w:b/>
        </w:rPr>
        <w:lastRenderedPageBreak/>
        <w:sym w:font="Times New Roman" w:char="00A7"/>
      </w:r>
      <w:r w:rsidR="006F5585" w:rsidRPr="00F3786B">
        <w:rPr>
          <w:rFonts w:ascii="Calibri" w:hAnsi="Calibri" w:cs="Calibri"/>
          <w:b/>
        </w:rPr>
        <w:t>1</w:t>
      </w:r>
      <w:r w:rsidR="00A8795D" w:rsidRPr="00F3786B">
        <w:rPr>
          <w:rFonts w:ascii="Calibri" w:hAnsi="Calibri" w:cs="Calibri"/>
          <w:b/>
        </w:rPr>
        <w:t>7</w:t>
      </w:r>
      <w:r w:rsidR="00227B06" w:rsidRPr="00F3786B">
        <w:rPr>
          <w:rFonts w:ascii="Calibri" w:hAnsi="Calibri" w:cs="Calibri"/>
          <w:b/>
        </w:rPr>
        <w:t>.</w:t>
      </w:r>
      <w:r w:rsidR="003D4479" w:rsidRPr="00F3786B">
        <w:rPr>
          <w:rFonts w:ascii="Calibri" w:hAnsi="Calibri" w:cs="Calibri"/>
          <w:b/>
        </w:rPr>
        <w:t xml:space="preserve"> Rękojmia i gwarancja jakości</w:t>
      </w:r>
    </w:p>
    <w:p w14:paraId="66C253E6" w14:textId="0EF99FB4" w:rsidR="00AC41F0" w:rsidRPr="00F3786B" w:rsidRDefault="00AC41F0" w:rsidP="00F3786B">
      <w:pPr>
        <w:numPr>
          <w:ilvl w:val="0"/>
          <w:numId w:val="9"/>
        </w:numPr>
        <w:spacing w:line="276" w:lineRule="auto"/>
        <w:rPr>
          <w:rFonts w:ascii="Calibri" w:eastAsia="Arial Unicode MS" w:hAnsi="Calibri" w:cs="Calibri"/>
        </w:rPr>
      </w:pPr>
      <w:r w:rsidRPr="00F3786B">
        <w:rPr>
          <w:rFonts w:ascii="Calibri" w:hAnsi="Calibri" w:cs="Calibri"/>
        </w:rPr>
        <w:t xml:space="preserve">Wykonawca udziela na przedmiot </w:t>
      </w:r>
      <w:r w:rsidR="005F0319" w:rsidRPr="00F3786B">
        <w:rPr>
          <w:rFonts w:ascii="Calibri" w:hAnsi="Calibri" w:cs="Calibri"/>
        </w:rPr>
        <w:t>u</w:t>
      </w:r>
      <w:r w:rsidRPr="00F3786B">
        <w:rPr>
          <w:rFonts w:ascii="Calibri" w:hAnsi="Calibri" w:cs="Calibri"/>
        </w:rPr>
        <w:t>mowy gwarancji jakości</w:t>
      </w:r>
      <w:r w:rsidR="00BB2A2E" w:rsidRPr="00F3786B">
        <w:rPr>
          <w:rFonts w:ascii="Calibri" w:hAnsi="Calibri" w:cs="Calibri"/>
        </w:rPr>
        <w:t>.</w:t>
      </w:r>
    </w:p>
    <w:p w14:paraId="481999E3" w14:textId="60EA9771" w:rsidR="00E70C75" w:rsidRPr="00F3786B" w:rsidRDefault="00E70C75" w:rsidP="00F3786B">
      <w:pPr>
        <w:numPr>
          <w:ilvl w:val="0"/>
          <w:numId w:val="9"/>
        </w:numPr>
        <w:spacing w:line="276" w:lineRule="auto"/>
        <w:rPr>
          <w:rFonts w:ascii="Calibri" w:eastAsia="Arial Unicode MS" w:hAnsi="Calibri" w:cs="Calibri"/>
        </w:rPr>
      </w:pPr>
      <w:r w:rsidRPr="00F3786B">
        <w:rPr>
          <w:rFonts w:ascii="Calibri" w:hAnsi="Calibri" w:cs="Calibri"/>
        </w:rPr>
        <w:t>Odpowiedzialność Wykonawcy z tytułu rękojmi za wady</w:t>
      </w:r>
      <w:r w:rsidR="00507657" w:rsidRPr="00F3786B">
        <w:rPr>
          <w:rFonts w:ascii="Calibri" w:hAnsi="Calibri" w:cs="Calibri"/>
        </w:rPr>
        <w:t xml:space="preserve"> </w:t>
      </w:r>
      <w:r w:rsidR="00C510D4" w:rsidRPr="00F3786B">
        <w:rPr>
          <w:rFonts w:ascii="Calibri" w:hAnsi="Calibri" w:cs="Calibri"/>
        </w:rPr>
        <w:t>p</w:t>
      </w:r>
      <w:r w:rsidRPr="00F3786B">
        <w:rPr>
          <w:rFonts w:ascii="Calibri" w:hAnsi="Calibri" w:cs="Calibri"/>
        </w:rPr>
        <w:t>rzedmiotu umowy wynika</w:t>
      </w:r>
      <w:r w:rsidR="00F667AB" w:rsidRPr="00F3786B">
        <w:rPr>
          <w:rFonts w:ascii="Calibri" w:hAnsi="Calibri" w:cs="Calibri"/>
        </w:rPr>
        <w:t>jąca z </w:t>
      </w:r>
      <w:r w:rsidR="0073074E" w:rsidRPr="00F3786B">
        <w:rPr>
          <w:rFonts w:ascii="Calibri" w:hAnsi="Calibri" w:cs="Calibri"/>
        </w:rPr>
        <w:t xml:space="preserve">Kodeksu </w:t>
      </w:r>
      <w:r w:rsidR="004C79F3" w:rsidRPr="00F3786B">
        <w:rPr>
          <w:rFonts w:ascii="Calibri" w:hAnsi="Calibri" w:cs="Calibri"/>
        </w:rPr>
        <w:t>c</w:t>
      </w:r>
      <w:r w:rsidR="0073074E" w:rsidRPr="00F3786B">
        <w:rPr>
          <w:rFonts w:ascii="Calibri" w:hAnsi="Calibri" w:cs="Calibri"/>
        </w:rPr>
        <w:t>ywilnego zostanie</w:t>
      </w:r>
      <w:r w:rsidRPr="00F3786B">
        <w:rPr>
          <w:rFonts w:ascii="Calibri" w:hAnsi="Calibri" w:cs="Calibri"/>
        </w:rPr>
        <w:t xml:space="preserve"> rozszerzona poprzez udzielenie </w:t>
      </w:r>
      <w:r w:rsidR="004C79F3" w:rsidRPr="00F3786B">
        <w:rPr>
          <w:rFonts w:ascii="Calibri" w:hAnsi="Calibri" w:cs="Calibri"/>
        </w:rPr>
        <w:t>pisemnej gwarancji jakości na wykonan</w:t>
      </w:r>
      <w:r w:rsidR="009F062D" w:rsidRPr="00F3786B">
        <w:rPr>
          <w:rFonts w:ascii="Calibri" w:hAnsi="Calibri" w:cs="Calibri"/>
        </w:rPr>
        <w:t>y przedmiot umowy</w:t>
      </w:r>
      <w:r w:rsidR="004C79F3" w:rsidRPr="00F3786B">
        <w:rPr>
          <w:rFonts w:ascii="Calibri" w:hAnsi="Calibri" w:cs="Calibri"/>
        </w:rPr>
        <w:t>.</w:t>
      </w:r>
      <w:r w:rsidR="00161AE5" w:rsidRPr="00F3786B">
        <w:rPr>
          <w:rFonts w:ascii="Calibri" w:hAnsi="Calibri" w:cs="Calibri"/>
        </w:rPr>
        <w:t xml:space="preserve"> </w:t>
      </w:r>
    </w:p>
    <w:p w14:paraId="07347C0C" w14:textId="0CB43B3B" w:rsidR="00DC695B" w:rsidRPr="00F3786B" w:rsidRDefault="00694B4A" w:rsidP="00F3786B">
      <w:pPr>
        <w:pStyle w:val="Tekstpodstawowy3"/>
        <w:numPr>
          <w:ilvl w:val="0"/>
          <w:numId w:val="9"/>
        </w:numPr>
        <w:spacing w:line="276" w:lineRule="auto"/>
        <w:rPr>
          <w:rFonts w:ascii="Calibri" w:hAnsi="Calibri" w:cs="Calibri"/>
          <w:sz w:val="24"/>
        </w:rPr>
      </w:pPr>
      <w:r w:rsidRPr="00F3786B">
        <w:rPr>
          <w:rFonts w:ascii="Calibri" w:hAnsi="Calibri" w:cs="Calibri"/>
          <w:sz w:val="24"/>
        </w:rPr>
        <w:t xml:space="preserve">Okres rękojmi i gwarancji </w:t>
      </w:r>
      <w:r w:rsidR="00DD4DF8" w:rsidRPr="00F3786B">
        <w:rPr>
          <w:rFonts w:ascii="Calibri" w:hAnsi="Calibri" w:cs="Calibri"/>
          <w:sz w:val="24"/>
        </w:rPr>
        <w:t xml:space="preserve">na </w:t>
      </w:r>
      <w:r w:rsidR="007D7220" w:rsidRPr="00F3786B">
        <w:rPr>
          <w:rFonts w:ascii="Calibri" w:hAnsi="Calibri" w:cs="Calibri"/>
          <w:sz w:val="24"/>
        </w:rPr>
        <w:t xml:space="preserve">roboty budowlane i montowane urządzenia </w:t>
      </w:r>
      <w:r w:rsidRPr="00F3786B">
        <w:rPr>
          <w:rFonts w:ascii="Calibri" w:hAnsi="Calibri" w:cs="Calibri"/>
          <w:sz w:val="24"/>
        </w:rPr>
        <w:t xml:space="preserve">wynosi ………….  </w:t>
      </w:r>
      <w:r w:rsidR="004C79F3" w:rsidRPr="00F3786B">
        <w:rPr>
          <w:rFonts w:ascii="Calibri" w:hAnsi="Calibri" w:cs="Calibri"/>
          <w:sz w:val="24"/>
        </w:rPr>
        <w:t>lat</w:t>
      </w:r>
      <w:r w:rsidRPr="00F3786B">
        <w:rPr>
          <w:rFonts w:ascii="Calibri" w:hAnsi="Calibri" w:cs="Calibri"/>
          <w:sz w:val="24"/>
        </w:rPr>
        <w:t>, licząc od daty odbioru końcowego bez wad.</w:t>
      </w:r>
      <w:r w:rsidR="0087312A" w:rsidRPr="00F3786B">
        <w:rPr>
          <w:rFonts w:ascii="Calibri" w:hAnsi="Calibri" w:cs="Calibri"/>
          <w:sz w:val="24"/>
        </w:rPr>
        <w:t xml:space="preserve"> </w:t>
      </w:r>
    </w:p>
    <w:p w14:paraId="047D0BDD" w14:textId="41A6D014" w:rsidR="00E30DAC" w:rsidRPr="00F3786B" w:rsidRDefault="00261DB5" w:rsidP="00F3786B">
      <w:pPr>
        <w:numPr>
          <w:ilvl w:val="0"/>
          <w:numId w:val="9"/>
        </w:numPr>
        <w:spacing w:line="276" w:lineRule="auto"/>
        <w:rPr>
          <w:rFonts w:ascii="Calibri" w:hAnsi="Calibri" w:cs="Calibri"/>
        </w:rPr>
      </w:pPr>
      <w:r w:rsidRPr="00F3786B">
        <w:rPr>
          <w:rFonts w:ascii="Calibri" w:hAnsi="Calibri" w:cs="Calibri"/>
        </w:rPr>
        <w:t>Przedłożenie przez Wykonawcę i zaakceptowanie przez Zamawiającego dokumentu gwarancyjnego sporządzonego zgodnie z wymogami określonymi w ust. 5 , stanowi warunek podpisania przez Zamawiającego protokołu odbioru końcowego.</w:t>
      </w:r>
    </w:p>
    <w:p w14:paraId="5D5AB91F" w14:textId="772C2B59" w:rsidR="004C79F3" w:rsidRPr="00F3786B" w:rsidRDefault="00261DB5" w:rsidP="00F3786B">
      <w:pPr>
        <w:pStyle w:val="Tekstpodstawowy3"/>
        <w:numPr>
          <w:ilvl w:val="0"/>
          <w:numId w:val="9"/>
        </w:numPr>
        <w:spacing w:line="276" w:lineRule="auto"/>
        <w:rPr>
          <w:rFonts w:ascii="Calibri" w:hAnsi="Calibri" w:cs="Calibri"/>
          <w:sz w:val="24"/>
        </w:rPr>
      </w:pPr>
      <w:r w:rsidRPr="00F3786B">
        <w:rPr>
          <w:rFonts w:ascii="Calibri" w:hAnsi="Calibri" w:cs="Calibri"/>
          <w:sz w:val="24"/>
        </w:rPr>
        <w:t xml:space="preserve"> Dokument gwarancyjny, o którym mowa w ust. 4 musi być spójny z dokumentacją powykonawczą i zawierać w szczególności:</w:t>
      </w:r>
    </w:p>
    <w:p w14:paraId="70E1C525" w14:textId="3789662F" w:rsidR="004C79F3" w:rsidRPr="00F3786B" w:rsidRDefault="00261DB5" w:rsidP="00F3786B">
      <w:pPr>
        <w:pStyle w:val="Tekstpodstawowy3"/>
        <w:numPr>
          <w:ilvl w:val="2"/>
          <w:numId w:val="8"/>
        </w:numPr>
        <w:spacing w:line="276" w:lineRule="auto"/>
        <w:ind w:left="851" w:hanging="425"/>
        <w:rPr>
          <w:rFonts w:ascii="Calibri" w:hAnsi="Calibri" w:cs="Calibri"/>
          <w:sz w:val="24"/>
        </w:rPr>
      </w:pPr>
      <w:r w:rsidRPr="00F3786B">
        <w:rPr>
          <w:rFonts w:ascii="Calibri" w:hAnsi="Calibri" w:cs="Calibri"/>
          <w:sz w:val="24"/>
        </w:rPr>
        <w:t>wykaz elementów infrastruktury drogowej objętych gwarancją ( w tym nawierzchnię, konstrukcję podbudowy, systemy odwodnienia oraz oznakowanie)</w:t>
      </w:r>
      <w:r w:rsidR="004C79F3" w:rsidRPr="00F3786B">
        <w:rPr>
          <w:rFonts w:ascii="Calibri" w:hAnsi="Calibri" w:cs="Calibri"/>
          <w:sz w:val="24"/>
        </w:rPr>
        <w:t>,</w:t>
      </w:r>
    </w:p>
    <w:p w14:paraId="4295940A" w14:textId="1C81F5F0" w:rsidR="004C79F3" w:rsidRPr="00F3786B" w:rsidRDefault="00261DB5" w:rsidP="00F3786B">
      <w:pPr>
        <w:pStyle w:val="Tekstpodstawowy3"/>
        <w:numPr>
          <w:ilvl w:val="2"/>
          <w:numId w:val="8"/>
        </w:numPr>
        <w:spacing w:line="276" w:lineRule="auto"/>
        <w:ind w:left="851" w:hanging="425"/>
        <w:rPr>
          <w:rFonts w:ascii="Calibri" w:hAnsi="Calibri" w:cs="Calibri"/>
          <w:sz w:val="24"/>
        </w:rPr>
      </w:pPr>
      <w:r w:rsidRPr="00F3786B">
        <w:rPr>
          <w:rFonts w:ascii="Calibri" w:hAnsi="Calibri" w:cs="Calibri"/>
          <w:sz w:val="24"/>
        </w:rPr>
        <w:t>niezbędne czynności konserwacyjne oraz zasady prawidłowej eksploatacji drogi, których przestrzeganie jest wymagane dla zachowania uprawnień z tytułu gwarancji</w:t>
      </w:r>
      <w:r w:rsidR="004C79F3" w:rsidRPr="00F3786B">
        <w:rPr>
          <w:rFonts w:ascii="Calibri" w:hAnsi="Calibri" w:cs="Calibri"/>
          <w:sz w:val="24"/>
        </w:rPr>
        <w:t>.</w:t>
      </w:r>
    </w:p>
    <w:p w14:paraId="5E3A8835" w14:textId="77777777" w:rsidR="00AC41F0" w:rsidRPr="00F3786B" w:rsidRDefault="00AC41F0" w:rsidP="00F3786B">
      <w:pPr>
        <w:numPr>
          <w:ilvl w:val="0"/>
          <w:numId w:val="9"/>
        </w:numPr>
        <w:spacing w:line="276" w:lineRule="auto"/>
        <w:rPr>
          <w:rFonts w:ascii="Calibri" w:hAnsi="Calibri" w:cs="Calibri"/>
        </w:rPr>
      </w:pPr>
      <w:r w:rsidRPr="00F3786B">
        <w:rPr>
          <w:rFonts w:ascii="Calibri" w:hAnsi="Calibri" w:cs="Calibri"/>
        </w:rPr>
        <w:t>Obowiązki i uprawnienia Stron</w:t>
      </w:r>
      <w:r w:rsidR="00BD0E9F" w:rsidRPr="00F3786B">
        <w:rPr>
          <w:rFonts w:ascii="Calibri" w:hAnsi="Calibri" w:cs="Calibri"/>
        </w:rPr>
        <w:t xml:space="preserve"> dotyczące rękojmi i gwarancji jakości:</w:t>
      </w:r>
    </w:p>
    <w:p w14:paraId="06884A1A" w14:textId="711A5FCE" w:rsidR="00AC41F0" w:rsidRPr="00F3786B" w:rsidRDefault="00AC41F0" w:rsidP="00F3786B">
      <w:pPr>
        <w:pStyle w:val="Akapitzlist"/>
        <w:numPr>
          <w:ilvl w:val="0"/>
          <w:numId w:val="37"/>
        </w:numPr>
        <w:spacing w:line="276" w:lineRule="auto"/>
        <w:rPr>
          <w:rFonts w:ascii="Calibri" w:hAnsi="Calibri" w:cs="Calibri"/>
        </w:rPr>
      </w:pPr>
      <w:r w:rsidRPr="00F3786B">
        <w:rPr>
          <w:rFonts w:ascii="Calibri" w:hAnsi="Calibri" w:cs="Calibri"/>
        </w:rPr>
        <w:t>Wykonawca zobowiązuje się do bezpłatnego usuni</w:t>
      </w:r>
      <w:r w:rsidR="0005433E" w:rsidRPr="00F3786B">
        <w:rPr>
          <w:rFonts w:ascii="Calibri" w:hAnsi="Calibri" w:cs="Calibri"/>
        </w:rPr>
        <w:t>ęcia wszystkich wad przedmiotu u</w:t>
      </w:r>
      <w:r w:rsidRPr="00F3786B">
        <w:rPr>
          <w:rFonts w:ascii="Calibri" w:hAnsi="Calibri" w:cs="Calibri"/>
        </w:rPr>
        <w:t>mowy, zgłoszonych przez Zamawiającego przed upływem okresu gwarancyjnego</w:t>
      </w:r>
      <w:r w:rsidR="007C793F" w:rsidRPr="00F3786B">
        <w:rPr>
          <w:rFonts w:ascii="Calibri" w:hAnsi="Calibri" w:cs="Calibri"/>
        </w:rPr>
        <w:t xml:space="preserve"> lub rękojmi</w:t>
      </w:r>
      <w:r w:rsidR="000A5403" w:rsidRPr="00F3786B">
        <w:rPr>
          <w:rFonts w:ascii="Calibri" w:hAnsi="Calibri" w:cs="Calibri"/>
        </w:rPr>
        <w:t>,</w:t>
      </w:r>
    </w:p>
    <w:p w14:paraId="358F69B0" w14:textId="77777777" w:rsidR="00AC41F0" w:rsidRPr="00F3786B" w:rsidRDefault="00AC41F0" w:rsidP="00F3786B">
      <w:pPr>
        <w:numPr>
          <w:ilvl w:val="0"/>
          <w:numId w:val="37"/>
        </w:numPr>
        <w:spacing w:line="276" w:lineRule="auto"/>
        <w:rPr>
          <w:rFonts w:ascii="Calibri" w:hAnsi="Calibri" w:cs="Calibri"/>
        </w:rPr>
      </w:pPr>
      <w:r w:rsidRPr="00F3786B">
        <w:rPr>
          <w:rFonts w:ascii="Calibri" w:hAnsi="Calibri" w:cs="Calibri"/>
        </w:rPr>
        <w:t>Zamawiający zobowiązany jest zawiadomić Wykonawcę</w:t>
      </w:r>
      <w:r w:rsidR="007C793F" w:rsidRPr="00F3786B">
        <w:rPr>
          <w:rFonts w:ascii="Calibri" w:hAnsi="Calibri" w:cs="Calibri"/>
        </w:rPr>
        <w:t xml:space="preserve"> o wadzie</w:t>
      </w:r>
      <w:r w:rsidRPr="00F3786B">
        <w:rPr>
          <w:rFonts w:ascii="Calibri" w:hAnsi="Calibri" w:cs="Calibri"/>
        </w:rPr>
        <w:t xml:space="preserve"> niezwłocznie po jej dostrzeżeniu</w:t>
      </w:r>
      <w:r w:rsidR="000A5403" w:rsidRPr="00F3786B">
        <w:rPr>
          <w:rFonts w:ascii="Calibri" w:hAnsi="Calibri" w:cs="Calibri"/>
        </w:rPr>
        <w:t>,</w:t>
      </w:r>
    </w:p>
    <w:p w14:paraId="59D65F26" w14:textId="4485D043" w:rsidR="00AC41F0" w:rsidRPr="00F3786B" w:rsidRDefault="006C293A" w:rsidP="00F3786B">
      <w:pPr>
        <w:numPr>
          <w:ilvl w:val="0"/>
          <w:numId w:val="37"/>
        </w:numPr>
        <w:spacing w:line="276" w:lineRule="auto"/>
        <w:rPr>
          <w:rFonts w:ascii="Calibri" w:hAnsi="Calibri" w:cs="Calibri"/>
        </w:rPr>
      </w:pPr>
      <w:r w:rsidRPr="00F3786B">
        <w:rPr>
          <w:rFonts w:ascii="Calibri" w:hAnsi="Calibri" w:cs="Calibri"/>
        </w:rPr>
        <w:t>w</w:t>
      </w:r>
      <w:r w:rsidR="00AC41F0" w:rsidRPr="00F3786B">
        <w:rPr>
          <w:rFonts w:ascii="Calibri" w:hAnsi="Calibri" w:cs="Calibri"/>
        </w:rPr>
        <w:t xml:space="preserve"> przypadku zgłoszenia Wykonawcy wady przez Zamawiającego, Wykonawca zobowiązuje się do usunięcia wad w terminie wskazanym przez Zamawiającego, nie dłuższym</w:t>
      </w:r>
      <w:r w:rsidR="007C793F" w:rsidRPr="00F3786B">
        <w:rPr>
          <w:rFonts w:ascii="Calibri" w:hAnsi="Calibri" w:cs="Calibri"/>
        </w:rPr>
        <w:t xml:space="preserve"> niż 10 </w:t>
      </w:r>
      <w:proofErr w:type="gramStart"/>
      <w:r w:rsidR="007C793F" w:rsidRPr="00F3786B">
        <w:rPr>
          <w:rFonts w:ascii="Calibri" w:hAnsi="Calibri" w:cs="Calibri"/>
        </w:rPr>
        <w:t>dni chyba,</w:t>
      </w:r>
      <w:proofErr w:type="gramEnd"/>
      <w:r w:rsidR="007C793F" w:rsidRPr="00F3786B">
        <w:rPr>
          <w:rFonts w:ascii="Calibri" w:hAnsi="Calibri" w:cs="Calibri"/>
        </w:rPr>
        <w:t xml:space="preserve"> że </w:t>
      </w:r>
      <w:r w:rsidR="003B06DC" w:rsidRPr="00F3786B">
        <w:rPr>
          <w:rFonts w:ascii="Calibri" w:hAnsi="Calibri" w:cs="Calibri"/>
        </w:rPr>
        <w:t>strony postanowią inaczej z uzasadnionych pr</w:t>
      </w:r>
      <w:r w:rsidR="006B10E7" w:rsidRPr="00F3786B">
        <w:rPr>
          <w:rFonts w:ascii="Calibri" w:hAnsi="Calibri" w:cs="Calibri"/>
        </w:rPr>
        <w:t>z</w:t>
      </w:r>
      <w:r w:rsidR="003B06DC" w:rsidRPr="00F3786B">
        <w:rPr>
          <w:rFonts w:ascii="Calibri" w:hAnsi="Calibri" w:cs="Calibri"/>
        </w:rPr>
        <w:t>yczy</w:t>
      </w:r>
      <w:r w:rsidR="006B10E7" w:rsidRPr="00F3786B">
        <w:rPr>
          <w:rFonts w:ascii="Calibri" w:hAnsi="Calibri" w:cs="Calibri"/>
        </w:rPr>
        <w:t>n</w:t>
      </w:r>
      <w:r w:rsidR="003B06DC" w:rsidRPr="00F3786B">
        <w:rPr>
          <w:rFonts w:ascii="Calibri" w:hAnsi="Calibri" w:cs="Calibri"/>
        </w:rPr>
        <w:t xml:space="preserve"> </w:t>
      </w:r>
      <w:r w:rsidR="00AC41F0" w:rsidRPr="00F3786B">
        <w:rPr>
          <w:rFonts w:ascii="Calibri" w:hAnsi="Calibri" w:cs="Calibri"/>
        </w:rPr>
        <w:t>oraz zgłosić</w:t>
      </w:r>
      <w:r w:rsidR="003B06DC" w:rsidRPr="00F3786B">
        <w:rPr>
          <w:rFonts w:ascii="Calibri" w:hAnsi="Calibri" w:cs="Calibri"/>
        </w:rPr>
        <w:t xml:space="preserve"> </w:t>
      </w:r>
      <w:r w:rsidR="00AC41F0" w:rsidRPr="00F3786B">
        <w:rPr>
          <w:rFonts w:ascii="Calibri" w:hAnsi="Calibri" w:cs="Calibri"/>
        </w:rPr>
        <w:t>Zamawiającemu do odbioru</w:t>
      </w:r>
      <w:r w:rsidR="006B10E7" w:rsidRPr="00F3786B">
        <w:rPr>
          <w:rFonts w:ascii="Calibri" w:hAnsi="Calibri" w:cs="Calibri"/>
        </w:rPr>
        <w:t xml:space="preserve"> fakt ich usunięcia</w:t>
      </w:r>
      <w:r w:rsidR="000A5403" w:rsidRPr="00F3786B">
        <w:rPr>
          <w:rFonts w:ascii="Calibri" w:hAnsi="Calibri" w:cs="Calibri"/>
        </w:rPr>
        <w:t>,</w:t>
      </w:r>
    </w:p>
    <w:p w14:paraId="100D2952" w14:textId="0626A3BF" w:rsidR="00AC41F0" w:rsidRPr="00F3786B" w:rsidRDefault="000A5403" w:rsidP="00F3786B">
      <w:pPr>
        <w:pStyle w:val="Tekstpodstawowy3"/>
        <w:numPr>
          <w:ilvl w:val="0"/>
          <w:numId w:val="37"/>
        </w:numPr>
        <w:spacing w:line="276" w:lineRule="auto"/>
        <w:rPr>
          <w:rFonts w:ascii="Calibri" w:hAnsi="Calibri" w:cs="Calibri"/>
          <w:sz w:val="24"/>
        </w:rPr>
      </w:pPr>
      <w:r w:rsidRPr="00F3786B">
        <w:rPr>
          <w:rFonts w:ascii="Calibri" w:hAnsi="Calibri" w:cs="Calibri"/>
          <w:sz w:val="24"/>
        </w:rPr>
        <w:tab/>
        <w:t>Wykonawca</w:t>
      </w:r>
      <w:r w:rsidR="00AC41F0" w:rsidRPr="00F3786B">
        <w:rPr>
          <w:rFonts w:ascii="Calibri" w:hAnsi="Calibri" w:cs="Calibri"/>
          <w:sz w:val="24"/>
        </w:rPr>
        <w:t xml:space="preserve"> odpowiada za wadę również po upływie okresu gwarancji</w:t>
      </w:r>
      <w:r w:rsidR="003B06DC" w:rsidRPr="00F3786B">
        <w:rPr>
          <w:rFonts w:ascii="Calibri" w:hAnsi="Calibri" w:cs="Calibri"/>
          <w:sz w:val="24"/>
        </w:rPr>
        <w:t xml:space="preserve"> i rękojmi</w:t>
      </w:r>
      <w:r w:rsidR="00AC41F0" w:rsidRPr="00F3786B">
        <w:rPr>
          <w:rFonts w:ascii="Calibri" w:hAnsi="Calibri" w:cs="Calibri"/>
          <w:sz w:val="24"/>
        </w:rPr>
        <w:t xml:space="preserve">, jeżeli Zamawiający zawiadomił </w:t>
      </w:r>
      <w:r w:rsidRPr="00F3786B">
        <w:rPr>
          <w:rFonts w:ascii="Calibri" w:hAnsi="Calibri" w:cs="Calibri"/>
          <w:sz w:val="24"/>
        </w:rPr>
        <w:t>Wykonawcę</w:t>
      </w:r>
      <w:r w:rsidR="00AC41F0" w:rsidRPr="00F3786B">
        <w:rPr>
          <w:rFonts w:ascii="Calibri" w:hAnsi="Calibri" w:cs="Calibri"/>
          <w:sz w:val="24"/>
        </w:rPr>
        <w:t xml:space="preserve"> o powstaniu wady przed</w:t>
      </w:r>
      <w:r w:rsidR="003B06DC" w:rsidRPr="00F3786B">
        <w:rPr>
          <w:rFonts w:ascii="Calibri" w:hAnsi="Calibri" w:cs="Calibri"/>
          <w:sz w:val="24"/>
        </w:rPr>
        <w:t xml:space="preserve"> </w:t>
      </w:r>
      <w:r w:rsidR="006B10E7" w:rsidRPr="00F3786B">
        <w:rPr>
          <w:rFonts w:ascii="Calibri" w:hAnsi="Calibri" w:cs="Calibri"/>
          <w:sz w:val="24"/>
        </w:rPr>
        <w:t>jego</w:t>
      </w:r>
      <w:r w:rsidR="00AC41F0" w:rsidRPr="00F3786B">
        <w:rPr>
          <w:rFonts w:ascii="Calibri" w:hAnsi="Calibri" w:cs="Calibri"/>
          <w:sz w:val="24"/>
        </w:rPr>
        <w:t xml:space="preserve"> upływem</w:t>
      </w:r>
      <w:r w:rsidRPr="00F3786B">
        <w:rPr>
          <w:rFonts w:ascii="Calibri" w:hAnsi="Calibri" w:cs="Calibri"/>
          <w:sz w:val="24"/>
        </w:rPr>
        <w:t>.</w:t>
      </w:r>
    </w:p>
    <w:p w14:paraId="63F6F392" w14:textId="77777777" w:rsidR="000A5403" w:rsidRPr="00F3786B" w:rsidRDefault="000A5403" w:rsidP="00F3786B">
      <w:pPr>
        <w:numPr>
          <w:ilvl w:val="0"/>
          <w:numId w:val="9"/>
        </w:numPr>
        <w:spacing w:line="276" w:lineRule="auto"/>
        <w:rPr>
          <w:rFonts w:ascii="Calibri" w:eastAsia="Arial Unicode MS" w:hAnsi="Calibri" w:cs="Calibri"/>
        </w:rPr>
      </w:pPr>
      <w:r w:rsidRPr="00F3786B">
        <w:rPr>
          <w:rFonts w:ascii="Calibri" w:eastAsia="Arial Unicode MS" w:hAnsi="Calibri" w:cs="Calibri"/>
        </w:rPr>
        <w:t>Przeglądy gwarancyjne:</w:t>
      </w:r>
    </w:p>
    <w:p w14:paraId="13EB1E81" w14:textId="711C9441" w:rsidR="00694B4A" w:rsidRPr="00F3786B" w:rsidRDefault="00D50CE4" w:rsidP="00F3786B">
      <w:pPr>
        <w:spacing w:line="276" w:lineRule="auto"/>
        <w:ind w:left="700" w:hanging="360"/>
        <w:rPr>
          <w:rFonts w:ascii="Calibri" w:hAnsi="Calibri" w:cs="Calibri"/>
        </w:rPr>
      </w:pPr>
      <w:r w:rsidRPr="00F3786B">
        <w:rPr>
          <w:rFonts w:ascii="Calibri" w:hAnsi="Calibri" w:cs="Calibri"/>
        </w:rPr>
        <w:t>a)</w:t>
      </w:r>
      <w:r w:rsidR="000A5403" w:rsidRPr="00F3786B">
        <w:rPr>
          <w:rFonts w:ascii="Calibri" w:hAnsi="Calibri" w:cs="Calibri"/>
        </w:rPr>
        <w:tab/>
      </w:r>
      <w:r w:rsidR="004C79F3" w:rsidRPr="00F3786B">
        <w:rPr>
          <w:rFonts w:ascii="Calibri" w:hAnsi="Calibri" w:cs="Calibri"/>
        </w:rPr>
        <w:t>w</w:t>
      </w:r>
      <w:r w:rsidR="00694B4A" w:rsidRPr="00F3786B">
        <w:rPr>
          <w:rFonts w:ascii="Calibri" w:hAnsi="Calibri" w:cs="Calibri"/>
        </w:rPr>
        <w:t xml:space="preserve"> okresie rękojmi i gwarancji jakości Wykonawca</w:t>
      </w:r>
      <w:r w:rsidR="005336FA" w:rsidRPr="00F3786B">
        <w:rPr>
          <w:rFonts w:ascii="Calibri" w:hAnsi="Calibri" w:cs="Calibri"/>
        </w:rPr>
        <w:t xml:space="preserve"> i Zamawiający</w:t>
      </w:r>
      <w:r w:rsidR="00694B4A" w:rsidRPr="00F3786B">
        <w:rPr>
          <w:rFonts w:ascii="Calibri" w:hAnsi="Calibri" w:cs="Calibri"/>
        </w:rPr>
        <w:t xml:space="preserve"> </w:t>
      </w:r>
      <w:r w:rsidR="00A132B7" w:rsidRPr="00F3786B">
        <w:rPr>
          <w:rFonts w:ascii="Calibri" w:hAnsi="Calibri" w:cs="Calibri"/>
        </w:rPr>
        <w:t>zobowiązani są do uczestnictwa w</w:t>
      </w:r>
      <w:r w:rsidR="00694B4A" w:rsidRPr="00F3786B">
        <w:rPr>
          <w:rFonts w:ascii="Calibri" w:hAnsi="Calibri" w:cs="Calibri"/>
        </w:rPr>
        <w:t xml:space="preserve"> przegląd</w:t>
      </w:r>
      <w:r w:rsidR="00A132B7" w:rsidRPr="00F3786B">
        <w:rPr>
          <w:rFonts w:ascii="Calibri" w:hAnsi="Calibri" w:cs="Calibri"/>
        </w:rPr>
        <w:t xml:space="preserve">ach </w:t>
      </w:r>
      <w:r w:rsidR="000A5403" w:rsidRPr="00F3786B">
        <w:rPr>
          <w:rFonts w:ascii="Calibri" w:hAnsi="Calibri" w:cs="Calibri"/>
        </w:rPr>
        <w:t>gwarancyjnych</w:t>
      </w:r>
      <w:r w:rsidR="00A132B7" w:rsidRPr="00F3786B">
        <w:rPr>
          <w:rFonts w:ascii="Calibri" w:hAnsi="Calibri" w:cs="Calibri"/>
        </w:rPr>
        <w:t>,</w:t>
      </w:r>
    </w:p>
    <w:p w14:paraId="3DFDF502" w14:textId="7424C53C" w:rsidR="000A5403" w:rsidRPr="00F3786B" w:rsidRDefault="00D50CE4" w:rsidP="00F3786B">
      <w:pPr>
        <w:spacing w:line="276" w:lineRule="auto"/>
        <w:ind w:left="700" w:hanging="360"/>
        <w:rPr>
          <w:rFonts w:ascii="Calibri" w:hAnsi="Calibri" w:cs="Calibri"/>
        </w:rPr>
      </w:pPr>
      <w:r w:rsidRPr="00F3786B">
        <w:rPr>
          <w:rFonts w:ascii="Calibri" w:hAnsi="Calibri" w:cs="Calibri"/>
        </w:rPr>
        <w:t>b)</w:t>
      </w:r>
      <w:r w:rsidR="000A5403" w:rsidRPr="00F3786B">
        <w:rPr>
          <w:rFonts w:ascii="Calibri" w:hAnsi="Calibri" w:cs="Calibri"/>
        </w:rPr>
        <w:t xml:space="preserve"> </w:t>
      </w:r>
      <w:r w:rsidR="000A5403" w:rsidRPr="00F3786B">
        <w:rPr>
          <w:rFonts w:ascii="Calibri" w:hAnsi="Calibri" w:cs="Calibri"/>
        </w:rPr>
        <w:tab/>
      </w:r>
      <w:r w:rsidR="005336FA" w:rsidRPr="00F3786B">
        <w:rPr>
          <w:rFonts w:ascii="Calibri" w:hAnsi="Calibri" w:cs="Calibri"/>
        </w:rPr>
        <w:t>każdorazowo o</w:t>
      </w:r>
      <w:r w:rsidR="000A5403" w:rsidRPr="00F3786B">
        <w:rPr>
          <w:rFonts w:ascii="Calibri" w:hAnsi="Calibri" w:cs="Calibri"/>
        </w:rPr>
        <w:t xml:space="preserve"> zamiarze wykonywania przeglądu gwarancyjnego</w:t>
      </w:r>
      <w:r w:rsidR="005336FA" w:rsidRPr="00F3786B">
        <w:rPr>
          <w:rFonts w:ascii="Calibri" w:hAnsi="Calibri" w:cs="Calibri"/>
        </w:rPr>
        <w:t xml:space="preserve"> Zamawiający lub</w:t>
      </w:r>
      <w:r w:rsidR="000A5403" w:rsidRPr="00F3786B">
        <w:rPr>
          <w:rFonts w:ascii="Calibri" w:hAnsi="Calibri" w:cs="Calibri"/>
        </w:rPr>
        <w:t xml:space="preserve"> </w:t>
      </w:r>
      <w:r w:rsidR="005336FA" w:rsidRPr="00F3786B">
        <w:rPr>
          <w:rFonts w:ascii="Calibri" w:hAnsi="Calibri" w:cs="Calibri"/>
        </w:rPr>
        <w:t xml:space="preserve">Wykonawca </w:t>
      </w:r>
      <w:r w:rsidR="000A5403" w:rsidRPr="00F3786B">
        <w:rPr>
          <w:rFonts w:ascii="Calibri" w:hAnsi="Calibri" w:cs="Calibri"/>
        </w:rPr>
        <w:t>zobowiązany jest</w:t>
      </w:r>
      <w:r w:rsidR="00A132B7" w:rsidRPr="00F3786B">
        <w:rPr>
          <w:rFonts w:ascii="Calibri" w:hAnsi="Calibri" w:cs="Calibri"/>
        </w:rPr>
        <w:t xml:space="preserve"> </w:t>
      </w:r>
      <w:r w:rsidR="000A5403" w:rsidRPr="00F3786B">
        <w:rPr>
          <w:rFonts w:ascii="Calibri" w:hAnsi="Calibri" w:cs="Calibri"/>
        </w:rPr>
        <w:t>powiadomić</w:t>
      </w:r>
      <w:r w:rsidR="005336FA" w:rsidRPr="00F3786B">
        <w:rPr>
          <w:rFonts w:ascii="Calibri" w:hAnsi="Calibri" w:cs="Calibri"/>
        </w:rPr>
        <w:t xml:space="preserve"> drugą stronę z</w:t>
      </w:r>
      <w:r w:rsidR="000A5403" w:rsidRPr="00F3786B">
        <w:rPr>
          <w:rFonts w:ascii="Calibri" w:hAnsi="Calibri" w:cs="Calibri"/>
        </w:rPr>
        <w:t xml:space="preserve"> co najmniej </w:t>
      </w:r>
      <w:r w:rsidR="00255661" w:rsidRPr="00F3786B">
        <w:rPr>
          <w:rFonts w:ascii="Calibri" w:hAnsi="Calibri" w:cs="Calibri"/>
        </w:rPr>
        <w:t xml:space="preserve">7 </w:t>
      </w:r>
      <w:r w:rsidR="000A5403" w:rsidRPr="00F3786B">
        <w:rPr>
          <w:rFonts w:ascii="Calibri" w:hAnsi="Calibri" w:cs="Calibri"/>
        </w:rPr>
        <w:t>dni</w:t>
      </w:r>
      <w:r w:rsidR="00BD0E9F" w:rsidRPr="00F3786B">
        <w:rPr>
          <w:rFonts w:ascii="Calibri" w:hAnsi="Calibri" w:cs="Calibri"/>
        </w:rPr>
        <w:t>owym wyprzedzeniem</w:t>
      </w:r>
      <w:r w:rsidR="000A5403" w:rsidRPr="00F3786B">
        <w:rPr>
          <w:rFonts w:ascii="Calibri" w:hAnsi="Calibri" w:cs="Calibri"/>
        </w:rPr>
        <w:t>,</w:t>
      </w:r>
    </w:p>
    <w:p w14:paraId="52AD25C4" w14:textId="612B36FB" w:rsidR="00890531" w:rsidRPr="00F3786B" w:rsidRDefault="00BD0E9F" w:rsidP="00F3786B">
      <w:pPr>
        <w:spacing w:line="276" w:lineRule="auto"/>
        <w:ind w:left="700" w:hanging="416"/>
        <w:rPr>
          <w:rFonts w:ascii="Calibri" w:hAnsi="Calibri" w:cs="Calibri"/>
        </w:rPr>
      </w:pPr>
      <w:r w:rsidRPr="00F3786B">
        <w:rPr>
          <w:rFonts w:ascii="Calibri" w:hAnsi="Calibri" w:cs="Calibri"/>
        </w:rPr>
        <w:t xml:space="preserve"> </w:t>
      </w:r>
      <w:r w:rsidR="00D50CE4" w:rsidRPr="00F3786B">
        <w:rPr>
          <w:rFonts w:ascii="Calibri" w:hAnsi="Calibri" w:cs="Calibri"/>
        </w:rPr>
        <w:t>c)</w:t>
      </w:r>
      <w:r w:rsidR="000A5403" w:rsidRPr="00F3786B">
        <w:rPr>
          <w:rFonts w:ascii="Calibri" w:hAnsi="Calibri" w:cs="Calibri"/>
        </w:rPr>
        <w:tab/>
      </w:r>
      <w:r w:rsidR="00A132B7" w:rsidRPr="00F3786B">
        <w:rPr>
          <w:rFonts w:ascii="Calibri" w:hAnsi="Calibri" w:cs="Calibri"/>
        </w:rPr>
        <w:t>z</w:t>
      </w:r>
      <w:r w:rsidR="000A5403" w:rsidRPr="00F3786B">
        <w:rPr>
          <w:rFonts w:ascii="Calibri" w:hAnsi="Calibri" w:cs="Calibri"/>
        </w:rPr>
        <w:t xml:space="preserve"> każdego przeglądu gwarancyjnego sporządzany będzie protokół przeglądu gwarancyjnego, w dwóch egzemplarzach, w tym jeden dla Zamawiającego i jeden dla Wykonawcy. </w:t>
      </w:r>
    </w:p>
    <w:p w14:paraId="578EBA73" w14:textId="0F1FA956" w:rsidR="0092406A" w:rsidRPr="00F3786B" w:rsidRDefault="00D23695" w:rsidP="00F3786B">
      <w:pPr>
        <w:numPr>
          <w:ilvl w:val="0"/>
          <w:numId w:val="9"/>
        </w:numPr>
        <w:spacing w:line="276" w:lineRule="auto"/>
        <w:rPr>
          <w:rFonts w:ascii="Calibri" w:hAnsi="Calibri" w:cs="Calibri"/>
        </w:rPr>
      </w:pPr>
      <w:r w:rsidRPr="00F3786B">
        <w:rPr>
          <w:rFonts w:ascii="Calibri" w:hAnsi="Calibri" w:cs="Calibri"/>
        </w:rPr>
        <w:t>Jeżeli stwierdzone wady mo</w:t>
      </w:r>
      <w:r w:rsidR="00F72643" w:rsidRPr="00F3786B">
        <w:rPr>
          <w:rFonts w:ascii="Calibri" w:hAnsi="Calibri" w:cs="Calibri"/>
        </w:rPr>
        <w:t>gą</w:t>
      </w:r>
      <w:r w:rsidRPr="00F3786B">
        <w:rPr>
          <w:rFonts w:ascii="Calibri" w:hAnsi="Calibri" w:cs="Calibri"/>
        </w:rPr>
        <w:t xml:space="preserve"> skutkować zagrożeniem dla życia lub zdrowia ludzi, zanieczyszczeniem środowiska, wystąpieniem niepowetowanej szkody dla Zamawiającego lub innych osób, Wykonawca obowiązany jest przystąpić do usunięcia wady</w:t>
      </w:r>
      <w:r w:rsidR="00C510D4" w:rsidRPr="00F3786B">
        <w:rPr>
          <w:rFonts w:ascii="Calibri" w:hAnsi="Calibri" w:cs="Calibri"/>
        </w:rPr>
        <w:t xml:space="preserve"> </w:t>
      </w:r>
      <w:r w:rsidRPr="00F3786B">
        <w:rPr>
          <w:rFonts w:ascii="Calibri" w:hAnsi="Calibri" w:cs="Calibri"/>
        </w:rPr>
        <w:t xml:space="preserve">niezwłocznie, tj. w terminie do 24 godzin od otrzymania powiadomienia, i usunięcia jej </w:t>
      </w:r>
      <w:r w:rsidR="0092406A" w:rsidRPr="00F3786B">
        <w:rPr>
          <w:rFonts w:ascii="Calibri" w:hAnsi="Calibri" w:cs="Calibri"/>
        </w:rPr>
        <w:t>w terminie 3 dni roboczych</w:t>
      </w:r>
      <w:r w:rsidR="00255661" w:rsidRPr="00F3786B">
        <w:rPr>
          <w:rFonts w:ascii="Calibri" w:hAnsi="Calibri" w:cs="Calibri"/>
        </w:rPr>
        <w:t>,</w:t>
      </w:r>
      <w:r w:rsidR="0092406A" w:rsidRPr="00F3786B">
        <w:rPr>
          <w:rFonts w:ascii="Calibri" w:hAnsi="Calibri" w:cs="Calibri"/>
        </w:rPr>
        <w:t xml:space="preserve"> chyba że strony postanowią inaczej na uzasadniony wniosek Wykonawcy. </w:t>
      </w:r>
    </w:p>
    <w:p w14:paraId="1993BD59" w14:textId="04ADE578" w:rsidR="00F01A63" w:rsidRPr="00F3786B" w:rsidRDefault="00694B4A" w:rsidP="00F3786B">
      <w:pPr>
        <w:numPr>
          <w:ilvl w:val="0"/>
          <w:numId w:val="9"/>
        </w:numPr>
        <w:spacing w:line="276" w:lineRule="auto"/>
        <w:rPr>
          <w:rFonts w:ascii="Calibri" w:eastAsia="Arial Unicode MS" w:hAnsi="Calibri" w:cs="Calibri"/>
        </w:rPr>
      </w:pPr>
      <w:r w:rsidRPr="00F3786B">
        <w:rPr>
          <w:rFonts w:ascii="Calibri" w:eastAsia="Arial Unicode MS" w:hAnsi="Calibri" w:cs="Calibri"/>
        </w:rPr>
        <w:t xml:space="preserve">W przypadku </w:t>
      </w:r>
      <w:proofErr w:type="gramStart"/>
      <w:r w:rsidRPr="00F3786B">
        <w:rPr>
          <w:rFonts w:ascii="Calibri" w:eastAsia="Arial Unicode MS" w:hAnsi="Calibri" w:cs="Calibri"/>
        </w:rPr>
        <w:t>nie wywiązania</w:t>
      </w:r>
      <w:proofErr w:type="gramEnd"/>
      <w:r w:rsidRPr="00F3786B">
        <w:rPr>
          <w:rFonts w:ascii="Calibri" w:eastAsia="Arial Unicode MS" w:hAnsi="Calibri" w:cs="Calibri"/>
        </w:rPr>
        <w:t xml:space="preserve"> się Wykonawcy </w:t>
      </w:r>
      <w:r w:rsidR="00D04187" w:rsidRPr="00F3786B">
        <w:rPr>
          <w:rFonts w:ascii="Calibri" w:eastAsia="Arial Unicode MS" w:hAnsi="Calibri" w:cs="Calibri"/>
        </w:rPr>
        <w:t>w</w:t>
      </w:r>
      <w:r w:rsidRPr="00F3786B">
        <w:rPr>
          <w:rFonts w:ascii="Calibri" w:eastAsia="Arial Unicode MS" w:hAnsi="Calibri" w:cs="Calibri"/>
        </w:rPr>
        <w:t xml:space="preserve"> termin</w:t>
      </w:r>
      <w:r w:rsidR="00D04187" w:rsidRPr="00F3786B">
        <w:rPr>
          <w:rFonts w:ascii="Calibri" w:eastAsia="Arial Unicode MS" w:hAnsi="Calibri" w:cs="Calibri"/>
        </w:rPr>
        <w:t>ach</w:t>
      </w:r>
      <w:r w:rsidRPr="00F3786B">
        <w:rPr>
          <w:rFonts w:ascii="Calibri" w:eastAsia="Arial Unicode MS" w:hAnsi="Calibri" w:cs="Calibri"/>
        </w:rPr>
        <w:t xml:space="preserve"> określon</w:t>
      </w:r>
      <w:r w:rsidR="00D04187" w:rsidRPr="00F3786B">
        <w:rPr>
          <w:rFonts w:ascii="Calibri" w:eastAsia="Arial Unicode MS" w:hAnsi="Calibri" w:cs="Calibri"/>
        </w:rPr>
        <w:t>ych</w:t>
      </w:r>
      <w:r w:rsidRPr="00F3786B">
        <w:rPr>
          <w:rFonts w:ascii="Calibri" w:eastAsia="Arial Unicode MS" w:hAnsi="Calibri" w:cs="Calibri"/>
        </w:rPr>
        <w:t xml:space="preserve"> umową </w:t>
      </w:r>
      <w:r w:rsidR="00E67438" w:rsidRPr="00F3786B">
        <w:rPr>
          <w:rFonts w:ascii="Calibri" w:eastAsia="Arial Unicode MS" w:hAnsi="Calibri" w:cs="Calibri"/>
        </w:rPr>
        <w:t>lub w </w:t>
      </w:r>
      <w:r w:rsidR="00D04187" w:rsidRPr="00F3786B">
        <w:rPr>
          <w:rFonts w:ascii="Calibri" w:eastAsia="Arial Unicode MS" w:hAnsi="Calibri" w:cs="Calibri"/>
        </w:rPr>
        <w:t xml:space="preserve">protokołach </w:t>
      </w:r>
      <w:proofErr w:type="gramStart"/>
      <w:r w:rsidR="00D04187" w:rsidRPr="00F3786B">
        <w:rPr>
          <w:rFonts w:ascii="Calibri" w:eastAsia="Arial Unicode MS" w:hAnsi="Calibri" w:cs="Calibri"/>
        </w:rPr>
        <w:t>z  przeglądów</w:t>
      </w:r>
      <w:proofErr w:type="gramEnd"/>
      <w:r w:rsidR="00D04187" w:rsidRPr="00F3786B">
        <w:rPr>
          <w:rFonts w:ascii="Calibri" w:eastAsia="Arial Unicode MS" w:hAnsi="Calibri" w:cs="Calibri"/>
        </w:rPr>
        <w:t xml:space="preserve"> gwarancyjnych, z wykonania nap</w:t>
      </w:r>
      <w:r w:rsidR="00F667AB" w:rsidRPr="00F3786B">
        <w:rPr>
          <w:rFonts w:ascii="Calibri" w:eastAsia="Arial Unicode MS" w:hAnsi="Calibri" w:cs="Calibri"/>
        </w:rPr>
        <w:t xml:space="preserve">raw i usuwania wad powstałych </w:t>
      </w:r>
      <w:r w:rsidR="00F667AB" w:rsidRPr="00F3786B">
        <w:rPr>
          <w:rFonts w:ascii="Calibri" w:eastAsia="Arial Unicode MS" w:hAnsi="Calibri" w:cs="Calibri"/>
        </w:rPr>
        <w:lastRenderedPageBreak/>
        <w:t>i </w:t>
      </w:r>
      <w:r w:rsidR="00D04187" w:rsidRPr="00F3786B">
        <w:rPr>
          <w:rFonts w:ascii="Calibri" w:eastAsia="Arial Unicode MS" w:hAnsi="Calibri" w:cs="Calibri"/>
        </w:rPr>
        <w:t xml:space="preserve">ujawnionych w okresie trwania rękojmi i gwarancji jakości, </w:t>
      </w:r>
      <w:r w:rsidRPr="00F3786B">
        <w:rPr>
          <w:rFonts w:ascii="Calibri" w:eastAsia="Arial Unicode MS" w:hAnsi="Calibri" w:cs="Calibri"/>
        </w:rPr>
        <w:t xml:space="preserve">udziela on Zamawiającemu zezwolenia na naprawę, usuniecie </w:t>
      </w:r>
      <w:r w:rsidR="00F01A63" w:rsidRPr="00F3786B">
        <w:rPr>
          <w:rFonts w:ascii="Calibri" w:eastAsia="Arial Unicode MS" w:hAnsi="Calibri" w:cs="Calibri"/>
        </w:rPr>
        <w:t xml:space="preserve">wad </w:t>
      </w:r>
      <w:r w:rsidR="00D04187" w:rsidRPr="00F3786B">
        <w:rPr>
          <w:rFonts w:ascii="Calibri" w:eastAsia="Arial Unicode MS" w:hAnsi="Calibri" w:cs="Calibri"/>
        </w:rPr>
        <w:t xml:space="preserve">na koszt i ryzyko Wykonawcy przez osobę trzecią </w:t>
      </w:r>
      <w:r w:rsidR="00F01A63" w:rsidRPr="00F3786B">
        <w:rPr>
          <w:rFonts w:ascii="Calibri" w:eastAsia="Arial Unicode MS" w:hAnsi="Calibri" w:cs="Calibri"/>
        </w:rPr>
        <w:t>(wykona</w:t>
      </w:r>
      <w:r w:rsidR="00E14F97" w:rsidRPr="00F3786B">
        <w:rPr>
          <w:rFonts w:ascii="Calibri" w:eastAsia="Arial Unicode MS" w:hAnsi="Calibri" w:cs="Calibri"/>
        </w:rPr>
        <w:t>wstwo</w:t>
      </w:r>
      <w:r w:rsidR="00F01A63" w:rsidRPr="00F3786B">
        <w:rPr>
          <w:rFonts w:ascii="Calibri" w:eastAsia="Arial Unicode MS" w:hAnsi="Calibri" w:cs="Calibri"/>
        </w:rPr>
        <w:t xml:space="preserve"> zastępcze)</w:t>
      </w:r>
      <w:r w:rsidR="00A132B7" w:rsidRPr="00F3786B">
        <w:rPr>
          <w:rFonts w:ascii="Calibri" w:eastAsia="Arial Unicode MS" w:hAnsi="Calibri" w:cs="Calibri"/>
        </w:rPr>
        <w:t xml:space="preserve"> co nie skutkuje </w:t>
      </w:r>
      <w:r w:rsidR="00C812D8" w:rsidRPr="00F3786B">
        <w:rPr>
          <w:rFonts w:ascii="Calibri" w:eastAsia="Arial Unicode MS" w:hAnsi="Calibri" w:cs="Calibri"/>
        </w:rPr>
        <w:t>utrat</w:t>
      </w:r>
      <w:r w:rsidR="00F5043C" w:rsidRPr="00F3786B">
        <w:rPr>
          <w:rFonts w:ascii="Calibri" w:eastAsia="Arial Unicode MS" w:hAnsi="Calibri" w:cs="Calibri"/>
        </w:rPr>
        <w:t xml:space="preserve">ą ani ograniczeniem uprawnień z tytułu </w:t>
      </w:r>
      <w:r w:rsidR="00C812D8" w:rsidRPr="00F3786B">
        <w:rPr>
          <w:rFonts w:ascii="Calibri" w:eastAsia="Arial Unicode MS" w:hAnsi="Calibri" w:cs="Calibri"/>
        </w:rPr>
        <w:t xml:space="preserve">rękojmi i </w:t>
      </w:r>
      <w:r w:rsidR="00F72643" w:rsidRPr="00F3786B">
        <w:rPr>
          <w:rFonts w:ascii="Calibri" w:eastAsia="Arial Unicode MS" w:hAnsi="Calibri" w:cs="Calibri"/>
        </w:rPr>
        <w:t xml:space="preserve">gwarancji </w:t>
      </w:r>
      <w:r w:rsidR="00142970" w:rsidRPr="00F3786B">
        <w:rPr>
          <w:rFonts w:ascii="Calibri" w:eastAsia="Arial Unicode MS" w:hAnsi="Calibri" w:cs="Calibri"/>
        </w:rPr>
        <w:t>i nie wymaga zgody sądu</w:t>
      </w:r>
      <w:r w:rsidR="00F830AF" w:rsidRPr="00F3786B">
        <w:rPr>
          <w:rFonts w:ascii="Calibri" w:eastAsia="Arial Unicode MS" w:hAnsi="Calibri" w:cs="Calibri"/>
        </w:rPr>
        <w:t xml:space="preserve">. </w:t>
      </w:r>
    </w:p>
    <w:p w14:paraId="53D3C491" w14:textId="3509F2F5" w:rsidR="00694B4A" w:rsidRPr="00F3786B" w:rsidRDefault="00694B4A" w:rsidP="00F3786B">
      <w:pPr>
        <w:numPr>
          <w:ilvl w:val="0"/>
          <w:numId w:val="9"/>
        </w:numPr>
        <w:spacing w:line="276" w:lineRule="auto"/>
        <w:rPr>
          <w:rFonts w:ascii="Calibri" w:eastAsia="Arial Unicode MS" w:hAnsi="Calibri" w:cs="Calibri"/>
        </w:rPr>
      </w:pPr>
      <w:r w:rsidRPr="00F3786B">
        <w:rPr>
          <w:rFonts w:ascii="Calibri" w:eastAsia="Arial Unicode MS" w:hAnsi="Calibri" w:cs="Calibri"/>
        </w:rPr>
        <w:t>Końcowy przegląd gwarancyjny odbędzie się w terminie wyznaczonym przez Zamawiającego przypadającym w okresie ostatnich 30 dni obowiązywania rękojmi i gwarancji jakości udzielonej przez Wykonawcę.</w:t>
      </w:r>
    </w:p>
    <w:p w14:paraId="78E38370" w14:textId="7591596B" w:rsidR="00B71E2A" w:rsidRPr="00F3786B" w:rsidRDefault="004C79F3" w:rsidP="00F3786B">
      <w:pPr>
        <w:numPr>
          <w:ilvl w:val="0"/>
          <w:numId w:val="9"/>
        </w:numPr>
        <w:spacing w:line="276" w:lineRule="auto"/>
        <w:rPr>
          <w:rFonts w:ascii="Calibri" w:eastAsia="Arial Unicode MS" w:hAnsi="Calibri" w:cs="Calibri"/>
        </w:rPr>
      </w:pPr>
      <w:r w:rsidRPr="00F3786B">
        <w:rPr>
          <w:rFonts w:ascii="Calibri" w:eastAsia="Arial Unicode MS" w:hAnsi="Calibri" w:cs="Calibri"/>
        </w:rPr>
        <w:t>Zamawiający prawa i obowiązki wynikające z udzielonej przez Wykonawcę rękojmi i gwarancji może</w:t>
      </w:r>
      <w:r w:rsidR="00311F02" w:rsidRPr="00F3786B">
        <w:rPr>
          <w:rFonts w:ascii="Calibri" w:eastAsia="Arial Unicode MS" w:hAnsi="Calibri" w:cs="Calibri"/>
        </w:rPr>
        <w:t>,</w:t>
      </w:r>
      <w:r w:rsidRPr="00F3786B">
        <w:rPr>
          <w:rFonts w:ascii="Calibri" w:eastAsia="Arial Unicode MS" w:hAnsi="Calibri" w:cs="Calibri"/>
        </w:rPr>
        <w:t xml:space="preserve"> poprzez pisemną informację</w:t>
      </w:r>
      <w:r w:rsidR="00311F02" w:rsidRPr="00F3786B">
        <w:rPr>
          <w:rFonts w:ascii="Calibri" w:eastAsia="Arial Unicode MS" w:hAnsi="Calibri" w:cs="Calibri"/>
        </w:rPr>
        <w:t>,</w:t>
      </w:r>
      <w:r w:rsidRPr="00F3786B">
        <w:rPr>
          <w:rFonts w:ascii="Calibri" w:eastAsia="Arial Unicode MS" w:hAnsi="Calibri" w:cs="Calibri"/>
        </w:rPr>
        <w:t xml:space="preserve"> powierzyć innej jednostce organizacyjnej gminy Polkowice. </w:t>
      </w:r>
      <w:r w:rsidR="003D4479" w:rsidRPr="00F3786B">
        <w:rPr>
          <w:rFonts w:ascii="Calibri" w:eastAsia="Arial Unicode MS" w:hAnsi="Calibri" w:cs="Calibri"/>
        </w:rPr>
        <w:br/>
      </w:r>
    </w:p>
    <w:p w14:paraId="7CAFCC7C" w14:textId="2356688D" w:rsidR="00006F46" w:rsidRPr="00F3786B" w:rsidRDefault="00006F46" w:rsidP="00E70ADC">
      <w:pPr>
        <w:spacing w:line="276" w:lineRule="auto"/>
        <w:jc w:val="center"/>
        <w:rPr>
          <w:rFonts w:ascii="Calibri" w:hAnsi="Calibri" w:cs="Calibri"/>
          <w:b/>
        </w:rPr>
      </w:pPr>
      <w:r w:rsidRPr="00F3786B">
        <w:rPr>
          <w:rFonts w:ascii="Calibri" w:hAnsi="Calibri" w:cs="Calibri"/>
          <w:b/>
        </w:rPr>
        <w:sym w:font="Times New Roman" w:char="00A7"/>
      </w:r>
      <w:r w:rsidR="00666D4B" w:rsidRPr="00F3786B">
        <w:rPr>
          <w:rFonts w:ascii="Calibri" w:hAnsi="Calibri" w:cs="Calibri"/>
          <w:b/>
        </w:rPr>
        <w:t>1</w:t>
      </w:r>
      <w:r w:rsidR="00A8795D" w:rsidRPr="00F3786B">
        <w:rPr>
          <w:rFonts w:ascii="Calibri" w:hAnsi="Calibri" w:cs="Calibri"/>
          <w:b/>
        </w:rPr>
        <w:t>8</w:t>
      </w:r>
      <w:r w:rsidR="00227B06" w:rsidRPr="00F3786B">
        <w:rPr>
          <w:rFonts w:ascii="Calibri" w:hAnsi="Calibri" w:cs="Calibri"/>
          <w:b/>
        </w:rPr>
        <w:t>.</w:t>
      </w:r>
      <w:r w:rsidR="003D4479" w:rsidRPr="00F3786B">
        <w:rPr>
          <w:rFonts w:ascii="Calibri" w:hAnsi="Calibri" w:cs="Calibri"/>
          <w:b/>
        </w:rPr>
        <w:t xml:space="preserve"> Przepisy końcowe</w:t>
      </w:r>
    </w:p>
    <w:p w14:paraId="7F44B1D8" w14:textId="77658B18" w:rsidR="00C41B20" w:rsidRPr="00F3786B" w:rsidRDefault="007D6959" w:rsidP="00F3786B">
      <w:pPr>
        <w:pStyle w:val="Tekstpodstawowy3"/>
        <w:numPr>
          <w:ilvl w:val="0"/>
          <w:numId w:val="30"/>
        </w:numPr>
        <w:tabs>
          <w:tab w:val="clear" w:pos="9000"/>
          <w:tab w:val="right" w:pos="-426"/>
        </w:tabs>
        <w:spacing w:line="276" w:lineRule="auto"/>
        <w:rPr>
          <w:rFonts w:ascii="Calibri" w:hAnsi="Calibri" w:cs="Calibri"/>
          <w:sz w:val="24"/>
        </w:rPr>
      </w:pPr>
      <w:r w:rsidRPr="00F3786B">
        <w:rPr>
          <w:rFonts w:ascii="Calibri" w:hAnsi="Calibri" w:cs="Calibri"/>
          <w:sz w:val="24"/>
        </w:rPr>
        <w:t xml:space="preserve">W sprawach nieuregulowanych postanowieniami niniejszej umowy będą miały zastosowanie odpowiednie przepisy Kodeksu </w:t>
      </w:r>
      <w:r w:rsidR="00CB157A" w:rsidRPr="00F3786B">
        <w:rPr>
          <w:rFonts w:ascii="Calibri" w:hAnsi="Calibri" w:cs="Calibri"/>
          <w:sz w:val="24"/>
        </w:rPr>
        <w:t>c</w:t>
      </w:r>
      <w:r w:rsidRPr="00F3786B">
        <w:rPr>
          <w:rFonts w:ascii="Calibri" w:hAnsi="Calibri" w:cs="Calibri"/>
          <w:sz w:val="24"/>
        </w:rPr>
        <w:t>ywilnego</w:t>
      </w:r>
      <w:r w:rsidR="006F7EF1" w:rsidRPr="00F3786B">
        <w:rPr>
          <w:rFonts w:ascii="Calibri" w:hAnsi="Calibri" w:cs="Calibri"/>
          <w:sz w:val="24"/>
        </w:rPr>
        <w:t>, Prawa budowlanego i ustawy Prawo zamówień publicznych</w:t>
      </w:r>
      <w:r w:rsidRPr="00F3786B">
        <w:rPr>
          <w:rFonts w:ascii="Calibri" w:hAnsi="Calibri" w:cs="Calibri"/>
          <w:sz w:val="24"/>
        </w:rPr>
        <w:t>.</w:t>
      </w:r>
    </w:p>
    <w:p w14:paraId="0967B4F7" w14:textId="77777777" w:rsidR="00C41B20" w:rsidRPr="00F3786B" w:rsidRDefault="00C41B20" w:rsidP="00F3786B">
      <w:pPr>
        <w:pStyle w:val="Tekstpodstawowy3"/>
        <w:numPr>
          <w:ilvl w:val="0"/>
          <w:numId w:val="30"/>
        </w:numPr>
        <w:tabs>
          <w:tab w:val="clear" w:pos="9000"/>
          <w:tab w:val="right" w:pos="-426"/>
        </w:tabs>
        <w:spacing w:line="276" w:lineRule="auto"/>
        <w:rPr>
          <w:rFonts w:ascii="Calibri" w:hAnsi="Calibri" w:cs="Calibri"/>
          <w:sz w:val="24"/>
        </w:rPr>
      </w:pPr>
      <w:r w:rsidRPr="00F3786B">
        <w:rPr>
          <w:rFonts w:ascii="Calibri" w:hAnsi="Calibri" w:cs="Calibri"/>
          <w:sz w:val="24"/>
        </w:rPr>
        <w:t>Strony nie dopuszczają formy dokumentowej, o której mowa w art. 77</w:t>
      </w:r>
      <w:r w:rsidRPr="00F3786B">
        <w:rPr>
          <w:rFonts w:ascii="Calibri" w:hAnsi="Calibri" w:cs="Calibri"/>
          <w:sz w:val="24"/>
          <w:vertAlign w:val="superscript"/>
        </w:rPr>
        <w:t>2</w:t>
      </w:r>
      <w:r w:rsidRPr="00F3786B">
        <w:rPr>
          <w:rFonts w:ascii="Calibri" w:hAnsi="Calibri" w:cs="Calibri"/>
          <w:sz w:val="24"/>
        </w:rPr>
        <w:t xml:space="preserve"> k.c. dla jakichkolwiek oświadczeń woli składanych sobie wzajemnie, czyniąc formę pisemną pod rygorem nieważności formą wyłączną.</w:t>
      </w:r>
    </w:p>
    <w:p w14:paraId="0C5E8B85" w14:textId="176F14EC" w:rsidR="003D4479" w:rsidRPr="00F3786B" w:rsidRDefault="00001C03" w:rsidP="00F3786B">
      <w:pPr>
        <w:pStyle w:val="Tekstpodstawowy3"/>
        <w:numPr>
          <w:ilvl w:val="0"/>
          <w:numId w:val="30"/>
        </w:numPr>
        <w:tabs>
          <w:tab w:val="clear" w:pos="9000"/>
          <w:tab w:val="right" w:pos="-426"/>
        </w:tabs>
        <w:spacing w:line="276" w:lineRule="auto"/>
        <w:rPr>
          <w:rFonts w:ascii="Calibri" w:hAnsi="Calibri" w:cs="Calibri"/>
          <w:sz w:val="24"/>
        </w:rPr>
      </w:pPr>
      <w:r w:rsidRPr="00F3786B">
        <w:rPr>
          <w:rFonts w:ascii="Calibri" w:hAnsi="Calibri" w:cs="Calibri"/>
          <w:sz w:val="24"/>
        </w:rPr>
        <w:t>Zmiany umowy wymagają formy pisemnej pod rygorem nieważności</w:t>
      </w:r>
    </w:p>
    <w:p w14:paraId="1D6A7D3C" w14:textId="36FAFF3F" w:rsidR="007D6959" w:rsidRPr="00F3786B" w:rsidRDefault="007D6959" w:rsidP="00E70ADC">
      <w:pPr>
        <w:spacing w:before="120" w:line="276" w:lineRule="auto"/>
        <w:jc w:val="center"/>
        <w:rPr>
          <w:rFonts w:ascii="Calibri" w:hAnsi="Calibri" w:cs="Calibri"/>
          <w:b/>
        </w:rPr>
      </w:pPr>
      <w:r w:rsidRPr="00F3786B">
        <w:rPr>
          <w:rFonts w:ascii="Calibri" w:hAnsi="Calibri" w:cs="Calibri"/>
          <w:b/>
        </w:rPr>
        <w:sym w:font="Times New Roman" w:char="00A7"/>
      </w:r>
      <w:r w:rsidR="00666D4B" w:rsidRPr="00F3786B">
        <w:rPr>
          <w:rFonts w:ascii="Calibri" w:hAnsi="Calibri" w:cs="Calibri"/>
          <w:b/>
        </w:rPr>
        <w:t>1</w:t>
      </w:r>
      <w:r w:rsidR="00A8795D" w:rsidRPr="00F3786B">
        <w:rPr>
          <w:rFonts w:ascii="Calibri" w:hAnsi="Calibri" w:cs="Calibri"/>
          <w:b/>
        </w:rPr>
        <w:t>9</w:t>
      </w:r>
      <w:r w:rsidR="00227B06" w:rsidRPr="00F3786B">
        <w:rPr>
          <w:rFonts w:ascii="Calibri" w:hAnsi="Calibri" w:cs="Calibri"/>
          <w:b/>
        </w:rPr>
        <w:t>.</w:t>
      </w:r>
      <w:r w:rsidR="003D4479" w:rsidRPr="00F3786B">
        <w:rPr>
          <w:rFonts w:ascii="Calibri" w:hAnsi="Calibri" w:cs="Calibri"/>
          <w:b/>
        </w:rPr>
        <w:t xml:space="preserve"> Rozstrzyganie sporów</w:t>
      </w:r>
    </w:p>
    <w:p w14:paraId="19A412B2" w14:textId="5BDDEB7A" w:rsidR="00B71E2A" w:rsidRPr="00F3786B" w:rsidRDefault="007D6959" w:rsidP="00F3786B">
      <w:pPr>
        <w:pStyle w:val="Akapitzlist"/>
        <w:spacing w:after="120" w:line="276" w:lineRule="auto"/>
        <w:ind w:left="284"/>
        <w:rPr>
          <w:rFonts w:ascii="Calibri" w:hAnsi="Calibri" w:cs="Calibri"/>
        </w:rPr>
      </w:pPr>
      <w:r w:rsidRPr="00F3786B">
        <w:rPr>
          <w:rFonts w:ascii="Calibri" w:hAnsi="Calibri" w:cs="Calibri"/>
        </w:rPr>
        <w:t>Ewentualne spory rozstrzygane będą</w:t>
      </w:r>
      <w:r w:rsidR="00E14F97" w:rsidRPr="00F3786B">
        <w:rPr>
          <w:rFonts w:ascii="Calibri" w:hAnsi="Calibri" w:cs="Calibri"/>
        </w:rPr>
        <w:t xml:space="preserve"> w drodze porozumienia, a w przypadku braku porozumienia</w:t>
      </w:r>
      <w:r w:rsidR="00E14F97" w:rsidRPr="00F3786B">
        <w:rPr>
          <w:rFonts w:ascii="Calibri" w:hAnsi="Calibri" w:cs="Calibri"/>
          <w:color w:val="FF0000"/>
        </w:rPr>
        <w:t xml:space="preserve"> </w:t>
      </w:r>
      <w:r w:rsidRPr="00F3786B">
        <w:rPr>
          <w:rFonts w:ascii="Calibri" w:hAnsi="Calibri" w:cs="Calibri"/>
        </w:rPr>
        <w:t>przez sąd powszechny właściwy ze względu na siedzibę Zamawiającego.</w:t>
      </w:r>
    </w:p>
    <w:p w14:paraId="2F318955" w14:textId="5F09A832" w:rsidR="001455FC" w:rsidRPr="00F3786B" w:rsidRDefault="001455FC" w:rsidP="00E70ADC">
      <w:pPr>
        <w:spacing w:line="276" w:lineRule="auto"/>
        <w:jc w:val="center"/>
        <w:rPr>
          <w:rFonts w:ascii="Calibri" w:hAnsi="Calibri" w:cs="Calibri"/>
          <w:b/>
        </w:rPr>
      </w:pPr>
      <w:r w:rsidRPr="00F3786B">
        <w:rPr>
          <w:rFonts w:ascii="Calibri" w:hAnsi="Calibri" w:cs="Calibri"/>
          <w:b/>
          <w:bCs/>
        </w:rPr>
        <w:t>§</w:t>
      </w:r>
      <w:r w:rsidR="00A8795D" w:rsidRPr="00F3786B">
        <w:rPr>
          <w:rFonts w:ascii="Calibri" w:hAnsi="Calibri" w:cs="Calibri"/>
          <w:b/>
        </w:rPr>
        <w:t>20</w:t>
      </w:r>
      <w:r w:rsidR="00227B06" w:rsidRPr="00F3786B">
        <w:rPr>
          <w:rFonts w:ascii="Calibri" w:hAnsi="Calibri" w:cs="Calibri"/>
          <w:b/>
        </w:rPr>
        <w:t>.</w:t>
      </w:r>
      <w:r w:rsidR="003D4479" w:rsidRPr="00F3786B">
        <w:rPr>
          <w:rFonts w:ascii="Calibri" w:hAnsi="Calibri" w:cs="Calibri"/>
          <w:b/>
        </w:rPr>
        <w:t>Ochrona danych osobowych (RODO)</w:t>
      </w:r>
    </w:p>
    <w:p w14:paraId="17512D0D" w14:textId="5333B919" w:rsidR="001455FC" w:rsidRPr="00F3786B" w:rsidRDefault="001455FC" w:rsidP="00F3786B">
      <w:pPr>
        <w:numPr>
          <w:ilvl w:val="0"/>
          <w:numId w:val="35"/>
        </w:numPr>
        <w:suppressAutoHyphens/>
        <w:spacing w:line="276" w:lineRule="auto"/>
        <w:ind w:left="284" w:hanging="284"/>
        <w:contextualSpacing/>
        <w:rPr>
          <w:rFonts w:ascii="Calibri" w:hAnsi="Calibri" w:cs="Calibri"/>
          <w:lang w:eastAsia="en-US"/>
        </w:rPr>
      </w:pPr>
      <w:r w:rsidRPr="00F3786B">
        <w:rPr>
          <w:rFonts w:ascii="Calibri" w:hAnsi="Calibri" w:cs="Calibri"/>
          <w:lang w:eastAsia="en-US"/>
        </w:rPr>
        <w:t>Dane osobowe pozyskane przez Strony wzajemnie od siebie w związku z umową, przetwarzane będą wyłącznie na potrzeby realizacji umowy oraz chronione będą przed dostępem osób nieupoważnionych – zgodnie z obowiązującymi przepisami o ochronie danych osobowych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danych/RODO) (Dz. U. UE. L. z 2016 r. Nr 119) oraz zgodnie z postanowieniami niniejszej umowy.</w:t>
      </w:r>
    </w:p>
    <w:p w14:paraId="203A16E1" w14:textId="77777777" w:rsidR="001455FC" w:rsidRPr="00F3786B" w:rsidRDefault="001455FC" w:rsidP="00F3786B">
      <w:pPr>
        <w:numPr>
          <w:ilvl w:val="0"/>
          <w:numId w:val="35"/>
        </w:numPr>
        <w:suppressAutoHyphens/>
        <w:spacing w:line="276" w:lineRule="auto"/>
        <w:ind w:left="284" w:hanging="284"/>
        <w:contextualSpacing/>
        <w:rPr>
          <w:rFonts w:ascii="Calibri" w:hAnsi="Calibri" w:cs="Calibri"/>
          <w:lang w:eastAsia="en-US"/>
        </w:rPr>
      </w:pPr>
      <w:r w:rsidRPr="00F3786B">
        <w:rPr>
          <w:rFonts w:ascii="Calibri" w:hAnsi="Calibri" w:cs="Calibri"/>
          <w:lang w:eastAsia="en-US"/>
        </w:rPr>
        <w:t>Strony zgodnie oświadczają, że przetwarzanie danych dokonywane będzie przez każdą ze Stron jako administratora danych osobowych w zakresie:</w:t>
      </w:r>
    </w:p>
    <w:p w14:paraId="6F8C7054" w14:textId="77777777" w:rsidR="001455FC" w:rsidRPr="00F3786B" w:rsidRDefault="001455FC" w:rsidP="00F3786B">
      <w:pPr>
        <w:numPr>
          <w:ilvl w:val="0"/>
          <w:numId w:val="36"/>
        </w:numPr>
        <w:suppressAutoHyphens/>
        <w:spacing w:line="276" w:lineRule="auto"/>
        <w:ind w:left="567" w:hanging="283"/>
        <w:contextualSpacing/>
        <w:rPr>
          <w:rFonts w:ascii="Calibri" w:hAnsi="Calibri" w:cs="Calibri"/>
          <w:lang w:eastAsia="en-US"/>
        </w:rPr>
      </w:pPr>
      <w:r w:rsidRPr="00F3786B">
        <w:rPr>
          <w:rFonts w:ascii="Calibri" w:hAnsi="Calibri" w:cs="Calibri"/>
          <w:lang w:eastAsia="en-US"/>
        </w:rPr>
        <w:t>udostępnionych im przed drugą Stronę danych osób reprezentujących każdą ze Stron w celu zawarcia umowy: na podstawie przesłanki niezbędności do wykonania umowy, której stroną jest osoba lub podjęcia działań przed zawarciem umowy;</w:t>
      </w:r>
    </w:p>
    <w:p w14:paraId="79BE485D" w14:textId="77777777" w:rsidR="001455FC" w:rsidRPr="00F3786B" w:rsidRDefault="001455FC" w:rsidP="00F3786B">
      <w:pPr>
        <w:numPr>
          <w:ilvl w:val="0"/>
          <w:numId w:val="36"/>
        </w:numPr>
        <w:suppressAutoHyphens/>
        <w:spacing w:line="276" w:lineRule="auto"/>
        <w:ind w:left="567" w:hanging="283"/>
        <w:contextualSpacing/>
        <w:rPr>
          <w:rFonts w:ascii="Calibri" w:hAnsi="Calibri" w:cs="Calibri"/>
          <w:lang w:eastAsia="en-US"/>
        </w:rPr>
      </w:pPr>
      <w:r w:rsidRPr="00F3786B">
        <w:rPr>
          <w:rFonts w:ascii="Calibri" w:hAnsi="Calibri" w:cs="Calibri"/>
          <w:lang w:eastAsia="en-US"/>
        </w:rPr>
        <w:t>udostępnionych im przez drugą Stronę danych osób wykonujących zadania z ramienia Stron: w ramach prawnie uzasadnionego interesu administratora, jakim jest zapewnienie prawidłowości realizacji przedmiotu umowy, a jednocześnie przetwarzanie danych w tym zakresie nie narusza praw i wolności osób, których dane dotyczą.</w:t>
      </w:r>
    </w:p>
    <w:p w14:paraId="13EB0FC0" w14:textId="7DB70F13" w:rsidR="001455FC" w:rsidRPr="00F3786B" w:rsidRDefault="001455FC" w:rsidP="00F3786B">
      <w:pPr>
        <w:numPr>
          <w:ilvl w:val="0"/>
          <w:numId w:val="35"/>
        </w:numPr>
        <w:suppressAutoHyphens/>
        <w:spacing w:line="276" w:lineRule="auto"/>
        <w:ind w:left="426" w:hanging="426"/>
        <w:contextualSpacing/>
        <w:rPr>
          <w:rFonts w:ascii="Calibri" w:hAnsi="Calibri" w:cs="Calibri"/>
          <w:lang w:eastAsia="en-US"/>
        </w:rPr>
      </w:pPr>
      <w:r w:rsidRPr="00F3786B">
        <w:rPr>
          <w:rFonts w:ascii="Calibri" w:hAnsi="Calibri" w:cs="Calibri"/>
          <w:lang w:eastAsia="en-US"/>
        </w:rPr>
        <w:t xml:space="preserve">Osoba, której dane osobowe przetwarzane są w związku z realizacją niniejszej umowy, ma prawo do żądania dostępu do swoich danych osobowych, ich sprostowania, usunięcia lub ograniczenia przetwarzania oraz prawo wniesienia sprzeciwu wobec przetwarzania danych </w:t>
      </w:r>
      <w:r w:rsidRPr="00F3786B">
        <w:rPr>
          <w:rFonts w:ascii="Calibri" w:hAnsi="Calibri" w:cs="Calibri"/>
          <w:lang w:eastAsia="en-US"/>
        </w:rPr>
        <w:lastRenderedPageBreak/>
        <w:t>osobowych w związku z realizowaniem interesu administratora z przyczyn związanych z jej szczególną sytuacją, a także prawo wniesienia skargi do Prezesa Urzędu Ochrony Danych Osobowych w przypadku gdy uzna, że administrator naruszył przepisy o ochronie danych osobowych.</w:t>
      </w:r>
    </w:p>
    <w:p w14:paraId="3BC7E4E2" w14:textId="7ED60C0D" w:rsidR="001455FC" w:rsidRPr="00F3786B" w:rsidRDefault="001455FC" w:rsidP="00F3786B">
      <w:pPr>
        <w:numPr>
          <w:ilvl w:val="0"/>
          <w:numId w:val="35"/>
        </w:numPr>
        <w:suppressAutoHyphens/>
        <w:spacing w:line="276" w:lineRule="auto"/>
        <w:ind w:left="426" w:hanging="426"/>
        <w:contextualSpacing/>
        <w:rPr>
          <w:rFonts w:ascii="Calibri" w:hAnsi="Calibri" w:cs="Calibri"/>
          <w:lang w:eastAsia="en-US"/>
        </w:rPr>
      </w:pPr>
      <w:r w:rsidRPr="00F3786B">
        <w:rPr>
          <w:rFonts w:ascii="Calibri" w:hAnsi="Calibri" w:cs="Calibri"/>
          <w:lang w:eastAsia="en-US"/>
        </w:rPr>
        <w:t>Strony oświadczają, że dane przetwarzane będą w okresie koniecznym do realizacji i rozliczenia umowy, oraz w razie takiego obowiązku ciążącego na administratorze – poprzez okres przechowywania dokumentacji dla celów archiwalnych.</w:t>
      </w:r>
    </w:p>
    <w:p w14:paraId="7EA48B6A" w14:textId="64042A31" w:rsidR="001455FC" w:rsidRPr="00F3786B" w:rsidRDefault="001455FC" w:rsidP="00F3786B">
      <w:pPr>
        <w:numPr>
          <w:ilvl w:val="0"/>
          <w:numId w:val="35"/>
        </w:numPr>
        <w:suppressAutoHyphens/>
        <w:spacing w:line="276" w:lineRule="auto"/>
        <w:ind w:left="426" w:hanging="426"/>
        <w:contextualSpacing/>
        <w:rPr>
          <w:rFonts w:ascii="Calibri" w:hAnsi="Calibri" w:cs="Calibri"/>
          <w:lang w:eastAsia="en-US"/>
        </w:rPr>
      </w:pPr>
      <w:r w:rsidRPr="00F3786B">
        <w:rPr>
          <w:rFonts w:ascii="Calibri" w:hAnsi="Calibri" w:cs="Calibri"/>
          <w:lang w:eastAsia="en-US"/>
        </w:rPr>
        <w:t xml:space="preserve">Podanie danych jest dobrowolne, z </w:t>
      </w:r>
      <w:proofErr w:type="gramStart"/>
      <w:r w:rsidRPr="00F3786B">
        <w:rPr>
          <w:rFonts w:ascii="Calibri" w:hAnsi="Calibri" w:cs="Calibri"/>
          <w:lang w:eastAsia="en-US"/>
        </w:rPr>
        <w:t>tym</w:t>
      </w:r>
      <w:proofErr w:type="gramEnd"/>
      <w:r w:rsidRPr="00F3786B">
        <w:rPr>
          <w:rFonts w:ascii="Calibri" w:hAnsi="Calibri" w:cs="Calibri"/>
          <w:lang w:eastAsia="en-US"/>
        </w:rPr>
        <w:t xml:space="preserve"> że stanowi warunek umożliwiający dopuszczenie danej osoby do realizacji niniejszej umowy.</w:t>
      </w:r>
    </w:p>
    <w:p w14:paraId="09854F22" w14:textId="77777777" w:rsidR="001455FC" w:rsidRPr="00F3786B" w:rsidRDefault="001455FC" w:rsidP="00F3786B">
      <w:pPr>
        <w:numPr>
          <w:ilvl w:val="0"/>
          <w:numId w:val="35"/>
        </w:numPr>
        <w:suppressAutoHyphens/>
        <w:spacing w:line="276" w:lineRule="auto"/>
        <w:ind w:left="426" w:hanging="426"/>
        <w:contextualSpacing/>
        <w:rPr>
          <w:rFonts w:ascii="Calibri" w:hAnsi="Calibri" w:cs="Calibri"/>
          <w:lang w:eastAsia="en-US"/>
        </w:rPr>
      </w:pPr>
      <w:r w:rsidRPr="00F3786B">
        <w:rPr>
          <w:rFonts w:ascii="Calibri" w:hAnsi="Calibri" w:cs="Calibri"/>
          <w:lang w:eastAsia="en-US"/>
        </w:rPr>
        <w:t>Wskutek przetwarzania u żadnej ze Stron nie będą podejmowane decyzje w sposób zautomatyzowany (bez udziału człowieka).</w:t>
      </w:r>
    </w:p>
    <w:p w14:paraId="5A3974EF" w14:textId="77777777" w:rsidR="001455FC" w:rsidRDefault="001455FC" w:rsidP="00F3786B">
      <w:pPr>
        <w:numPr>
          <w:ilvl w:val="0"/>
          <w:numId w:val="35"/>
        </w:numPr>
        <w:suppressAutoHyphens/>
        <w:spacing w:line="276" w:lineRule="auto"/>
        <w:ind w:left="426" w:hanging="426"/>
        <w:contextualSpacing/>
        <w:rPr>
          <w:rFonts w:ascii="Calibri" w:hAnsi="Calibri" w:cs="Calibri"/>
          <w:lang w:eastAsia="en-US"/>
        </w:rPr>
      </w:pPr>
      <w:r w:rsidRPr="00F3786B">
        <w:rPr>
          <w:rFonts w:ascii="Calibri" w:hAnsi="Calibri" w:cs="Calibri"/>
          <w:lang w:eastAsia="en-US"/>
        </w:rPr>
        <w:t>Wobec każdej z osób, których dane osobowe pozyskano na potrzeby realizacji umowy, zostanie zrealizowany obowiązek informacyjny, o którym mowa w art. 13 i 14 RODO.</w:t>
      </w:r>
    </w:p>
    <w:p w14:paraId="59C58871" w14:textId="7A115C93" w:rsidR="005623C9" w:rsidRDefault="005623C9" w:rsidP="00F3786B">
      <w:pPr>
        <w:numPr>
          <w:ilvl w:val="0"/>
          <w:numId w:val="35"/>
        </w:numPr>
        <w:suppressAutoHyphens/>
        <w:spacing w:line="276" w:lineRule="auto"/>
        <w:ind w:left="426" w:hanging="426"/>
        <w:contextualSpacing/>
        <w:rPr>
          <w:rFonts w:ascii="Calibri" w:hAnsi="Calibri" w:cs="Calibri"/>
          <w:lang w:eastAsia="en-US"/>
        </w:rPr>
      </w:pPr>
      <w:r w:rsidRPr="005623C9">
        <w:rPr>
          <w:rFonts w:ascii="Calibri" w:hAnsi="Calibri" w:cs="Calibri"/>
          <w:lang w:eastAsia="en-US"/>
        </w:rPr>
        <w:t>Strony przyjmują do wiadomości, że informacje o niniejszej umowie mogą podlegać udostępnieniu w Centralnym Rejestrze Umów Jednostek Sektora Finansów Publicznych, prowadzonym w systemie teleinformatycznym zapewnianym przez Ministra Finansów i Gospodarki, na zasadach określonych w ustawie z dnia 27 sierpnia 2009 r. o finansach publicznych oraz w przepisach wykonawczych. Zakres udostępnianych informacji obejmuje dane wymagane tymi przepisami, w szczególności informacje identyfikujące umowę, jej strony, przedmiot, wartość, okres obowiązywania, status oraz informacje o aktualizacji albo wyłączeniu jawności, jeżeli dotyczy.</w:t>
      </w:r>
    </w:p>
    <w:p w14:paraId="739D93D9" w14:textId="47DDB281" w:rsidR="005623C9" w:rsidRPr="00F3786B" w:rsidRDefault="005623C9" w:rsidP="00F3786B">
      <w:pPr>
        <w:numPr>
          <w:ilvl w:val="0"/>
          <w:numId w:val="35"/>
        </w:numPr>
        <w:suppressAutoHyphens/>
        <w:spacing w:line="276" w:lineRule="auto"/>
        <w:ind w:left="426" w:hanging="426"/>
        <w:contextualSpacing/>
        <w:rPr>
          <w:rFonts w:ascii="Calibri" w:hAnsi="Calibri" w:cs="Calibri"/>
          <w:lang w:eastAsia="en-US"/>
        </w:rPr>
      </w:pPr>
      <w:r w:rsidRPr="005623C9">
        <w:rPr>
          <w:rFonts w:ascii="Calibri" w:hAnsi="Calibri" w:cs="Calibri"/>
          <w:lang w:eastAsia="en-US"/>
        </w:rPr>
        <w:t>Dane osobowe mogą być przetwarzane również w celu realizacji obowiązków związanych z udostępnianiem informacji o umowach w Centralnym Rejestrze Umów Jednostek Sektora Finansów Publicznych, na podstawie art. 6 ust. 1 lit. c RODO w związku z art. 34a–34b ustawy o finansach publicznych. Dane mogą być publicznie dostępne w CRU w zakresie wynikającym z przepisów prawa, z uwzględnieniem ograniczeń jawności przewidzianych w ustawie o dostępie do informacji publicznej oraz przepisach szczególnych.</w:t>
      </w:r>
    </w:p>
    <w:p w14:paraId="679E51AD" w14:textId="77777777" w:rsidR="003D4479" w:rsidRPr="00F3786B" w:rsidRDefault="003D4479" w:rsidP="00F3786B">
      <w:pPr>
        <w:spacing w:line="276" w:lineRule="auto"/>
        <w:rPr>
          <w:rFonts w:ascii="Calibri" w:hAnsi="Calibri" w:cs="Calibri"/>
          <w:b/>
        </w:rPr>
      </w:pPr>
    </w:p>
    <w:p w14:paraId="74BAB80C" w14:textId="2348159D" w:rsidR="00AB48A7" w:rsidRPr="00F3786B" w:rsidRDefault="00AB48A7" w:rsidP="00E70ADC">
      <w:pPr>
        <w:spacing w:line="276" w:lineRule="auto"/>
        <w:jc w:val="center"/>
        <w:rPr>
          <w:rFonts w:ascii="Calibri" w:hAnsi="Calibri" w:cs="Calibri"/>
          <w:b/>
        </w:rPr>
      </w:pPr>
      <w:r w:rsidRPr="00F3786B">
        <w:rPr>
          <w:rFonts w:ascii="Calibri" w:hAnsi="Calibri" w:cs="Calibri"/>
          <w:b/>
        </w:rPr>
        <w:sym w:font="Times New Roman" w:char="00A7"/>
      </w:r>
      <w:r w:rsidRPr="00F3786B">
        <w:rPr>
          <w:rFonts w:ascii="Calibri" w:hAnsi="Calibri" w:cs="Calibri"/>
          <w:b/>
        </w:rPr>
        <w:t>2</w:t>
      </w:r>
      <w:r w:rsidR="00A8795D" w:rsidRPr="00F3786B">
        <w:rPr>
          <w:rFonts w:ascii="Calibri" w:hAnsi="Calibri" w:cs="Calibri"/>
          <w:b/>
        </w:rPr>
        <w:t>1</w:t>
      </w:r>
      <w:r w:rsidR="00227B06" w:rsidRPr="00F3786B">
        <w:rPr>
          <w:rFonts w:ascii="Calibri" w:hAnsi="Calibri" w:cs="Calibri"/>
          <w:b/>
        </w:rPr>
        <w:t>.</w:t>
      </w:r>
      <w:r w:rsidR="003D4479" w:rsidRPr="00F3786B">
        <w:rPr>
          <w:rFonts w:ascii="Calibri" w:hAnsi="Calibri" w:cs="Calibri"/>
          <w:b/>
        </w:rPr>
        <w:t xml:space="preserve"> Postanowienia organizacyjne</w:t>
      </w:r>
    </w:p>
    <w:p w14:paraId="3A3391AE" w14:textId="7B8F3940" w:rsidR="00AB48A7" w:rsidRPr="00F3786B" w:rsidRDefault="00AB48A7" w:rsidP="00F3786B">
      <w:pPr>
        <w:spacing w:line="276" w:lineRule="auto"/>
        <w:rPr>
          <w:rFonts w:ascii="Calibri" w:hAnsi="Calibri" w:cs="Calibri"/>
        </w:rPr>
      </w:pPr>
      <w:r w:rsidRPr="00F3786B">
        <w:rPr>
          <w:rFonts w:ascii="Calibri" w:hAnsi="Calibri" w:cs="Calibri"/>
        </w:rPr>
        <w:t xml:space="preserve">Umowa została sporządzona w </w:t>
      </w:r>
      <w:r w:rsidR="003E1407" w:rsidRPr="00F3786B">
        <w:rPr>
          <w:rFonts w:ascii="Calibri" w:hAnsi="Calibri" w:cs="Calibri"/>
        </w:rPr>
        <w:t>czterech</w:t>
      </w:r>
      <w:r w:rsidRPr="00F3786B">
        <w:rPr>
          <w:rFonts w:ascii="Calibri" w:hAnsi="Calibri" w:cs="Calibri"/>
        </w:rPr>
        <w:t xml:space="preserve"> jednobrzmiących egzemplarzach, w tym </w:t>
      </w:r>
      <w:r w:rsidR="003E1407" w:rsidRPr="00F3786B">
        <w:rPr>
          <w:rFonts w:ascii="Calibri" w:hAnsi="Calibri" w:cs="Calibri"/>
        </w:rPr>
        <w:t>trzy</w:t>
      </w:r>
      <w:r w:rsidRPr="00F3786B">
        <w:rPr>
          <w:rFonts w:ascii="Calibri" w:hAnsi="Calibri" w:cs="Calibri"/>
        </w:rPr>
        <w:t xml:space="preserve"> dla Zamawiającego, jeden dla Wykonawcy.</w:t>
      </w:r>
    </w:p>
    <w:p w14:paraId="3D90095E" w14:textId="77777777" w:rsidR="00301102" w:rsidRPr="00F3786B" w:rsidRDefault="00301102" w:rsidP="00F3786B">
      <w:pPr>
        <w:spacing w:line="276" w:lineRule="auto"/>
        <w:rPr>
          <w:rFonts w:ascii="Calibri" w:hAnsi="Calibri" w:cs="Calibri"/>
          <w:b/>
        </w:rPr>
      </w:pPr>
    </w:p>
    <w:p w14:paraId="3951073F" w14:textId="4634C6A6" w:rsidR="00CA5E2B" w:rsidRDefault="007D6959" w:rsidP="00F3786B">
      <w:pPr>
        <w:spacing w:line="276" w:lineRule="auto"/>
        <w:rPr>
          <w:rStyle w:val="Pogrubienie"/>
          <w:rFonts w:ascii="Calibri" w:hAnsi="Calibri" w:cs="Calibri"/>
          <w:bCs w:val="0"/>
        </w:rPr>
      </w:pPr>
      <w:r w:rsidRPr="00F3786B">
        <w:rPr>
          <w:rFonts w:ascii="Calibri" w:hAnsi="Calibri" w:cs="Calibri"/>
          <w:b/>
        </w:rPr>
        <w:t xml:space="preserve">ZAMAWIAJĄCY:          </w:t>
      </w:r>
      <w:r w:rsidRPr="00F3786B">
        <w:rPr>
          <w:rFonts w:ascii="Calibri" w:hAnsi="Calibri" w:cs="Calibri"/>
          <w:b/>
        </w:rPr>
        <w:tab/>
      </w:r>
      <w:r w:rsidRPr="00F3786B">
        <w:rPr>
          <w:rFonts w:ascii="Calibri" w:hAnsi="Calibri" w:cs="Calibri"/>
          <w:b/>
        </w:rPr>
        <w:tab/>
      </w:r>
      <w:r w:rsidRPr="00F3786B">
        <w:rPr>
          <w:rFonts w:ascii="Calibri" w:hAnsi="Calibri" w:cs="Calibri"/>
          <w:b/>
        </w:rPr>
        <w:tab/>
      </w:r>
      <w:r w:rsidRPr="00F3786B">
        <w:rPr>
          <w:rFonts w:ascii="Calibri" w:hAnsi="Calibri" w:cs="Calibri"/>
          <w:b/>
        </w:rPr>
        <w:tab/>
      </w:r>
      <w:r w:rsidRPr="00F3786B">
        <w:rPr>
          <w:rFonts w:ascii="Calibri" w:hAnsi="Calibri" w:cs="Calibri"/>
          <w:b/>
        </w:rPr>
        <w:tab/>
      </w:r>
      <w:r w:rsidRPr="00F3786B">
        <w:rPr>
          <w:rFonts w:ascii="Calibri" w:hAnsi="Calibri" w:cs="Calibri"/>
          <w:b/>
        </w:rPr>
        <w:tab/>
        <w:t>WYKONAWCA:</w:t>
      </w:r>
    </w:p>
    <w:sectPr w:rsidR="00CA5E2B" w:rsidSect="00033D11">
      <w:footerReference w:type="default" r:id="rId13"/>
      <w:headerReference w:type="first" r:id="rId14"/>
      <w:pgSz w:w="11906" w:h="16838"/>
      <w:pgMar w:top="1135" w:right="1134" w:bottom="567" w:left="1134"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D9009" w14:textId="77777777" w:rsidR="007D2BA8" w:rsidRDefault="007D2BA8">
      <w:r>
        <w:separator/>
      </w:r>
    </w:p>
  </w:endnote>
  <w:endnote w:type="continuationSeparator" w:id="0">
    <w:p w14:paraId="6E763A91" w14:textId="77777777" w:rsidR="007D2BA8" w:rsidRDefault="007D2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8229314"/>
      <w:docPartObj>
        <w:docPartGallery w:val="Page Numbers (Bottom of Page)"/>
        <w:docPartUnique/>
      </w:docPartObj>
    </w:sdtPr>
    <w:sdtContent>
      <w:p w14:paraId="363E515A" w14:textId="65566340" w:rsidR="004C64B1" w:rsidRDefault="004C64B1">
        <w:pPr>
          <w:pStyle w:val="Stopka"/>
          <w:jc w:val="right"/>
        </w:pPr>
        <w:r w:rsidRPr="00745A93">
          <w:rPr>
            <w:sz w:val="18"/>
            <w:szCs w:val="18"/>
          </w:rPr>
          <w:fldChar w:fldCharType="begin"/>
        </w:r>
        <w:r w:rsidRPr="00745A93">
          <w:rPr>
            <w:sz w:val="18"/>
            <w:szCs w:val="18"/>
          </w:rPr>
          <w:instrText>PAGE   \* MERGEFORMAT</w:instrText>
        </w:r>
        <w:r w:rsidRPr="00745A93">
          <w:rPr>
            <w:sz w:val="18"/>
            <w:szCs w:val="18"/>
          </w:rPr>
          <w:fldChar w:fldCharType="separate"/>
        </w:r>
        <w:r w:rsidR="00176819" w:rsidRPr="00176819">
          <w:rPr>
            <w:noProof/>
            <w:sz w:val="18"/>
            <w:szCs w:val="18"/>
            <w:lang w:val="pl-PL"/>
          </w:rPr>
          <w:t>23</w:t>
        </w:r>
        <w:r w:rsidRPr="00745A93">
          <w:rPr>
            <w:sz w:val="18"/>
            <w:szCs w:val="18"/>
          </w:rPr>
          <w:fldChar w:fldCharType="end"/>
        </w:r>
      </w:p>
    </w:sdtContent>
  </w:sdt>
  <w:p w14:paraId="645AEFA0" w14:textId="77777777" w:rsidR="004C64B1" w:rsidRDefault="004C64B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D229B" w14:textId="77777777" w:rsidR="007D2BA8" w:rsidRDefault="007D2BA8">
      <w:r>
        <w:separator/>
      </w:r>
    </w:p>
  </w:footnote>
  <w:footnote w:type="continuationSeparator" w:id="0">
    <w:p w14:paraId="58B29383" w14:textId="77777777" w:rsidR="007D2BA8" w:rsidRDefault="007D2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9B2F6" w14:textId="289ED569" w:rsidR="004C64B1" w:rsidRDefault="004C64B1">
    <w:pPr>
      <w:pStyle w:val="Nagwek"/>
    </w:pPr>
    <w:r>
      <w:rPr>
        <w:noProof/>
        <w:lang w:val="pl-PL" w:eastAsia="pl-PL"/>
      </w:rPr>
      <w:drawing>
        <wp:anchor distT="0" distB="0" distL="114300" distR="114300" simplePos="0" relativeHeight="251658240" behindDoc="0" locked="0" layoutInCell="1" allowOverlap="1" wp14:anchorId="14E6C336" wp14:editId="45E51515">
          <wp:simplePos x="0" y="0"/>
          <wp:positionH relativeFrom="column">
            <wp:posOffset>-28575</wp:posOffset>
          </wp:positionH>
          <wp:positionV relativeFrom="paragraph">
            <wp:posOffset>42545</wp:posOffset>
          </wp:positionV>
          <wp:extent cx="1868170" cy="681355"/>
          <wp:effectExtent l="0" t="0" r="0" b="4445"/>
          <wp:wrapNone/>
          <wp:docPr id="1" name="Obraz 1" descr="C:\Users\e.kaczorowska.UG\Documents\9. AZ 2023\1. zadania inwestycyjne\5. Budowa tężni solankowej w Suchej Górnej\Logotypy\Dolny Śląsk - logotyp, kolor (jpg-zi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kaczorowska.UG\Documents\9. AZ 2023\1. zadania inwestycyjne\5. Budowa tężni solankowej w Suchej Górnej\Logotypy\Dolny Śląsk - logotyp, kolor (jpg-zip)-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8170" cy="6813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pl-PL" w:eastAsia="pl-PL"/>
      </w:rPr>
      <w:drawing>
        <wp:anchor distT="0" distB="0" distL="114300" distR="114300" simplePos="0" relativeHeight="251661312" behindDoc="0" locked="0" layoutInCell="1" allowOverlap="1" wp14:anchorId="019C0A09" wp14:editId="706DEBF7">
          <wp:simplePos x="0" y="0"/>
          <wp:positionH relativeFrom="column">
            <wp:posOffset>4956810</wp:posOffset>
          </wp:positionH>
          <wp:positionV relativeFrom="paragraph">
            <wp:posOffset>-141605</wp:posOffset>
          </wp:positionV>
          <wp:extent cx="850265" cy="955040"/>
          <wp:effectExtent l="0" t="0" r="6985" b="0"/>
          <wp:wrapNone/>
          <wp:docPr id="2" name="Obraz 2" descr="C:\Users\e.kaczorowska.UG\Documents\9. AZ 2023\1. zadania inwestycyjne\5. Budowa tężni solankowej w Suchej Górnej\Logotypy\Logo_OWD_kolor_7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kaczorowska.UG\Documents\9. AZ 2023\1. zadania inwestycyjne\5. Budowa tężni solankowej w Suchej Górnej\Logotypy\Logo_OWD_kolor_75-2.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50265" cy="9550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63"/>
    <w:lvl w:ilvl="0">
      <w:start w:val="1"/>
      <w:numFmt w:val="upperRoman"/>
      <w:lvlText w:val="%1."/>
      <w:lvlJc w:val="left"/>
      <w:pPr>
        <w:tabs>
          <w:tab w:val="num" w:pos="1080"/>
        </w:tabs>
      </w:pPr>
    </w:lvl>
    <w:lvl w:ilvl="1">
      <w:start w:val="3"/>
      <w:numFmt w:val="bullet"/>
      <w:lvlText w:val="-"/>
      <w:lvlJc w:val="left"/>
      <w:pPr>
        <w:tabs>
          <w:tab w:val="num" w:pos="1440"/>
        </w:tabs>
      </w:pPr>
      <w:rPr>
        <w:rFonts w:ascii="Times New Roman" w:hAnsi="Times New Roman" w:cs="Times New Roman"/>
      </w:rPr>
    </w:lvl>
    <w:lvl w:ilvl="2">
      <w:start w:val="4"/>
      <w:numFmt w:val="decimal"/>
      <w:lvlText w:val="%3."/>
      <w:lvlJc w:val="left"/>
      <w:pPr>
        <w:tabs>
          <w:tab w:val="num" w:pos="2340"/>
        </w:tabs>
      </w:pPr>
    </w:lvl>
    <w:lvl w:ilvl="3">
      <w:start w:val="1"/>
      <w:numFmt w:val="lowerLetter"/>
      <w:lvlText w:val="%4)"/>
      <w:lvlJc w:val="left"/>
      <w:pPr>
        <w:tabs>
          <w:tab w:val="num" w:pos="737"/>
        </w:tabs>
        <w:ind w:left="737" w:hanging="397"/>
      </w:pPr>
      <w:rPr>
        <w:rFonts w:ascii="Times New Roman" w:hAnsi="Times New Roman" w:hint="default"/>
        <w:sz w:val="20"/>
      </w:r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 w15:restartNumberingAfterBreak="0">
    <w:nsid w:val="00000004"/>
    <w:multiLevelType w:val="singleLevel"/>
    <w:tmpl w:val="70C23E48"/>
    <w:name w:val="WW8Num4"/>
    <w:lvl w:ilvl="0">
      <w:start w:val="1"/>
      <w:numFmt w:val="decimal"/>
      <w:lvlText w:val="%1."/>
      <w:lvlJc w:val="left"/>
      <w:pPr>
        <w:tabs>
          <w:tab w:val="num" w:pos="0"/>
        </w:tabs>
        <w:ind w:left="720" w:hanging="360"/>
      </w:pPr>
      <w:rPr>
        <w:rFonts w:eastAsia="Calibri" w:hint="default"/>
        <w:bCs/>
        <w:color w:val="auto"/>
        <w:sz w:val="18"/>
        <w:szCs w:val="18"/>
      </w:rPr>
    </w:lvl>
  </w:abstractNum>
  <w:abstractNum w:abstractNumId="2" w15:restartNumberingAfterBreak="0">
    <w:nsid w:val="00000006"/>
    <w:multiLevelType w:val="multilevel"/>
    <w:tmpl w:val="00000006"/>
    <w:name w:val="WW8Num56"/>
    <w:lvl w:ilvl="0">
      <w:start w:val="1"/>
      <w:numFmt w:val="upperLetter"/>
      <w:lvlText w:val="%1."/>
      <w:lvlJc w:val="left"/>
      <w:pPr>
        <w:tabs>
          <w:tab w:val="num" w:pos="426"/>
        </w:tabs>
      </w:pPr>
    </w:lvl>
    <w:lvl w:ilvl="1">
      <w:start w:val="1"/>
      <w:numFmt w:val="lowerLetter"/>
      <w:lvlText w:val="%2."/>
      <w:lvlJc w:val="left"/>
      <w:pPr>
        <w:tabs>
          <w:tab w:val="num" w:pos="1146"/>
        </w:tabs>
      </w:pPr>
    </w:lvl>
    <w:lvl w:ilvl="2">
      <w:start w:val="10"/>
      <w:numFmt w:val="decimal"/>
      <w:lvlText w:val="%3."/>
      <w:lvlJc w:val="left"/>
      <w:pPr>
        <w:tabs>
          <w:tab w:val="num" w:pos="2046"/>
        </w:tabs>
      </w:pPr>
    </w:lvl>
    <w:lvl w:ilvl="3">
      <w:start w:val="1"/>
      <w:numFmt w:val="decimal"/>
      <w:lvlText w:val="%4."/>
      <w:lvlJc w:val="left"/>
      <w:pPr>
        <w:tabs>
          <w:tab w:val="num" w:pos="2586"/>
        </w:tabs>
      </w:pPr>
    </w:lvl>
    <w:lvl w:ilvl="4">
      <w:start w:val="1"/>
      <w:numFmt w:val="lowerLetter"/>
      <w:lvlText w:val="%5."/>
      <w:lvlJc w:val="left"/>
      <w:pPr>
        <w:tabs>
          <w:tab w:val="num" w:pos="3306"/>
        </w:tabs>
      </w:pPr>
    </w:lvl>
    <w:lvl w:ilvl="5">
      <w:start w:val="1"/>
      <w:numFmt w:val="lowerRoman"/>
      <w:lvlText w:val="%6."/>
      <w:lvlJc w:val="right"/>
      <w:pPr>
        <w:tabs>
          <w:tab w:val="num" w:pos="4026"/>
        </w:tabs>
      </w:pPr>
    </w:lvl>
    <w:lvl w:ilvl="6">
      <w:start w:val="1"/>
      <w:numFmt w:val="decimal"/>
      <w:lvlText w:val="%7."/>
      <w:lvlJc w:val="left"/>
      <w:pPr>
        <w:tabs>
          <w:tab w:val="num" w:pos="4746"/>
        </w:tabs>
      </w:pPr>
    </w:lvl>
    <w:lvl w:ilvl="7">
      <w:start w:val="1"/>
      <w:numFmt w:val="lowerLetter"/>
      <w:lvlText w:val="%8."/>
      <w:lvlJc w:val="left"/>
      <w:pPr>
        <w:tabs>
          <w:tab w:val="num" w:pos="5466"/>
        </w:tabs>
      </w:pPr>
    </w:lvl>
    <w:lvl w:ilvl="8">
      <w:start w:val="1"/>
      <w:numFmt w:val="lowerRoman"/>
      <w:lvlText w:val="%9."/>
      <w:lvlJc w:val="right"/>
      <w:pPr>
        <w:tabs>
          <w:tab w:val="num" w:pos="6186"/>
        </w:tabs>
      </w:pPr>
    </w:lvl>
  </w:abstractNum>
  <w:abstractNum w:abstractNumId="3" w15:restartNumberingAfterBreak="0">
    <w:nsid w:val="0000000C"/>
    <w:multiLevelType w:val="multilevel"/>
    <w:tmpl w:val="0000000C"/>
    <w:name w:val="WW8Num12"/>
    <w:lvl w:ilvl="0">
      <w:start w:val="1"/>
      <w:numFmt w:val="lowerLetter"/>
      <w:lvlText w:val="%1)"/>
      <w:lvlJc w:val="left"/>
      <w:pPr>
        <w:tabs>
          <w:tab w:val="num" w:pos="360"/>
        </w:tabs>
      </w:pPr>
    </w:lvl>
    <w:lvl w:ilvl="1">
      <w:start w:val="1"/>
      <w:numFmt w:val="lowerLetter"/>
      <w:lvlText w:val="%2)"/>
      <w:lvlJc w:val="left"/>
      <w:pPr>
        <w:tabs>
          <w:tab w:val="num" w:pos="360"/>
        </w:tabs>
      </w:pPr>
    </w:lvl>
    <w:lvl w:ilvl="2">
      <w:start w:val="1"/>
      <w:numFmt w:val="bullet"/>
      <w:lvlText w:val="-"/>
      <w:lvlJc w:val="left"/>
      <w:pPr>
        <w:tabs>
          <w:tab w:val="num" w:pos="2340"/>
        </w:tabs>
      </w:pPr>
      <w:rPr>
        <w:rFonts w:ascii="Times New Roman" w:hAnsi="Times New Roman" w:cs="Times New Roman"/>
      </w:r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4" w15:restartNumberingAfterBreak="0">
    <w:nsid w:val="00000014"/>
    <w:multiLevelType w:val="multilevel"/>
    <w:tmpl w:val="4FA4A352"/>
    <w:name w:val="WW8Num9"/>
    <w:lvl w:ilvl="0">
      <w:start w:val="1"/>
      <w:numFmt w:val="decimal"/>
      <w:lvlText w:val="%1."/>
      <w:lvlJc w:val="left"/>
      <w:pPr>
        <w:tabs>
          <w:tab w:val="num" w:pos="927"/>
        </w:tabs>
      </w:pPr>
    </w:lvl>
    <w:lvl w:ilvl="1">
      <w:start w:val="1"/>
      <w:numFmt w:val="bullet"/>
      <w:lvlText w:val="·"/>
      <w:lvlJc w:val="left"/>
      <w:pPr>
        <w:tabs>
          <w:tab w:val="num" w:pos="1647"/>
        </w:tabs>
      </w:pPr>
      <w:rPr>
        <w:rFonts w:ascii="Symbol" w:hAnsi="Symbol" w:cs="Symbol"/>
      </w:rPr>
    </w:lvl>
    <w:lvl w:ilvl="2">
      <w:start w:val="1"/>
      <w:numFmt w:val="lowerRoman"/>
      <w:lvlText w:val="%3."/>
      <w:lvlJc w:val="right"/>
      <w:pPr>
        <w:tabs>
          <w:tab w:val="num" w:pos="2367"/>
        </w:tabs>
      </w:pPr>
    </w:lvl>
    <w:lvl w:ilvl="3">
      <w:start w:val="1"/>
      <w:numFmt w:val="decimal"/>
      <w:lvlText w:val="%4."/>
      <w:lvlJc w:val="left"/>
      <w:pPr>
        <w:tabs>
          <w:tab w:val="num" w:pos="3087"/>
        </w:tabs>
      </w:pPr>
    </w:lvl>
    <w:lvl w:ilvl="4">
      <w:start w:val="1"/>
      <w:numFmt w:val="lowerLetter"/>
      <w:lvlText w:val="%5."/>
      <w:lvlJc w:val="left"/>
      <w:pPr>
        <w:tabs>
          <w:tab w:val="num" w:pos="3807"/>
        </w:tabs>
      </w:pPr>
    </w:lvl>
    <w:lvl w:ilvl="5">
      <w:start w:val="1"/>
      <w:numFmt w:val="lowerRoman"/>
      <w:lvlText w:val="%6."/>
      <w:lvlJc w:val="right"/>
      <w:pPr>
        <w:tabs>
          <w:tab w:val="num" w:pos="4527"/>
        </w:tabs>
      </w:pPr>
    </w:lvl>
    <w:lvl w:ilvl="6">
      <w:start w:val="1"/>
      <w:numFmt w:val="decimal"/>
      <w:lvlText w:val="%7."/>
      <w:lvlJc w:val="left"/>
      <w:pPr>
        <w:tabs>
          <w:tab w:val="num" w:pos="5247"/>
        </w:tabs>
      </w:pPr>
    </w:lvl>
    <w:lvl w:ilvl="7">
      <w:start w:val="1"/>
      <w:numFmt w:val="lowerLetter"/>
      <w:lvlText w:val="%8."/>
      <w:lvlJc w:val="left"/>
      <w:pPr>
        <w:tabs>
          <w:tab w:val="num" w:pos="5967"/>
        </w:tabs>
      </w:pPr>
    </w:lvl>
    <w:lvl w:ilvl="8">
      <w:start w:val="1"/>
      <w:numFmt w:val="lowerRoman"/>
      <w:lvlText w:val="%9."/>
      <w:lvlJc w:val="right"/>
      <w:pPr>
        <w:tabs>
          <w:tab w:val="num" w:pos="6687"/>
        </w:tabs>
      </w:pPr>
    </w:lvl>
  </w:abstractNum>
  <w:abstractNum w:abstractNumId="5" w15:restartNumberingAfterBreak="0">
    <w:nsid w:val="02D54B09"/>
    <w:multiLevelType w:val="hybridMultilevel"/>
    <w:tmpl w:val="DB7CDA72"/>
    <w:lvl w:ilvl="0" w:tplc="065C5316">
      <w:start w:val="1"/>
      <w:numFmt w:val="lowerLetter"/>
      <w:lvlText w:val="%1)"/>
      <w:lvlJc w:val="left"/>
      <w:pPr>
        <w:tabs>
          <w:tab w:val="num" w:pos="737"/>
        </w:tabs>
        <w:ind w:left="737" w:hanging="397"/>
      </w:pPr>
      <w:rPr>
        <w:rFonts w:asciiTheme="minorHAnsi" w:hAnsiTheme="minorHAnsi" w:cstheme="minorHAnsi" w:hint="default"/>
        <w:sz w:val="24"/>
        <w:szCs w:val="24"/>
      </w:rPr>
    </w:lvl>
    <w:lvl w:ilvl="1" w:tplc="076E7BF6">
      <w:start w:val="1"/>
      <w:numFmt w:val="decimal"/>
      <w:lvlText w:val="%2."/>
      <w:lvlJc w:val="left"/>
      <w:pPr>
        <w:tabs>
          <w:tab w:val="num" w:pos="1420"/>
        </w:tabs>
        <w:ind w:left="1420" w:hanging="340"/>
      </w:pPr>
      <w:rPr>
        <w:rFonts w:hint="default"/>
        <w:sz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48F207C"/>
    <w:multiLevelType w:val="hybridMultilevel"/>
    <w:tmpl w:val="832EF3FA"/>
    <w:lvl w:ilvl="0" w:tplc="77906140">
      <w:start w:val="1"/>
      <w:numFmt w:val="lowerLetter"/>
      <w:lvlText w:val="%1)"/>
      <w:lvlJc w:val="left"/>
      <w:pPr>
        <w:tabs>
          <w:tab w:val="num" w:pos="737"/>
        </w:tabs>
        <w:ind w:left="737" w:hanging="397"/>
      </w:pPr>
      <w:rPr>
        <w:rFonts w:asciiTheme="minorHAnsi" w:hAnsiTheme="minorHAnsi" w:cstheme="minorHAnsi" w:hint="default"/>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4BF3BDA"/>
    <w:multiLevelType w:val="hybridMultilevel"/>
    <w:tmpl w:val="B95479D0"/>
    <w:lvl w:ilvl="0" w:tplc="A92C71E6">
      <w:start w:val="8"/>
      <w:numFmt w:val="decimal"/>
      <w:lvlText w:val="%1."/>
      <w:lvlJc w:val="left"/>
      <w:pPr>
        <w:tabs>
          <w:tab w:val="num" w:pos="720"/>
        </w:tabs>
        <w:ind w:left="700" w:hanging="34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4F44403"/>
    <w:multiLevelType w:val="hybridMultilevel"/>
    <w:tmpl w:val="9E26BB6A"/>
    <w:lvl w:ilvl="0" w:tplc="7B447E1C">
      <w:start w:val="1"/>
      <w:numFmt w:val="decimal"/>
      <w:lvlText w:val="%1."/>
      <w:lvlJc w:val="left"/>
      <w:pPr>
        <w:tabs>
          <w:tab w:val="num" w:pos="360"/>
        </w:tabs>
        <w:ind w:left="340" w:hanging="340"/>
      </w:pPr>
      <w:rPr>
        <w:rFonts w:asciiTheme="minorHAnsi" w:hAnsiTheme="minorHAnsi" w:cstheme="minorHAnsi" w:hint="default"/>
        <w:b w:val="0"/>
        <w:i w:val="0"/>
        <w:sz w:val="24"/>
        <w:szCs w:val="24"/>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668721A"/>
    <w:multiLevelType w:val="hybridMultilevel"/>
    <w:tmpl w:val="F490ED6A"/>
    <w:lvl w:ilvl="0" w:tplc="AD82C766">
      <w:start w:val="1"/>
      <w:numFmt w:val="lowerLetter"/>
      <w:lvlText w:val="%1)"/>
      <w:lvlJc w:val="left"/>
      <w:pPr>
        <w:ind w:left="1004" w:hanging="360"/>
      </w:pPr>
      <w:rPr>
        <w:rFonts w:hint="default"/>
        <w:sz w:val="24"/>
        <w:szCs w:val="24"/>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09471DC9"/>
    <w:multiLevelType w:val="hybridMultilevel"/>
    <w:tmpl w:val="DF266E20"/>
    <w:lvl w:ilvl="0" w:tplc="FFFFFFFF">
      <w:start w:val="1"/>
      <w:numFmt w:val="lowerLetter"/>
      <w:lvlText w:val="%1)"/>
      <w:lvlJc w:val="left"/>
      <w:pPr>
        <w:tabs>
          <w:tab w:val="num" w:pos="737"/>
        </w:tabs>
        <w:ind w:left="737" w:hanging="397"/>
      </w:pPr>
      <w:rPr>
        <w:rFonts w:hint="default"/>
      </w:rPr>
    </w:lvl>
    <w:lvl w:ilvl="1" w:tplc="FFFFFFFF">
      <w:start w:val="1"/>
      <w:numFmt w:val="decimal"/>
      <w:lvlText w:val="%2."/>
      <w:lvlJc w:val="left"/>
      <w:pPr>
        <w:tabs>
          <w:tab w:val="num" w:pos="340"/>
        </w:tabs>
        <w:ind w:left="340" w:hanging="340"/>
      </w:pPr>
      <w:rPr>
        <w:rFonts w:hint="default"/>
      </w:rPr>
    </w:lvl>
    <w:lvl w:ilvl="2" w:tplc="FFFFFFFF">
      <w:start w:val="1"/>
      <w:numFmt w:val="decimal"/>
      <w:lvlText w:val="%3"/>
      <w:lvlJc w:val="left"/>
      <w:pPr>
        <w:tabs>
          <w:tab w:val="num" w:pos="2340"/>
        </w:tabs>
        <w:ind w:left="2340" w:hanging="360"/>
      </w:pPr>
      <w:rPr>
        <w:rFonts w:hint="default"/>
      </w:r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C095A04"/>
    <w:multiLevelType w:val="hybridMultilevel"/>
    <w:tmpl w:val="C56E8EE0"/>
    <w:lvl w:ilvl="0" w:tplc="886E472C">
      <w:start w:val="1"/>
      <w:numFmt w:val="lowerLetter"/>
      <w:lvlText w:val="%1)"/>
      <w:lvlJc w:val="left"/>
      <w:pPr>
        <w:tabs>
          <w:tab w:val="num" w:pos="340"/>
        </w:tabs>
        <w:ind w:left="677" w:hanging="317"/>
      </w:pPr>
      <w:rPr>
        <w:rFonts w:ascii="Calibri" w:hAnsi="Calibri" w:cs="Calibri" w:hint="default"/>
        <w:b w:val="0"/>
        <w:i w:val="0"/>
        <w:sz w:val="24"/>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2A3605"/>
    <w:multiLevelType w:val="hybridMultilevel"/>
    <w:tmpl w:val="594E7C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CF2C3D"/>
    <w:multiLevelType w:val="hybridMultilevel"/>
    <w:tmpl w:val="FE7CA42A"/>
    <w:lvl w:ilvl="0" w:tplc="419A272C">
      <w:start w:val="1"/>
      <w:numFmt w:val="decimal"/>
      <w:lvlText w:val="%1."/>
      <w:lvlJc w:val="left"/>
      <w:pPr>
        <w:tabs>
          <w:tab w:val="num" w:pos="340"/>
        </w:tabs>
        <w:ind w:left="340" w:hanging="340"/>
      </w:pPr>
      <w:rPr>
        <w:rFonts w:hint="default"/>
      </w:rPr>
    </w:lvl>
    <w:lvl w:ilvl="1" w:tplc="E646A6E2">
      <w:start w:val="1"/>
      <w:numFmt w:val="lowerLetter"/>
      <w:lvlText w:val="%2)"/>
      <w:lvlJc w:val="left"/>
      <w:pPr>
        <w:tabs>
          <w:tab w:val="num" w:pos="757"/>
        </w:tabs>
        <w:ind w:left="737" w:hanging="340"/>
      </w:pPr>
      <w:rPr>
        <w:rFonts w:ascii="Calibri" w:hAnsi="Calibri" w:cs="Calibri" w:hint="default"/>
        <w:sz w:val="24"/>
        <w:szCs w:val="24"/>
      </w:rPr>
    </w:lvl>
    <w:lvl w:ilvl="2" w:tplc="9998FFA2">
      <w:start w:val="1"/>
      <w:numFmt w:val="bullet"/>
      <w:lvlText w:val=""/>
      <w:lvlJc w:val="left"/>
      <w:pPr>
        <w:tabs>
          <w:tab w:val="num" w:pos="2377"/>
        </w:tabs>
        <w:ind w:left="2377" w:hanging="397"/>
      </w:pPr>
      <w:rPr>
        <w:rFonts w:ascii="Symbol" w:hAnsi="Symbol"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208646B"/>
    <w:multiLevelType w:val="hybridMultilevel"/>
    <w:tmpl w:val="868E85C8"/>
    <w:lvl w:ilvl="0" w:tplc="4FEED4CE">
      <w:start w:val="2"/>
      <w:numFmt w:val="decimal"/>
      <w:lvlText w:val="%1."/>
      <w:lvlJc w:val="left"/>
      <w:pPr>
        <w:tabs>
          <w:tab w:val="num" w:pos="340"/>
        </w:tabs>
        <w:ind w:left="340" w:hanging="340"/>
      </w:pPr>
      <w:rPr>
        <w:rFonts w:hint="default"/>
      </w:rPr>
    </w:lvl>
    <w:lvl w:ilvl="1" w:tplc="74CAE62E">
      <w:start w:val="1"/>
      <w:numFmt w:val="decimal"/>
      <w:lvlText w:val="%2."/>
      <w:lvlJc w:val="left"/>
      <w:pPr>
        <w:tabs>
          <w:tab w:val="num" w:pos="340"/>
        </w:tabs>
        <w:ind w:left="340" w:hanging="340"/>
      </w:pPr>
      <w:rPr>
        <w:rFonts w:hint="default"/>
      </w:rPr>
    </w:lvl>
    <w:lvl w:ilvl="2" w:tplc="E5FCABD8">
      <w:start w:val="1"/>
      <w:numFmt w:val="lowerLetter"/>
      <w:lvlText w:val="%3)"/>
      <w:lvlJc w:val="left"/>
      <w:pPr>
        <w:tabs>
          <w:tab w:val="num" w:pos="737"/>
        </w:tabs>
        <w:ind w:left="737" w:hanging="397"/>
      </w:pPr>
      <w:rPr>
        <w:rFonts w:hint="default"/>
      </w:rPr>
    </w:lvl>
    <w:lvl w:ilvl="3" w:tplc="78389DA4">
      <w:start w:val="1"/>
      <w:numFmt w:val="decimal"/>
      <w:lvlText w:val="%4."/>
      <w:lvlJc w:val="left"/>
      <w:pPr>
        <w:tabs>
          <w:tab w:val="num" w:pos="2917"/>
        </w:tabs>
        <w:ind w:left="2917" w:hanging="397"/>
      </w:pPr>
      <w:rPr>
        <w:rFonts w:ascii="Times New Roman" w:hAnsi="Times New Roman" w:hint="default"/>
        <w:b w:val="0"/>
        <w:i w:val="0"/>
        <w:sz w:val="2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155922C6"/>
    <w:multiLevelType w:val="hybridMultilevel"/>
    <w:tmpl w:val="17EAB1F6"/>
    <w:lvl w:ilvl="0" w:tplc="9978169E">
      <w:start w:val="1"/>
      <w:numFmt w:val="decimal"/>
      <w:lvlText w:val="%1."/>
      <w:lvlJc w:val="left"/>
      <w:pPr>
        <w:ind w:left="700" w:hanging="360"/>
      </w:pPr>
      <w:rPr>
        <w:rFonts w:hint="default"/>
        <w:b w:val="0"/>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16" w15:restartNumberingAfterBreak="0">
    <w:nsid w:val="17584C37"/>
    <w:multiLevelType w:val="hybridMultilevel"/>
    <w:tmpl w:val="5494392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19C97ABC"/>
    <w:multiLevelType w:val="hybridMultilevel"/>
    <w:tmpl w:val="85C2CECA"/>
    <w:lvl w:ilvl="0" w:tplc="BB789E48">
      <w:start w:val="1"/>
      <w:numFmt w:val="decimal"/>
      <w:lvlText w:val="%1."/>
      <w:lvlJc w:val="left"/>
      <w:pPr>
        <w:tabs>
          <w:tab w:val="num" w:pos="340"/>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B5959F0"/>
    <w:multiLevelType w:val="hybridMultilevel"/>
    <w:tmpl w:val="81120270"/>
    <w:lvl w:ilvl="0" w:tplc="ED0204BE">
      <w:start w:val="1"/>
      <w:numFmt w:val="lowerLetter"/>
      <w:lvlText w:val="%1)"/>
      <w:lvlJc w:val="left"/>
      <w:pPr>
        <w:tabs>
          <w:tab w:val="num" w:pos="360"/>
        </w:tabs>
        <w:ind w:left="700" w:hanging="340"/>
      </w:pPr>
      <w:rPr>
        <w:rFonts w:asciiTheme="minorHAnsi" w:eastAsia="Times New Roman" w:hAnsiTheme="minorHAnsi" w:cstheme="minorHAnsi"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9F3C6F"/>
    <w:multiLevelType w:val="hybridMultilevel"/>
    <w:tmpl w:val="7510735E"/>
    <w:lvl w:ilvl="0" w:tplc="04150017">
      <w:start w:val="1"/>
      <w:numFmt w:val="lowerLetter"/>
      <w:lvlText w:val="%1)"/>
      <w:lvlJc w:val="left"/>
      <w:pPr>
        <w:ind w:left="786"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0" w15:restartNumberingAfterBreak="0">
    <w:nsid w:val="21766257"/>
    <w:multiLevelType w:val="hybridMultilevel"/>
    <w:tmpl w:val="52F01ED2"/>
    <w:lvl w:ilvl="0" w:tplc="AD9E39DA">
      <w:start w:val="1"/>
      <w:numFmt w:val="decimal"/>
      <w:lvlText w:val="%1."/>
      <w:lvlJc w:val="left"/>
      <w:pPr>
        <w:tabs>
          <w:tab w:val="num" w:pos="360"/>
        </w:tabs>
        <w:ind w:left="340" w:hanging="340"/>
      </w:pPr>
      <w:rPr>
        <w:rFonts w:ascii="Calibri" w:hAnsi="Calibri" w:cs="Calibri" w:hint="default"/>
        <w:b w:val="0"/>
        <w:i w:val="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23790AF9"/>
    <w:multiLevelType w:val="hybridMultilevel"/>
    <w:tmpl w:val="53160712"/>
    <w:lvl w:ilvl="0" w:tplc="FAA8B030">
      <w:start w:val="1"/>
      <w:numFmt w:val="bullet"/>
      <w:lvlText w:val=""/>
      <w:lvlJc w:val="left"/>
      <w:pPr>
        <w:ind w:left="1081" w:hanging="360"/>
      </w:pPr>
      <w:rPr>
        <w:rFonts w:ascii="Symbol" w:hAnsi="Symbol" w:hint="default"/>
      </w:rPr>
    </w:lvl>
    <w:lvl w:ilvl="1" w:tplc="04150003">
      <w:start w:val="1"/>
      <w:numFmt w:val="bullet"/>
      <w:lvlText w:val="o"/>
      <w:lvlJc w:val="left"/>
      <w:pPr>
        <w:ind w:left="1801" w:hanging="360"/>
      </w:pPr>
      <w:rPr>
        <w:rFonts w:ascii="Courier New" w:hAnsi="Courier New" w:cs="Courier New" w:hint="default"/>
      </w:rPr>
    </w:lvl>
    <w:lvl w:ilvl="2" w:tplc="04150005">
      <w:start w:val="1"/>
      <w:numFmt w:val="bullet"/>
      <w:lvlText w:val=""/>
      <w:lvlJc w:val="left"/>
      <w:pPr>
        <w:ind w:left="2521" w:hanging="360"/>
      </w:pPr>
      <w:rPr>
        <w:rFonts w:ascii="Wingdings" w:hAnsi="Wingdings" w:hint="default"/>
      </w:rPr>
    </w:lvl>
    <w:lvl w:ilvl="3" w:tplc="04150001">
      <w:start w:val="1"/>
      <w:numFmt w:val="bullet"/>
      <w:lvlText w:val=""/>
      <w:lvlJc w:val="left"/>
      <w:pPr>
        <w:ind w:left="3241" w:hanging="360"/>
      </w:pPr>
      <w:rPr>
        <w:rFonts w:ascii="Symbol" w:hAnsi="Symbol" w:hint="default"/>
      </w:rPr>
    </w:lvl>
    <w:lvl w:ilvl="4" w:tplc="04150003">
      <w:start w:val="1"/>
      <w:numFmt w:val="bullet"/>
      <w:lvlText w:val="o"/>
      <w:lvlJc w:val="left"/>
      <w:pPr>
        <w:ind w:left="3961" w:hanging="360"/>
      </w:pPr>
      <w:rPr>
        <w:rFonts w:ascii="Courier New" w:hAnsi="Courier New" w:cs="Courier New" w:hint="default"/>
      </w:rPr>
    </w:lvl>
    <w:lvl w:ilvl="5" w:tplc="04150005">
      <w:start w:val="1"/>
      <w:numFmt w:val="bullet"/>
      <w:lvlText w:val=""/>
      <w:lvlJc w:val="left"/>
      <w:pPr>
        <w:ind w:left="4681" w:hanging="360"/>
      </w:pPr>
      <w:rPr>
        <w:rFonts w:ascii="Wingdings" w:hAnsi="Wingdings" w:hint="default"/>
      </w:rPr>
    </w:lvl>
    <w:lvl w:ilvl="6" w:tplc="04150001">
      <w:start w:val="1"/>
      <w:numFmt w:val="bullet"/>
      <w:lvlText w:val=""/>
      <w:lvlJc w:val="left"/>
      <w:pPr>
        <w:ind w:left="5401" w:hanging="360"/>
      </w:pPr>
      <w:rPr>
        <w:rFonts w:ascii="Symbol" w:hAnsi="Symbol" w:hint="default"/>
      </w:rPr>
    </w:lvl>
    <w:lvl w:ilvl="7" w:tplc="04150003">
      <w:start w:val="1"/>
      <w:numFmt w:val="bullet"/>
      <w:lvlText w:val="o"/>
      <w:lvlJc w:val="left"/>
      <w:pPr>
        <w:ind w:left="6121" w:hanging="360"/>
      </w:pPr>
      <w:rPr>
        <w:rFonts w:ascii="Courier New" w:hAnsi="Courier New" w:cs="Courier New" w:hint="default"/>
      </w:rPr>
    </w:lvl>
    <w:lvl w:ilvl="8" w:tplc="04150005">
      <w:start w:val="1"/>
      <w:numFmt w:val="bullet"/>
      <w:lvlText w:val=""/>
      <w:lvlJc w:val="left"/>
      <w:pPr>
        <w:ind w:left="6841" w:hanging="360"/>
      </w:pPr>
      <w:rPr>
        <w:rFonts w:ascii="Wingdings" w:hAnsi="Wingdings" w:hint="default"/>
      </w:rPr>
    </w:lvl>
  </w:abstractNum>
  <w:abstractNum w:abstractNumId="22" w15:restartNumberingAfterBreak="0">
    <w:nsid w:val="2A664F8D"/>
    <w:multiLevelType w:val="hybridMultilevel"/>
    <w:tmpl w:val="4DAA0378"/>
    <w:lvl w:ilvl="0" w:tplc="77D6EB8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69B0A4C"/>
    <w:multiLevelType w:val="hybridMultilevel"/>
    <w:tmpl w:val="917E1C50"/>
    <w:lvl w:ilvl="0" w:tplc="48B0DCC0">
      <w:start w:val="1"/>
      <w:numFmt w:val="bullet"/>
      <w:lvlText w:val=""/>
      <w:lvlJc w:val="left"/>
      <w:pPr>
        <w:tabs>
          <w:tab w:val="num" w:pos="907"/>
        </w:tabs>
        <w:ind w:left="907" w:hanging="340"/>
      </w:pPr>
      <w:rPr>
        <w:rFonts w:ascii="Symbol" w:hAnsi="Symbol"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A284006"/>
    <w:multiLevelType w:val="hybridMultilevel"/>
    <w:tmpl w:val="41C8233C"/>
    <w:lvl w:ilvl="0" w:tplc="417A5A60">
      <w:start w:val="1"/>
      <w:numFmt w:val="decimal"/>
      <w:lvlText w:val="%1."/>
      <w:lvlJc w:val="left"/>
      <w:pPr>
        <w:tabs>
          <w:tab w:val="num" w:pos="360"/>
        </w:tabs>
        <w:ind w:left="380" w:hanging="380"/>
      </w:pPr>
      <w:rPr>
        <w:rFonts w:ascii="Calibri" w:hAnsi="Calibri" w:cs="Times New Roman" w:hint="default"/>
        <w:b w:val="0"/>
        <w:i w:val="0"/>
        <w:caps w:val="0"/>
        <w:strike w:val="0"/>
        <w:dstrike w:val="0"/>
        <w:vanish w:val="0"/>
        <w:sz w:val="24"/>
        <w:szCs w:val="20"/>
        <w:vertAlign w:val="baseline"/>
      </w:rPr>
    </w:lvl>
    <w:lvl w:ilvl="1" w:tplc="F6385EF6">
      <w:start w:val="1"/>
      <w:numFmt w:val="lowerLetter"/>
      <w:lvlText w:val="%2."/>
      <w:lvlJc w:val="left"/>
      <w:pPr>
        <w:tabs>
          <w:tab w:val="num" w:pos="720"/>
        </w:tabs>
        <w:ind w:left="720" w:hanging="363"/>
      </w:pPr>
      <w:rPr>
        <w:rFonts w:hint="default"/>
      </w:rPr>
    </w:lvl>
    <w:lvl w:ilvl="2" w:tplc="A5D6A2A6">
      <w:start w:val="1"/>
      <w:numFmt w:val="lowerLetter"/>
      <w:lvlText w:val="%3)"/>
      <w:lvlJc w:val="left"/>
      <w:pPr>
        <w:tabs>
          <w:tab w:val="num" w:pos="2340"/>
        </w:tabs>
        <w:ind w:left="2340" w:hanging="360"/>
      </w:pPr>
      <w:rPr>
        <w:rFonts w:ascii="Times New Roman" w:eastAsia="Times New Roman" w:hAnsi="Times New Roman" w:cs="Times New Roman"/>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3BB71235"/>
    <w:multiLevelType w:val="hybridMultilevel"/>
    <w:tmpl w:val="129430F8"/>
    <w:lvl w:ilvl="0" w:tplc="DCAAFE2A">
      <w:start w:val="1"/>
      <w:numFmt w:val="decimal"/>
      <w:lvlText w:val="%1."/>
      <w:lvlJc w:val="left"/>
      <w:pPr>
        <w:tabs>
          <w:tab w:val="num" w:pos="380"/>
        </w:tabs>
        <w:ind w:left="380" w:hanging="380"/>
      </w:pPr>
      <w:rPr>
        <w:rFonts w:ascii="Times New Roman" w:hAnsi="Times New Roman" w:cs="Times New Roman" w:hint="default"/>
        <w:sz w:val="20"/>
        <w:szCs w:val="20"/>
      </w:rPr>
    </w:lvl>
    <w:lvl w:ilvl="1" w:tplc="27AA2376">
      <w:start w:val="1"/>
      <w:numFmt w:val="lowerLetter"/>
      <w:lvlText w:val="%2)"/>
      <w:lvlJc w:val="left"/>
      <w:pPr>
        <w:tabs>
          <w:tab w:val="num" w:pos="380"/>
        </w:tabs>
        <w:ind w:left="697" w:hanging="317"/>
      </w:pPr>
      <w:rPr>
        <w:rFonts w:hint="default"/>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403156CD"/>
    <w:multiLevelType w:val="hybridMultilevel"/>
    <w:tmpl w:val="A1AA90F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40B53314"/>
    <w:multiLevelType w:val="hybridMultilevel"/>
    <w:tmpl w:val="FE826E36"/>
    <w:lvl w:ilvl="0" w:tplc="9B4C3908">
      <w:start w:val="1"/>
      <w:numFmt w:val="lowerLetter"/>
      <w:lvlText w:val="%1)"/>
      <w:lvlJc w:val="left"/>
      <w:pPr>
        <w:tabs>
          <w:tab w:val="num" w:pos="737"/>
        </w:tabs>
        <w:ind w:left="737" w:hanging="397"/>
      </w:pPr>
      <w:rPr>
        <w:rFonts w:asciiTheme="minorHAnsi" w:hAnsiTheme="minorHAnsi" w:cstheme="minorHAnsi" w:hint="default"/>
        <w:sz w:val="24"/>
        <w:szCs w:val="24"/>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48C03C4F"/>
    <w:multiLevelType w:val="hybridMultilevel"/>
    <w:tmpl w:val="A8F423A0"/>
    <w:lvl w:ilvl="0" w:tplc="5FFCB4DA">
      <w:start w:val="1"/>
      <w:numFmt w:val="decimal"/>
      <w:lvlText w:val="%1."/>
      <w:lvlJc w:val="left"/>
      <w:pPr>
        <w:tabs>
          <w:tab w:val="num" w:pos="450"/>
        </w:tabs>
        <w:ind w:left="0" w:firstLine="90"/>
      </w:pPr>
      <w:rPr>
        <w:rFonts w:hint="default"/>
      </w:rPr>
    </w:lvl>
    <w:lvl w:ilvl="1" w:tplc="F7227A10">
      <w:start w:val="1"/>
      <w:numFmt w:val="lowerLetter"/>
      <w:lvlText w:val="%2)"/>
      <w:lvlJc w:val="left"/>
      <w:pPr>
        <w:tabs>
          <w:tab w:val="num" w:pos="1170"/>
        </w:tabs>
        <w:ind w:left="1170" w:hanging="360"/>
      </w:pPr>
      <w:rPr>
        <w:rFonts w:hint="default"/>
        <w:color w:val="auto"/>
      </w:rPr>
    </w:lvl>
    <w:lvl w:ilvl="2" w:tplc="F2EA93BE">
      <w:start w:val="3"/>
      <w:numFmt w:val="decimal"/>
      <w:lvlText w:val="%3."/>
      <w:lvlJc w:val="left"/>
      <w:pPr>
        <w:tabs>
          <w:tab w:val="num" w:pos="360"/>
        </w:tabs>
        <w:ind w:left="340" w:hanging="340"/>
      </w:pPr>
      <w:rPr>
        <w:rFonts w:asciiTheme="minorHAnsi" w:hAnsiTheme="minorHAnsi" w:cstheme="minorHAnsi" w:hint="default"/>
        <w:b w:val="0"/>
        <w:i w:val="0"/>
        <w:sz w:val="24"/>
        <w:szCs w:val="24"/>
      </w:rPr>
    </w:lvl>
    <w:lvl w:ilvl="3" w:tplc="0415000F">
      <w:start w:val="1"/>
      <w:numFmt w:val="decimal"/>
      <w:lvlText w:val="%4."/>
      <w:lvlJc w:val="left"/>
      <w:pPr>
        <w:tabs>
          <w:tab w:val="num" w:pos="2610"/>
        </w:tabs>
        <w:ind w:left="2610" w:hanging="360"/>
      </w:pPr>
    </w:lvl>
    <w:lvl w:ilvl="4" w:tplc="04150019" w:tentative="1">
      <w:start w:val="1"/>
      <w:numFmt w:val="lowerLetter"/>
      <w:lvlText w:val="%5."/>
      <w:lvlJc w:val="left"/>
      <w:pPr>
        <w:tabs>
          <w:tab w:val="num" w:pos="3330"/>
        </w:tabs>
        <w:ind w:left="3330" w:hanging="360"/>
      </w:pPr>
    </w:lvl>
    <w:lvl w:ilvl="5" w:tplc="0415001B" w:tentative="1">
      <w:start w:val="1"/>
      <w:numFmt w:val="lowerRoman"/>
      <w:lvlText w:val="%6."/>
      <w:lvlJc w:val="right"/>
      <w:pPr>
        <w:tabs>
          <w:tab w:val="num" w:pos="4050"/>
        </w:tabs>
        <w:ind w:left="4050" w:hanging="180"/>
      </w:pPr>
    </w:lvl>
    <w:lvl w:ilvl="6" w:tplc="0415000F" w:tentative="1">
      <w:start w:val="1"/>
      <w:numFmt w:val="decimal"/>
      <w:lvlText w:val="%7."/>
      <w:lvlJc w:val="left"/>
      <w:pPr>
        <w:tabs>
          <w:tab w:val="num" w:pos="4770"/>
        </w:tabs>
        <w:ind w:left="4770" w:hanging="360"/>
      </w:pPr>
    </w:lvl>
    <w:lvl w:ilvl="7" w:tplc="04150019" w:tentative="1">
      <w:start w:val="1"/>
      <w:numFmt w:val="lowerLetter"/>
      <w:lvlText w:val="%8."/>
      <w:lvlJc w:val="left"/>
      <w:pPr>
        <w:tabs>
          <w:tab w:val="num" w:pos="5490"/>
        </w:tabs>
        <w:ind w:left="5490" w:hanging="360"/>
      </w:pPr>
    </w:lvl>
    <w:lvl w:ilvl="8" w:tplc="0415001B" w:tentative="1">
      <w:start w:val="1"/>
      <w:numFmt w:val="lowerRoman"/>
      <w:lvlText w:val="%9."/>
      <w:lvlJc w:val="right"/>
      <w:pPr>
        <w:tabs>
          <w:tab w:val="num" w:pos="6210"/>
        </w:tabs>
        <w:ind w:left="6210" w:hanging="180"/>
      </w:pPr>
    </w:lvl>
  </w:abstractNum>
  <w:abstractNum w:abstractNumId="29" w15:restartNumberingAfterBreak="0">
    <w:nsid w:val="49E22574"/>
    <w:multiLevelType w:val="hybridMultilevel"/>
    <w:tmpl w:val="3A705E20"/>
    <w:lvl w:ilvl="0" w:tplc="0415000F">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4AA5608C"/>
    <w:multiLevelType w:val="hybridMultilevel"/>
    <w:tmpl w:val="A45E260A"/>
    <w:lvl w:ilvl="0" w:tplc="4B3EF2B6">
      <w:start w:val="1"/>
      <w:numFmt w:val="lowerLetter"/>
      <w:lvlText w:val="%1)"/>
      <w:lvlJc w:val="left"/>
      <w:pPr>
        <w:tabs>
          <w:tab w:val="num" w:pos="737"/>
        </w:tabs>
        <w:ind w:left="737" w:hanging="397"/>
      </w:pPr>
      <w:rPr>
        <w:rFonts w:hint="default"/>
      </w:rPr>
    </w:lvl>
    <w:lvl w:ilvl="1" w:tplc="3378C9FA">
      <w:start w:val="1"/>
      <w:numFmt w:val="decimal"/>
      <w:lvlText w:val="%2."/>
      <w:lvlJc w:val="left"/>
      <w:pPr>
        <w:tabs>
          <w:tab w:val="num" w:pos="340"/>
        </w:tabs>
        <w:ind w:left="340" w:hanging="340"/>
      </w:pPr>
      <w:rPr>
        <w:rFonts w:hint="default"/>
      </w:rPr>
    </w:lvl>
    <w:lvl w:ilvl="2" w:tplc="89F4E142">
      <w:start w:val="1"/>
      <w:numFmt w:val="decimal"/>
      <w:lvlText w:val="%3"/>
      <w:lvlJc w:val="left"/>
      <w:pPr>
        <w:tabs>
          <w:tab w:val="num" w:pos="2340"/>
        </w:tabs>
        <w:ind w:left="2340" w:hanging="360"/>
      </w:pPr>
      <w:rPr>
        <w:rFonts w:hint="default"/>
      </w:rPr>
    </w:lvl>
    <w:lvl w:ilvl="3" w:tplc="0EB224AC">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4DA74FE0"/>
    <w:multiLevelType w:val="hybridMultilevel"/>
    <w:tmpl w:val="39F84D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F077A90"/>
    <w:multiLevelType w:val="hybridMultilevel"/>
    <w:tmpl w:val="8C98103C"/>
    <w:lvl w:ilvl="0" w:tplc="0415000F">
      <w:start w:val="1"/>
      <w:numFmt w:val="decimal"/>
      <w:lvlText w:val="%1."/>
      <w:lvlJc w:val="left"/>
      <w:pPr>
        <w:ind w:left="2345"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10F6378"/>
    <w:multiLevelType w:val="hybridMultilevel"/>
    <w:tmpl w:val="45C4018E"/>
    <w:lvl w:ilvl="0" w:tplc="D9D66740">
      <w:start w:val="6"/>
      <w:numFmt w:val="decimal"/>
      <w:lvlText w:val="%1."/>
      <w:lvlJc w:val="left"/>
      <w:pPr>
        <w:tabs>
          <w:tab w:val="num" w:pos="360"/>
        </w:tabs>
        <w:ind w:left="340" w:hanging="34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113133D"/>
    <w:multiLevelType w:val="hybridMultilevel"/>
    <w:tmpl w:val="8B58550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51F31727"/>
    <w:multiLevelType w:val="hybridMultilevel"/>
    <w:tmpl w:val="ECA8A6AA"/>
    <w:lvl w:ilvl="0" w:tplc="336E8CC6">
      <w:start w:val="1"/>
      <w:numFmt w:val="decimal"/>
      <w:lvlText w:val="%1."/>
      <w:lvlJc w:val="left"/>
      <w:pPr>
        <w:tabs>
          <w:tab w:val="num" w:pos="380"/>
        </w:tabs>
        <w:ind w:left="380" w:hanging="380"/>
      </w:pPr>
      <w:rPr>
        <w:rFonts w:asciiTheme="minorHAnsi" w:hAnsiTheme="minorHAnsi" w:cstheme="minorHAnsi" w:hint="default"/>
        <w:color w:val="auto"/>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ED8EE51A">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536633CF"/>
    <w:multiLevelType w:val="hybridMultilevel"/>
    <w:tmpl w:val="C3DEB0B2"/>
    <w:lvl w:ilvl="0" w:tplc="11F8C096">
      <w:start w:val="1"/>
      <w:numFmt w:val="decimal"/>
      <w:lvlText w:val="%1."/>
      <w:lvlJc w:val="left"/>
      <w:pPr>
        <w:tabs>
          <w:tab w:val="num" w:pos="360"/>
        </w:tabs>
        <w:ind w:left="340" w:hanging="340"/>
      </w:pPr>
      <w:rPr>
        <w:rFonts w:asciiTheme="minorHAnsi" w:hAnsiTheme="minorHAnsi" w:cstheme="minorHAnsi" w:hint="default"/>
        <w:b w:val="0"/>
        <w:i w:val="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536D341E"/>
    <w:multiLevelType w:val="hybridMultilevel"/>
    <w:tmpl w:val="5E1A95EA"/>
    <w:lvl w:ilvl="0" w:tplc="8F2E7504">
      <w:start w:val="3"/>
      <w:numFmt w:val="decimal"/>
      <w:lvlText w:val="%1."/>
      <w:lvlJc w:val="left"/>
      <w:pPr>
        <w:tabs>
          <w:tab w:val="num" w:pos="360"/>
        </w:tabs>
        <w:ind w:left="380" w:hanging="380"/>
      </w:pPr>
      <w:rPr>
        <w:rFonts w:ascii="Calibri" w:hAnsi="Calibri" w:cs="Times New Roman" w:hint="default"/>
        <w:b w:val="0"/>
        <w:i w:val="0"/>
        <w:caps w:val="0"/>
        <w:strike w:val="0"/>
        <w:dstrike w:val="0"/>
        <w:vanish w:val="0"/>
        <w:sz w:val="24"/>
        <w:szCs w:val="2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4B319AC"/>
    <w:multiLevelType w:val="hybridMultilevel"/>
    <w:tmpl w:val="9B5E0272"/>
    <w:lvl w:ilvl="0" w:tplc="43A460F6">
      <w:start w:val="1"/>
      <w:numFmt w:val="lowerLetter"/>
      <w:lvlText w:val="%1)"/>
      <w:lvlJc w:val="left"/>
      <w:pPr>
        <w:tabs>
          <w:tab w:val="num" w:pos="380"/>
        </w:tabs>
        <w:ind w:left="697" w:hanging="317"/>
      </w:pPr>
      <w:rPr>
        <w:rFonts w:asciiTheme="minorHAnsi" w:hAnsiTheme="minorHAnsi" w:cstheme="minorHAnsi" w:hint="default"/>
        <w:b w:val="0"/>
        <w:i w:val="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570A624E"/>
    <w:multiLevelType w:val="hybridMultilevel"/>
    <w:tmpl w:val="195E81E0"/>
    <w:lvl w:ilvl="0" w:tplc="AE023282">
      <w:start w:val="1"/>
      <w:numFmt w:val="lowerLetter"/>
      <w:lvlText w:val="%1)"/>
      <w:lvlJc w:val="left"/>
      <w:pPr>
        <w:tabs>
          <w:tab w:val="num" w:pos="737"/>
        </w:tabs>
        <w:ind w:left="73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59C061FE"/>
    <w:multiLevelType w:val="hybridMultilevel"/>
    <w:tmpl w:val="1B46D712"/>
    <w:lvl w:ilvl="0" w:tplc="674EB27A">
      <w:start w:val="1"/>
      <w:numFmt w:val="decimal"/>
      <w:lvlText w:val="%1."/>
      <w:lvlJc w:val="left"/>
      <w:pPr>
        <w:tabs>
          <w:tab w:val="num" w:pos="340"/>
        </w:tabs>
        <w:ind w:left="340" w:hanging="340"/>
      </w:pPr>
      <w:rPr>
        <w:rFonts w:hint="default"/>
      </w:rPr>
    </w:lvl>
    <w:lvl w:ilvl="1" w:tplc="630C3566">
      <w:start w:val="1"/>
      <w:numFmt w:val="lowerLetter"/>
      <w:lvlText w:val="%2)"/>
      <w:lvlJc w:val="left"/>
      <w:pPr>
        <w:tabs>
          <w:tab w:val="num" w:pos="680"/>
        </w:tabs>
        <w:ind w:left="680" w:hanging="34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5A995871"/>
    <w:multiLevelType w:val="hybridMultilevel"/>
    <w:tmpl w:val="DAEAFF46"/>
    <w:lvl w:ilvl="0" w:tplc="E89419FC">
      <w:start w:val="1"/>
      <w:numFmt w:val="lowerLetter"/>
      <w:lvlText w:val="%1)"/>
      <w:lvlJc w:val="left"/>
      <w:pPr>
        <w:tabs>
          <w:tab w:val="num" w:pos="1088"/>
        </w:tabs>
        <w:ind w:left="1088" w:hanging="380"/>
      </w:pPr>
      <w:rPr>
        <w:rFonts w:hint="default"/>
        <w:sz w:val="24"/>
        <w:szCs w:val="24"/>
      </w:rPr>
    </w:lvl>
    <w:lvl w:ilvl="1" w:tplc="04150019">
      <w:start w:val="1"/>
      <w:numFmt w:val="lowerLetter"/>
      <w:lvlText w:val="%2."/>
      <w:lvlJc w:val="left"/>
      <w:pPr>
        <w:tabs>
          <w:tab w:val="num" w:pos="2148"/>
        </w:tabs>
        <w:ind w:left="2148" w:hanging="360"/>
      </w:pPr>
    </w:lvl>
    <w:lvl w:ilvl="2" w:tplc="0415001B">
      <w:start w:val="1"/>
      <w:numFmt w:val="lowerRoman"/>
      <w:lvlText w:val="%3."/>
      <w:lvlJc w:val="right"/>
      <w:pPr>
        <w:tabs>
          <w:tab w:val="num" w:pos="2868"/>
        </w:tabs>
        <w:ind w:left="2868" w:hanging="180"/>
      </w:pPr>
    </w:lvl>
    <w:lvl w:ilvl="3" w:tplc="0415000F" w:tentative="1">
      <w:start w:val="1"/>
      <w:numFmt w:val="decimal"/>
      <w:lvlText w:val="%4."/>
      <w:lvlJc w:val="left"/>
      <w:pPr>
        <w:tabs>
          <w:tab w:val="num" w:pos="3588"/>
        </w:tabs>
        <w:ind w:left="3588" w:hanging="360"/>
      </w:pPr>
    </w:lvl>
    <w:lvl w:ilvl="4" w:tplc="04150019" w:tentative="1">
      <w:start w:val="1"/>
      <w:numFmt w:val="lowerLetter"/>
      <w:lvlText w:val="%5."/>
      <w:lvlJc w:val="left"/>
      <w:pPr>
        <w:tabs>
          <w:tab w:val="num" w:pos="4308"/>
        </w:tabs>
        <w:ind w:left="4308" w:hanging="360"/>
      </w:pPr>
    </w:lvl>
    <w:lvl w:ilvl="5" w:tplc="0415001B" w:tentative="1">
      <w:start w:val="1"/>
      <w:numFmt w:val="lowerRoman"/>
      <w:lvlText w:val="%6."/>
      <w:lvlJc w:val="right"/>
      <w:pPr>
        <w:tabs>
          <w:tab w:val="num" w:pos="5028"/>
        </w:tabs>
        <w:ind w:left="5028" w:hanging="180"/>
      </w:pPr>
    </w:lvl>
    <w:lvl w:ilvl="6" w:tplc="0415000F" w:tentative="1">
      <w:start w:val="1"/>
      <w:numFmt w:val="decimal"/>
      <w:lvlText w:val="%7."/>
      <w:lvlJc w:val="left"/>
      <w:pPr>
        <w:tabs>
          <w:tab w:val="num" w:pos="5748"/>
        </w:tabs>
        <w:ind w:left="5748" w:hanging="360"/>
      </w:pPr>
    </w:lvl>
    <w:lvl w:ilvl="7" w:tplc="04150019" w:tentative="1">
      <w:start w:val="1"/>
      <w:numFmt w:val="lowerLetter"/>
      <w:lvlText w:val="%8."/>
      <w:lvlJc w:val="left"/>
      <w:pPr>
        <w:tabs>
          <w:tab w:val="num" w:pos="6468"/>
        </w:tabs>
        <w:ind w:left="6468" w:hanging="360"/>
      </w:pPr>
    </w:lvl>
    <w:lvl w:ilvl="8" w:tplc="0415001B" w:tentative="1">
      <w:start w:val="1"/>
      <w:numFmt w:val="lowerRoman"/>
      <w:lvlText w:val="%9."/>
      <w:lvlJc w:val="right"/>
      <w:pPr>
        <w:tabs>
          <w:tab w:val="num" w:pos="7188"/>
        </w:tabs>
        <w:ind w:left="7188" w:hanging="180"/>
      </w:pPr>
    </w:lvl>
  </w:abstractNum>
  <w:abstractNum w:abstractNumId="42" w15:restartNumberingAfterBreak="0">
    <w:nsid w:val="5B4F34C7"/>
    <w:multiLevelType w:val="hybridMultilevel"/>
    <w:tmpl w:val="347825D4"/>
    <w:lvl w:ilvl="0" w:tplc="9ACC20E0">
      <w:start w:val="3"/>
      <w:numFmt w:val="decimal"/>
      <w:lvlText w:val="%1."/>
      <w:lvlJc w:val="left"/>
      <w:pPr>
        <w:tabs>
          <w:tab w:val="num" w:pos="340"/>
        </w:tabs>
        <w:ind w:left="340" w:hanging="340"/>
      </w:pPr>
      <w:rPr>
        <w:rFonts w:hint="default"/>
      </w:rPr>
    </w:lvl>
    <w:lvl w:ilvl="1" w:tplc="BF628C20">
      <w:start w:val="1"/>
      <w:numFmt w:val="decimal"/>
      <w:lvlText w:val="%2."/>
      <w:lvlJc w:val="left"/>
      <w:pPr>
        <w:tabs>
          <w:tab w:val="num" w:pos="360"/>
        </w:tabs>
        <w:ind w:left="340" w:hanging="340"/>
      </w:pPr>
      <w:rPr>
        <w:rFonts w:asciiTheme="minorHAnsi" w:hAnsiTheme="minorHAnsi" w:cstheme="minorHAnsi" w:hint="default"/>
        <w:b w:val="0"/>
        <w:i w:val="0"/>
        <w:sz w:val="24"/>
        <w:szCs w:val="24"/>
      </w:rPr>
    </w:lvl>
    <w:lvl w:ilvl="2" w:tplc="82A2FDFC">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5CE633D8"/>
    <w:multiLevelType w:val="hybridMultilevel"/>
    <w:tmpl w:val="43EAE552"/>
    <w:lvl w:ilvl="0" w:tplc="E4DA40BA">
      <w:start w:val="1"/>
      <w:numFmt w:val="lowerLetter"/>
      <w:lvlText w:val="%1)"/>
      <w:lvlJc w:val="left"/>
      <w:pPr>
        <w:ind w:left="810" w:hanging="360"/>
      </w:pPr>
      <w:rPr>
        <w:rFonts w:hint="default"/>
      </w:rPr>
    </w:lvl>
    <w:lvl w:ilvl="1" w:tplc="04150019" w:tentative="1">
      <w:start w:val="1"/>
      <w:numFmt w:val="lowerLetter"/>
      <w:lvlText w:val="%2."/>
      <w:lvlJc w:val="left"/>
      <w:pPr>
        <w:ind w:left="1530" w:hanging="360"/>
      </w:pPr>
    </w:lvl>
    <w:lvl w:ilvl="2" w:tplc="0415001B" w:tentative="1">
      <w:start w:val="1"/>
      <w:numFmt w:val="lowerRoman"/>
      <w:lvlText w:val="%3."/>
      <w:lvlJc w:val="right"/>
      <w:pPr>
        <w:ind w:left="2250" w:hanging="180"/>
      </w:pPr>
    </w:lvl>
    <w:lvl w:ilvl="3" w:tplc="0415000F" w:tentative="1">
      <w:start w:val="1"/>
      <w:numFmt w:val="decimal"/>
      <w:lvlText w:val="%4."/>
      <w:lvlJc w:val="left"/>
      <w:pPr>
        <w:ind w:left="2970" w:hanging="360"/>
      </w:pPr>
    </w:lvl>
    <w:lvl w:ilvl="4" w:tplc="04150019" w:tentative="1">
      <w:start w:val="1"/>
      <w:numFmt w:val="lowerLetter"/>
      <w:lvlText w:val="%5."/>
      <w:lvlJc w:val="left"/>
      <w:pPr>
        <w:ind w:left="3690" w:hanging="360"/>
      </w:pPr>
    </w:lvl>
    <w:lvl w:ilvl="5" w:tplc="0415001B" w:tentative="1">
      <w:start w:val="1"/>
      <w:numFmt w:val="lowerRoman"/>
      <w:lvlText w:val="%6."/>
      <w:lvlJc w:val="right"/>
      <w:pPr>
        <w:ind w:left="4410" w:hanging="180"/>
      </w:pPr>
    </w:lvl>
    <w:lvl w:ilvl="6" w:tplc="0415000F" w:tentative="1">
      <w:start w:val="1"/>
      <w:numFmt w:val="decimal"/>
      <w:lvlText w:val="%7."/>
      <w:lvlJc w:val="left"/>
      <w:pPr>
        <w:ind w:left="5130" w:hanging="360"/>
      </w:pPr>
    </w:lvl>
    <w:lvl w:ilvl="7" w:tplc="04150019" w:tentative="1">
      <w:start w:val="1"/>
      <w:numFmt w:val="lowerLetter"/>
      <w:lvlText w:val="%8."/>
      <w:lvlJc w:val="left"/>
      <w:pPr>
        <w:ind w:left="5850" w:hanging="360"/>
      </w:pPr>
    </w:lvl>
    <w:lvl w:ilvl="8" w:tplc="0415001B" w:tentative="1">
      <w:start w:val="1"/>
      <w:numFmt w:val="lowerRoman"/>
      <w:lvlText w:val="%9."/>
      <w:lvlJc w:val="right"/>
      <w:pPr>
        <w:ind w:left="6570" w:hanging="180"/>
      </w:pPr>
    </w:lvl>
  </w:abstractNum>
  <w:abstractNum w:abstractNumId="44" w15:restartNumberingAfterBreak="0">
    <w:nsid w:val="5DE55886"/>
    <w:multiLevelType w:val="hybridMultilevel"/>
    <w:tmpl w:val="3F72807E"/>
    <w:lvl w:ilvl="0" w:tplc="A3E4CF66">
      <w:start w:val="1"/>
      <w:numFmt w:val="lowerLetter"/>
      <w:lvlText w:val="%1)"/>
      <w:lvlJc w:val="center"/>
      <w:pPr>
        <w:tabs>
          <w:tab w:val="num" w:pos="794"/>
        </w:tabs>
        <w:ind w:left="794" w:hanging="397"/>
      </w:pPr>
      <w:rPr>
        <w:rFonts w:hint="default"/>
        <w:b w:val="0"/>
        <w:i w:val="0"/>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45" w15:restartNumberingAfterBreak="0">
    <w:nsid w:val="62F1155C"/>
    <w:multiLevelType w:val="hybridMultilevel"/>
    <w:tmpl w:val="5172101E"/>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 w15:restartNumberingAfterBreak="0">
    <w:nsid w:val="6399404A"/>
    <w:multiLevelType w:val="hybridMultilevel"/>
    <w:tmpl w:val="47285C0E"/>
    <w:lvl w:ilvl="0" w:tplc="8634E482">
      <w:start w:val="1"/>
      <w:numFmt w:val="lowerLetter"/>
      <w:lvlText w:val="%1)"/>
      <w:lvlJc w:val="left"/>
      <w:pPr>
        <w:tabs>
          <w:tab w:val="num" w:pos="360"/>
        </w:tabs>
        <w:ind w:left="697" w:hanging="317"/>
      </w:pPr>
      <w:rPr>
        <w:rFonts w:ascii="Times New Roman" w:hAnsi="Times New Roman" w:cs="Times New Roman" w:hint="default"/>
        <w:b w:val="0"/>
        <w:i w:val="0"/>
        <w:sz w:val="20"/>
        <w:szCs w:val="20"/>
      </w:rPr>
    </w:lvl>
    <w:lvl w:ilvl="1" w:tplc="3A10F256">
      <w:start w:val="1"/>
      <w:numFmt w:val="lowerLetter"/>
      <w:lvlText w:val="%2)"/>
      <w:lvlJc w:val="left"/>
      <w:pPr>
        <w:tabs>
          <w:tab w:val="num" w:pos="380"/>
        </w:tabs>
        <w:ind w:left="697" w:hanging="317"/>
      </w:pPr>
      <w:rPr>
        <w:rFonts w:hint="default"/>
        <w:b w:val="0"/>
        <w:i w:val="0"/>
        <w:sz w:val="20"/>
        <w:szCs w:val="20"/>
      </w:rPr>
    </w:lvl>
    <w:lvl w:ilvl="2" w:tplc="6D082D3A">
      <w:start w:val="1"/>
      <w:numFmt w:val="decimal"/>
      <w:lvlText w:val="%3."/>
      <w:lvlJc w:val="left"/>
      <w:pPr>
        <w:tabs>
          <w:tab w:val="num" w:pos="380"/>
        </w:tabs>
        <w:ind w:left="380" w:hanging="380"/>
      </w:pPr>
      <w:rPr>
        <w:rFonts w:ascii="Times New Roman" w:hAnsi="Times New Roman" w:cs="Times New Roman" w:hint="default"/>
        <w:b w:val="0"/>
        <w:i w:val="0"/>
        <w:sz w:val="20"/>
        <w:szCs w:val="20"/>
      </w:rPr>
    </w:lvl>
    <w:lvl w:ilvl="3" w:tplc="04150017">
      <w:start w:val="1"/>
      <w:numFmt w:val="lowerLetter"/>
      <w:lvlText w:val="%4)"/>
      <w:lvlJc w:val="left"/>
      <w:pPr>
        <w:tabs>
          <w:tab w:val="num" w:pos="2880"/>
        </w:tabs>
        <w:ind w:left="2880" w:hanging="360"/>
      </w:pPr>
    </w:lvl>
    <w:lvl w:ilvl="4" w:tplc="04150017">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64421325"/>
    <w:multiLevelType w:val="hybridMultilevel"/>
    <w:tmpl w:val="5E4CE506"/>
    <w:lvl w:ilvl="0" w:tplc="32F0902A">
      <w:start w:val="1"/>
      <w:numFmt w:val="decimal"/>
      <w:lvlText w:val="%1."/>
      <w:lvlJc w:val="left"/>
      <w:pPr>
        <w:tabs>
          <w:tab w:val="num" w:pos="340"/>
        </w:tabs>
        <w:ind w:left="34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4874FD4"/>
    <w:multiLevelType w:val="hybridMultilevel"/>
    <w:tmpl w:val="E25222DE"/>
    <w:lvl w:ilvl="0" w:tplc="FFE0CBAE">
      <w:start w:val="1"/>
      <w:numFmt w:val="lowerLetter"/>
      <w:lvlText w:val="%1)"/>
      <w:lvlJc w:val="left"/>
      <w:pPr>
        <w:tabs>
          <w:tab w:val="num" w:pos="737"/>
        </w:tabs>
        <w:ind w:left="737" w:hanging="397"/>
      </w:pPr>
      <w:rPr>
        <w:rFonts w:ascii="Calibri" w:hAnsi="Calibri" w:cs="Calibri" w:hint="default"/>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6514758A"/>
    <w:multiLevelType w:val="hybridMultilevel"/>
    <w:tmpl w:val="FD5E922E"/>
    <w:lvl w:ilvl="0" w:tplc="6B60C47C">
      <w:start w:val="3"/>
      <w:numFmt w:val="decimal"/>
      <w:lvlText w:val="%1."/>
      <w:lvlJc w:val="left"/>
      <w:pPr>
        <w:tabs>
          <w:tab w:val="num" w:pos="360"/>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658F7711"/>
    <w:multiLevelType w:val="hybridMultilevel"/>
    <w:tmpl w:val="294A6A58"/>
    <w:lvl w:ilvl="0" w:tplc="FAA8B030">
      <w:start w:val="1"/>
      <w:numFmt w:val="bullet"/>
      <w:lvlText w:val=""/>
      <w:lvlJc w:val="left"/>
      <w:pPr>
        <w:ind w:left="1530" w:hanging="360"/>
      </w:pPr>
      <w:rPr>
        <w:rFonts w:ascii="Symbol" w:hAnsi="Symbol" w:hint="default"/>
      </w:rPr>
    </w:lvl>
    <w:lvl w:ilvl="1" w:tplc="04150003" w:tentative="1">
      <w:start w:val="1"/>
      <w:numFmt w:val="bullet"/>
      <w:lvlText w:val="o"/>
      <w:lvlJc w:val="left"/>
      <w:pPr>
        <w:ind w:left="2250" w:hanging="360"/>
      </w:pPr>
      <w:rPr>
        <w:rFonts w:ascii="Courier New" w:hAnsi="Courier New" w:cs="Courier New" w:hint="default"/>
      </w:rPr>
    </w:lvl>
    <w:lvl w:ilvl="2" w:tplc="04150005" w:tentative="1">
      <w:start w:val="1"/>
      <w:numFmt w:val="bullet"/>
      <w:lvlText w:val=""/>
      <w:lvlJc w:val="left"/>
      <w:pPr>
        <w:ind w:left="2970" w:hanging="360"/>
      </w:pPr>
      <w:rPr>
        <w:rFonts w:ascii="Wingdings" w:hAnsi="Wingdings" w:hint="default"/>
      </w:rPr>
    </w:lvl>
    <w:lvl w:ilvl="3" w:tplc="04150001" w:tentative="1">
      <w:start w:val="1"/>
      <w:numFmt w:val="bullet"/>
      <w:lvlText w:val=""/>
      <w:lvlJc w:val="left"/>
      <w:pPr>
        <w:ind w:left="3690" w:hanging="360"/>
      </w:pPr>
      <w:rPr>
        <w:rFonts w:ascii="Symbol" w:hAnsi="Symbol" w:hint="default"/>
      </w:rPr>
    </w:lvl>
    <w:lvl w:ilvl="4" w:tplc="04150003" w:tentative="1">
      <w:start w:val="1"/>
      <w:numFmt w:val="bullet"/>
      <w:lvlText w:val="o"/>
      <w:lvlJc w:val="left"/>
      <w:pPr>
        <w:ind w:left="4410" w:hanging="360"/>
      </w:pPr>
      <w:rPr>
        <w:rFonts w:ascii="Courier New" w:hAnsi="Courier New" w:cs="Courier New" w:hint="default"/>
      </w:rPr>
    </w:lvl>
    <w:lvl w:ilvl="5" w:tplc="04150005" w:tentative="1">
      <w:start w:val="1"/>
      <w:numFmt w:val="bullet"/>
      <w:lvlText w:val=""/>
      <w:lvlJc w:val="left"/>
      <w:pPr>
        <w:ind w:left="5130" w:hanging="360"/>
      </w:pPr>
      <w:rPr>
        <w:rFonts w:ascii="Wingdings" w:hAnsi="Wingdings" w:hint="default"/>
      </w:rPr>
    </w:lvl>
    <w:lvl w:ilvl="6" w:tplc="04150001" w:tentative="1">
      <w:start w:val="1"/>
      <w:numFmt w:val="bullet"/>
      <w:lvlText w:val=""/>
      <w:lvlJc w:val="left"/>
      <w:pPr>
        <w:ind w:left="5850" w:hanging="360"/>
      </w:pPr>
      <w:rPr>
        <w:rFonts w:ascii="Symbol" w:hAnsi="Symbol" w:hint="default"/>
      </w:rPr>
    </w:lvl>
    <w:lvl w:ilvl="7" w:tplc="04150003" w:tentative="1">
      <w:start w:val="1"/>
      <w:numFmt w:val="bullet"/>
      <w:lvlText w:val="o"/>
      <w:lvlJc w:val="left"/>
      <w:pPr>
        <w:ind w:left="6570" w:hanging="360"/>
      </w:pPr>
      <w:rPr>
        <w:rFonts w:ascii="Courier New" w:hAnsi="Courier New" w:cs="Courier New" w:hint="default"/>
      </w:rPr>
    </w:lvl>
    <w:lvl w:ilvl="8" w:tplc="04150005" w:tentative="1">
      <w:start w:val="1"/>
      <w:numFmt w:val="bullet"/>
      <w:lvlText w:val=""/>
      <w:lvlJc w:val="left"/>
      <w:pPr>
        <w:ind w:left="7290" w:hanging="360"/>
      </w:pPr>
      <w:rPr>
        <w:rFonts w:ascii="Wingdings" w:hAnsi="Wingdings" w:hint="default"/>
      </w:rPr>
    </w:lvl>
  </w:abstractNum>
  <w:abstractNum w:abstractNumId="51" w15:restartNumberingAfterBreak="0">
    <w:nsid w:val="66A231F2"/>
    <w:multiLevelType w:val="hybridMultilevel"/>
    <w:tmpl w:val="742C5478"/>
    <w:lvl w:ilvl="0" w:tplc="E8C42A66">
      <w:start w:val="1"/>
      <w:numFmt w:val="lowerLetter"/>
      <w:lvlText w:val="%1)"/>
      <w:lvlJc w:val="left"/>
      <w:pPr>
        <w:ind w:left="644" w:hanging="360"/>
      </w:pPr>
      <w:rPr>
        <w:rFonts w:asciiTheme="minorHAnsi" w:eastAsia="Times New Roman" w:hAnsiTheme="minorHAnsi" w:cstheme="minorHAnsi" w:hint="default"/>
        <w:b w:val="0"/>
        <w:sz w:val="24"/>
        <w:szCs w:val="24"/>
      </w:rPr>
    </w:lvl>
    <w:lvl w:ilvl="1" w:tplc="04150019">
      <w:start w:val="1"/>
      <w:numFmt w:val="lowerLetter"/>
      <w:lvlText w:val="%2."/>
      <w:lvlJc w:val="left"/>
      <w:pPr>
        <w:ind w:left="1364" w:hanging="360"/>
      </w:pPr>
      <w:rPr>
        <w:rFonts w:ascii="Times New Roman" w:hAnsi="Times New Roman" w:cs="Times New Roman"/>
      </w:rPr>
    </w:lvl>
    <w:lvl w:ilvl="2" w:tplc="0415001B">
      <w:start w:val="1"/>
      <w:numFmt w:val="lowerRoman"/>
      <w:lvlText w:val="%3."/>
      <w:lvlJc w:val="right"/>
      <w:pPr>
        <w:ind w:left="2084" w:hanging="180"/>
      </w:pPr>
      <w:rPr>
        <w:rFonts w:ascii="Times New Roman" w:hAnsi="Times New Roman" w:cs="Times New Roman"/>
      </w:rPr>
    </w:lvl>
    <w:lvl w:ilvl="3" w:tplc="0415000F">
      <w:start w:val="1"/>
      <w:numFmt w:val="decimal"/>
      <w:lvlText w:val="%4."/>
      <w:lvlJc w:val="left"/>
      <w:pPr>
        <w:ind w:left="2804" w:hanging="360"/>
      </w:pPr>
      <w:rPr>
        <w:rFonts w:ascii="Times New Roman" w:hAnsi="Times New Roman" w:cs="Times New Roman"/>
      </w:rPr>
    </w:lvl>
    <w:lvl w:ilvl="4" w:tplc="04150019">
      <w:start w:val="1"/>
      <w:numFmt w:val="lowerLetter"/>
      <w:lvlText w:val="%5."/>
      <w:lvlJc w:val="left"/>
      <w:pPr>
        <w:ind w:left="3524" w:hanging="360"/>
      </w:pPr>
      <w:rPr>
        <w:rFonts w:ascii="Times New Roman" w:hAnsi="Times New Roman" w:cs="Times New Roman"/>
      </w:rPr>
    </w:lvl>
    <w:lvl w:ilvl="5" w:tplc="0415001B">
      <w:start w:val="1"/>
      <w:numFmt w:val="lowerRoman"/>
      <w:lvlText w:val="%6."/>
      <w:lvlJc w:val="right"/>
      <w:pPr>
        <w:ind w:left="4244" w:hanging="180"/>
      </w:pPr>
      <w:rPr>
        <w:rFonts w:ascii="Times New Roman" w:hAnsi="Times New Roman" w:cs="Times New Roman"/>
      </w:rPr>
    </w:lvl>
    <w:lvl w:ilvl="6" w:tplc="0415000F">
      <w:start w:val="1"/>
      <w:numFmt w:val="decimal"/>
      <w:lvlText w:val="%7."/>
      <w:lvlJc w:val="left"/>
      <w:pPr>
        <w:ind w:left="4964" w:hanging="360"/>
      </w:pPr>
      <w:rPr>
        <w:rFonts w:ascii="Times New Roman" w:hAnsi="Times New Roman" w:cs="Times New Roman"/>
      </w:rPr>
    </w:lvl>
    <w:lvl w:ilvl="7" w:tplc="04150019">
      <w:start w:val="1"/>
      <w:numFmt w:val="lowerLetter"/>
      <w:lvlText w:val="%8."/>
      <w:lvlJc w:val="left"/>
      <w:pPr>
        <w:ind w:left="5684" w:hanging="360"/>
      </w:pPr>
      <w:rPr>
        <w:rFonts w:ascii="Times New Roman" w:hAnsi="Times New Roman" w:cs="Times New Roman"/>
      </w:rPr>
    </w:lvl>
    <w:lvl w:ilvl="8" w:tplc="0415001B">
      <w:start w:val="1"/>
      <w:numFmt w:val="lowerRoman"/>
      <w:lvlText w:val="%9."/>
      <w:lvlJc w:val="right"/>
      <w:pPr>
        <w:ind w:left="6404" w:hanging="180"/>
      </w:pPr>
      <w:rPr>
        <w:rFonts w:ascii="Times New Roman" w:hAnsi="Times New Roman" w:cs="Times New Roman"/>
      </w:rPr>
    </w:lvl>
  </w:abstractNum>
  <w:abstractNum w:abstractNumId="52" w15:restartNumberingAfterBreak="0">
    <w:nsid w:val="69F76C77"/>
    <w:multiLevelType w:val="hybridMultilevel"/>
    <w:tmpl w:val="9EA0F21A"/>
    <w:lvl w:ilvl="0" w:tplc="8634E482">
      <w:start w:val="1"/>
      <w:numFmt w:val="lowerLetter"/>
      <w:lvlText w:val="%1)"/>
      <w:lvlJc w:val="left"/>
      <w:pPr>
        <w:tabs>
          <w:tab w:val="num" w:pos="360"/>
        </w:tabs>
        <w:ind w:left="697" w:hanging="317"/>
      </w:pPr>
      <w:rPr>
        <w:rFonts w:ascii="Times New Roman" w:hAnsi="Times New Roman" w:cs="Times New Roman" w:hint="default"/>
        <w:b w:val="0"/>
        <w:i w:val="0"/>
        <w:sz w:val="20"/>
        <w:szCs w:val="20"/>
      </w:rPr>
    </w:lvl>
    <w:lvl w:ilvl="1" w:tplc="5A3AB78E">
      <w:start w:val="1"/>
      <w:numFmt w:val="lowerLetter"/>
      <w:lvlText w:val="%2)"/>
      <w:lvlJc w:val="left"/>
      <w:pPr>
        <w:tabs>
          <w:tab w:val="num" w:pos="380"/>
        </w:tabs>
        <w:ind w:left="697" w:hanging="317"/>
      </w:pPr>
      <w:rPr>
        <w:rFonts w:hint="default"/>
        <w:b w:val="0"/>
        <w:i w:val="0"/>
        <w:sz w:val="24"/>
        <w:szCs w:val="24"/>
      </w:rPr>
    </w:lvl>
    <w:lvl w:ilvl="2" w:tplc="666841C0">
      <w:start w:val="1"/>
      <w:numFmt w:val="decimal"/>
      <w:lvlText w:val="%3."/>
      <w:lvlJc w:val="left"/>
      <w:pPr>
        <w:tabs>
          <w:tab w:val="num" w:pos="380"/>
        </w:tabs>
        <w:ind w:left="380" w:hanging="380"/>
      </w:pPr>
      <w:rPr>
        <w:rFonts w:asciiTheme="minorHAnsi" w:hAnsiTheme="minorHAnsi" w:cstheme="minorHAnsi" w:hint="default"/>
        <w:b w:val="0"/>
        <w:i w:val="0"/>
        <w:sz w:val="24"/>
        <w:szCs w:val="24"/>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6DF774B5"/>
    <w:multiLevelType w:val="multilevel"/>
    <w:tmpl w:val="96CE028C"/>
    <w:lvl w:ilvl="0">
      <w:start w:val="2"/>
      <w:numFmt w:val="decimal"/>
      <w:lvlText w:val="%1."/>
      <w:lvlJc w:val="left"/>
      <w:pPr>
        <w:tabs>
          <w:tab w:val="num" w:pos="0"/>
        </w:tabs>
        <w:ind w:left="340" w:hanging="340"/>
      </w:pPr>
      <w:rPr>
        <w:rFonts w:ascii="Times New Roman" w:hAnsi="Times New Roman" w:cs="Times New Roman" w:hint="default"/>
        <w:caps w:val="0"/>
        <w:smallCaps w:val="0"/>
        <w:strike w:val="0"/>
        <w:dstrike w:val="0"/>
        <w:vanish w:val="0"/>
        <w:position w:val="0"/>
        <w:sz w:val="22"/>
        <w:szCs w:val="22"/>
        <w:vertAlign w:val="baseline"/>
      </w:rPr>
    </w:lvl>
    <w:lvl w:ilvl="1">
      <w:start w:val="1"/>
      <w:numFmt w:val="lowerLetter"/>
      <w:lvlText w:val="%2)"/>
      <w:lvlJc w:val="left"/>
      <w:pPr>
        <w:tabs>
          <w:tab w:val="num" w:pos="0"/>
        </w:tabs>
        <w:ind w:left="0" w:firstLine="0"/>
      </w:pPr>
      <w:rPr>
        <w:rFonts w:hint="default"/>
        <w:sz w:val="20"/>
        <w:szCs w:val="20"/>
      </w:rPr>
    </w:lvl>
    <w:lvl w:ilvl="2">
      <w:start w:val="1"/>
      <w:numFmt w:val="lowerRoman"/>
      <w:lvlText w:val="%3."/>
      <w:lvlJc w:val="right"/>
      <w:pPr>
        <w:tabs>
          <w:tab w:val="num" w:pos="0"/>
        </w:tabs>
        <w:ind w:left="0" w:firstLine="0"/>
      </w:pPr>
      <w:rPr>
        <w:rFonts w:hint="default"/>
      </w:rPr>
    </w:lvl>
    <w:lvl w:ilvl="3">
      <w:start w:val="1"/>
      <w:numFmt w:val="decimal"/>
      <w:lvlText w:val="%4."/>
      <w:lvlJc w:val="left"/>
      <w:pPr>
        <w:tabs>
          <w:tab w:val="num" w:pos="0"/>
        </w:tabs>
        <w:ind w:left="0" w:firstLine="0"/>
      </w:pPr>
      <w:rPr>
        <w:rFonts w:hint="default"/>
      </w:rPr>
    </w:lvl>
    <w:lvl w:ilvl="4">
      <w:start w:val="1"/>
      <w:numFmt w:val="lowerLetter"/>
      <w:lvlText w:val="%5."/>
      <w:lvlJc w:val="left"/>
      <w:pPr>
        <w:tabs>
          <w:tab w:val="num" w:pos="0"/>
        </w:tabs>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54" w15:restartNumberingAfterBreak="0">
    <w:nsid w:val="73C06DE0"/>
    <w:multiLevelType w:val="hybridMultilevel"/>
    <w:tmpl w:val="07825D3C"/>
    <w:lvl w:ilvl="0" w:tplc="04150017">
      <w:start w:val="1"/>
      <w:numFmt w:val="lowerLetter"/>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5" w15:restartNumberingAfterBreak="0">
    <w:nsid w:val="76E156DC"/>
    <w:multiLevelType w:val="hybridMultilevel"/>
    <w:tmpl w:val="FDA425C0"/>
    <w:lvl w:ilvl="0" w:tplc="3F3683F2">
      <w:start w:val="1"/>
      <w:numFmt w:val="lowerLetter"/>
      <w:lvlText w:val="%1)"/>
      <w:lvlJc w:val="left"/>
      <w:pPr>
        <w:tabs>
          <w:tab w:val="num" w:pos="737"/>
        </w:tabs>
        <w:ind w:left="737" w:hanging="397"/>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78A108F3"/>
    <w:multiLevelType w:val="hybridMultilevel"/>
    <w:tmpl w:val="8F2E774C"/>
    <w:lvl w:ilvl="0" w:tplc="27BA5C06">
      <w:start w:val="1"/>
      <w:numFmt w:val="lowerLetter"/>
      <w:lvlText w:val="%1)"/>
      <w:lvlJc w:val="left"/>
      <w:pPr>
        <w:ind w:left="1004" w:hanging="360"/>
      </w:pPr>
      <w:rPr>
        <w:sz w:val="24"/>
        <w:szCs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7" w15:restartNumberingAfterBreak="0">
    <w:nsid w:val="7A304FD8"/>
    <w:multiLevelType w:val="hybridMultilevel"/>
    <w:tmpl w:val="710AE4D2"/>
    <w:lvl w:ilvl="0" w:tplc="F7227A10">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7B8443EB"/>
    <w:multiLevelType w:val="hybridMultilevel"/>
    <w:tmpl w:val="B380BBCA"/>
    <w:lvl w:ilvl="0" w:tplc="FAA8B030">
      <w:start w:val="1"/>
      <w:numFmt w:val="bullet"/>
      <w:lvlText w:val=""/>
      <w:lvlJc w:val="left"/>
      <w:pPr>
        <w:ind w:left="1457" w:hanging="360"/>
      </w:pPr>
      <w:rPr>
        <w:rFonts w:ascii="Symbol" w:hAnsi="Symbol" w:hint="default"/>
      </w:rPr>
    </w:lvl>
    <w:lvl w:ilvl="1" w:tplc="04150003" w:tentative="1">
      <w:start w:val="1"/>
      <w:numFmt w:val="bullet"/>
      <w:lvlText w:val="o"/>
      <w:lvlJc w:val="left"/>
      <w:pPr>
        <w:ind w:left="2177" w:hanging="360"/>
      </w:pPr>
      <w:rPr>
        <w:rFonts w:ascii="Courier New" w:hAnsi="Courier New" w:cs="Courier New" w:hint="default"/>
      </w:rPr>
    </w:lvl>
    <w:lvl w:ilvl="2" w:tplc="04150005" w:tentative="1">
      <w:start w:val="1"/>
      <w:numFmt w:val="bullet"/>
      <w:lvlText w:val=""/>
      <w:lvlJc w:val="left"/>
      <w:pPr>
        <w:ind w:left="2897" w:hanging="360"/>
      </w:pPr>
      <w:rPr>
        <w:rFonts w:ascii="Wingdings" w:hAnsi="Wingdings" w:hint="default"/>
      </w:rPr>
    </w:lvl>
    <w:lvl w:ilvl="3" w:tplc="04150001" w:tentative="1">
      <w:start w:val="1"/>
      <w:numFmt w:val="bullet"/>
      <w:lvlText w:val=""/>
      <w:lvlJc w:val="left"/>
      <w:pPr>
        <w:ind w:left="3617" w:hanging="360"/>
      </w:pPr>
      <w:rPr>
        <w:rFonts w:ascii="Symbol" w:hAnsi="Symbol" w:hint="default"/>
      </w:rPr>
    </w:lvl>
    <w:lvl w:ilvl="4" w:tplc="04150003" w:tentative="1">
      <w:start w:val="1"/>
      <w:numFmt w:val="bullet"/>
      <w:lvlText w:val="o"/>
      <w:lvlJc w:val="left"/>
      <w:pPr>
        <w:ind w:left="4337" w:hanging="360"/>
      </w:pPr>
      <w:rPr>
        <w:rFonts w:ascii="Courier New" w:hAnsi="Courier New" w:cs="Courier New" w:hint="default"/>
      </w:rPr>
    </w:lvl>
    <w:lvl w:ilvl="5" w:tplc="04150005" w:tentative="1">
      <w:start w:val="1"/>
      <w:numFmt w:val="bullet"/>
      <w:lvlText w:val=""/>
      <w:lvlJc w:val="left"/>
      <w:pPr>
        <w:ind w:left="5057" w:hanging="360"/>
      </w:pPr>
      <w:rPr>
        <w:rFonts w:ascii="Wingdings" w:hAnsi="Wingdings" w:hint="default"/>
      </w:rPr>
    </w:lvl>
    <w:lvl w:ilvl="6" w:tplc="04150001" w:tentative="1">
      <w:start w:val="1"/>
      <w:numFmt w:val="bullet"/>
      <w:lvlText w:val=""/>
      <w:lvlJc w:val="left"/>
      <w:pPr>
        <w:ind w:left="5777" w:hanging="360"/>
      </w:pPr>
      <w:rPr>
        <w:rFonts w:ascii="Symbol" w:hAnsi="Symbol" w:hint="default"/>
      </w:rPr>
    </w:lvl>
    <w:lvl w:ilvl="7" w:tplc="04150003" w:tentative="1">
      <w:start w:val="1"/>
      <w:numFmt w:val="bullet"/>
      <w:lvlText w:val="o"/>
      <w:lvlJc w:val="left"/>
      <w:pPr>
        <w:ind w:left="6497" w:hanging="360"/>
      </w:pPr>
      <w:rPr>
        <w:rFonts w:ascii="Courier New" w:hAnsi="Courier New" w:cs="Courier New" w:hint="default"/>
      </w:rPr>
    </w:lvl>
    <w:lvl w:ilvl="8" w:tplc="04150005" w:tentative="1">
      <w:start w:val="1"/>
      <w:numFmt w:val="bullet"/>
      <w:lvlText w:val=""/>
      <w:lvlJc w:val="left"/>
      <w:pPr>
        <w:ind w:left="7217" w:hanging="360"/>
      </w:pPr>
      <w:rPr>
        <w:rFonts w:ascii="Wingdings" w:hAnsi="Wingdings" w:hint="default"/>
      </w:rPr>
    </w:lvl>
  </w:abstractNum>
  <w:abstractNum w:abstractNumId="59" w15:restartNumberingAfterBreak="0">
    <w:nsid w:val="7CB44923"/>
    <w:multiLevelType w:val="hybridMultilevel"/>
    <w:tmpl w:val="02469598"/>
    <w:lvl w:ilvl="0" w:tplc="04150017">
      <w:start w:val="1"/>
      <w:numFmt w:val="lowerLetter"/>
      <w:lvlText w:val="%1)"/>
      <w:lvlJc w:val="left"/>
      <w:pPr>
        <w:ind w:left="721" w:hanging="360"/>
      </w:p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60" w15:restartNumberingAfterBreak="0">
    <w:nsid w:val="7E6F3AD6"/>
    <w:multiLevelType w:val="hybridMultilevel"/>
    <w:tmpl w:val="8EBAE16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533111407">
    <w:abstractNumId w:val="28"/>
  </w:num>
  <w:num w:numId="2" w16cid:durableId="1380738600">
    <w:abstractNumId w:val="39"/>
  </w:num>
  <w:num w:numId="3" w16cid:durableId="1833445603">
    <w:abstractNumId w:val="14"/>
  </w:num>
  <w:num w:numId="4" w16cid:durableId="1307782387">
    <w:abstractNumId w:val="17"/>
  </w:num>
  <w:num w:numId="5" w16cid:durableId="667832440">
    <w:abstractNumId w:val="30"/>
  </w:num>
  <w:num w:numId="6" w16cid:durableId="1230536253">
    <w:abstractNumId w:val="13"/>
  </w:num>
  <w:num w:numId="7" w16cid:durableId="345450878">
    <w:abstractNumId w:val="55"/>
  </w:num>
  <w:num w:numId="8" w16cid:durableId="1871840948">
    <w:abstractNumId w:val="42"/>
  </w:num>
  <w:num w:numId="9" w16cid:durableId="1128620249">
    <w:abstractNumId w:val="8"/>
  </w:num>
  <w:num w:numId="10" w16cid:durableId="720133681">
    <w:abstractNumId w:val="20"/>
  </w:num>
  <w:num w:numId="11" w16cid:durableId="1873032804">
    <w:abstractNumId w:val="40"/>
  </w:num>
  <w:num w:numId="12" w16cid:durableId="1504781107">
    <w:abstractNumId w:val="49"/>
  </w:num>
  <w:num w:numId="13" w16cid:durableId="1293319700">
    <w:abstractNumId w:val="36"/>
  </w:num>
  <w:num w:numId="14" w16cid:durableId="1732266301">
    <w:abstractNumId w:val="27"/>
  </w:num>
  <w:num w:numId="15" w16cid:durableId="196746634">
    <w:abstractNumId w:val="48"/>
  </w:num>
  <w:num w:numId="16" w16cid:durableId="617100718">
    <w:abstractNumId w:val="6"/>
  </w:num>
  <w:num w:numId="17" w16cid:durableId="194926474">
    <w:abstractNumId w:val="5"/>
  </w:num>
  <w:num w:numId="18" w16cid:durableId="129979317">
    <w:abstractNumId w:val="16"/>
  </w:num>
  <w:num w:numId="19" w16cid:durableId="1234511786">
    <w:abstractNumId w:val="35"/>
  </w:num>
  <w:num w:numId="20" w16cid:durableId="1392997512">
    <w:abstractNumId w:val="54"/>
  </w:num>
  <w:num w:numId="21" w16cid:durableId="272790004">
    <w:abstractNumId w:val="41"/>
  </w:num>
  <w:num w:numId="22" w16cid:durableId="725222134">
    <w:abstractNumId w:val="52"/>
  </w:num>
  <w:num w:numId="23" w16cid:durableId="1839230572">
    <w:abstractNumId w:val="32"/>
  </w:num>
  <w:num w:numId="24" w16cid:durableId="1769538853">
    <w:abstractNumId w:val="56"/>
  </w:num>
  <w:num w:numId="25" w16cid:durableId="1033270630">
    <w:abstractNumId w:val="9"/>
  </w:num>
  <w:num w:numId="26" w16cid:durableId="1113211455">
    <w:abstractNumId w:val="34"/>
  </w:num>
  <w:num w:numId="27" w16cid:durableId="537478195">
    <w:abstractNumId w:val="58"/>
  </w:num>
  <w:num w:numId="28" w16cid:durableId="135293922">
    <w:abstractNumId w:val="59"/>
  </w:num>
  <w:num w:numId="29" w16cid:durableId="205652443">
    <w:abstractNumId w:val="21"/>
  </w:num>
  <w:num w:numId="30" w16cid:durableId="1812357203">
    <w:abstractNumId w:val="26"/>
  </w:num>
  <w:num w:numId="31" w16cid:durableId="1980844831">
    <w:abstractNumId w:val="46"/>
  </w:num>
  <w:num w:numId="32" w16cid:durableId="1929844963">
    <w:abstractNumId w:val="44"/>
  </w:num>
  <w:num w:numId="33" w16cid:durableId="693069771">
    <w:abstractNumId w:val="23"/>
  </w:num>
  <w:num w:numId="34" w16cid:durableId="739641828">
    <w:abstractNumId w:val="29"/>
  </w:num>
  <w:num w:numId="35" w16cid:durableId="1878471131">
    <w:abstractNumId w:val="12"/>
  </w:num>
  <w:num w:numId="36" w16cid:durableId="1875801811">
    <w:abstractNumId w:val="31"/>
  </w:num>
  <w:num w:numId="37" w16cid:durableId="5161939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63346110">
    <w:abstractNumId w:val="15"/>
  </w:num>
  <w:num w:numId="39" w16cid:durableId="143940015">
    <w:abstractNumId w:val="24"/>
  </w:num>
  <w:num w:numId="40" w16cid:durableId="983894266">
    <w:abstractNumId w:val="38"/>
  </w:num>
  <w:num w:numId="41" w16cid:durableId="907423283">
    <w:abstractNumId w:val="47"/>
  </w:num>
  <w:num w:numId="42" w16cid:durableId="129442119">
    <w:abstractNumId w:val="18"/>
  </w:num>
  <w:num w:numId="43" w16cid:durableId="1336348256">
    <w:abstractNumId w:val="11"/>
  </w:num>
  <w:num w:numId="44" w16cid:durableId="905142258">
    <w:abstractNumId w:val="43"/>
  </w:num>
  <w:num w:numId="45" w16cid:durableId="220555246">
    <w:abstractNumId w:val="50"/>
  </w:num>
  <w:num w:numId="46" w16cid:durableId="1701970894">
    <w:abstractNumId w:val="25"/>
  </w:num>
  <w:num w:numId="47" w16cid:durableId="80681611">
    <w:abstractNumId w:val="33"/>
  </w:num>
  <w:num w:numId="48" w16cid:durableId="255948013">
    <w:abstractNumId w:val="53"/>
  </w:num>
  <w:num w:numId="49" w16cid:durableId="507521215">
    <w:abstractNumId w:val="7"/>
  </w:num>
  <w:num w:numId="50" w16cid:durableId="304239477">
    <w:abstractNumId w:val="37"/>
  </w:num>
  <w:num w:numId="51" w16cid:durableId="1184520237">
    <w:abstractNumId w:val="10"/>
  </w:num>
  <w:num w:numId="52" w16cid:durableId="2008046454">
    <w:abstractNumId w:val="57"/>
  </w:num>
  <w:num w:numId="53" w16cid:durableId="218590091">
    <w:abstractNumId w:val="22"/>
  </w:num>
  <w:num w:numId="54" w16cid:durableId="2030329839">
    <w:abstractNumId w:val="60"/>
  </w:num>
  <w:num w:numId="55" w16cid:durableId="912467360">
    <w:abstractNumId w:val="45"/>
  </w:num>
  <w:num w:numId="56" w16cid:durableId="1381006790">
    <w:abstractNumId w:val="1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64"/>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7B4"/>
    <w:rsid w:val="0000185F"/>
    <w:rsid w:val="00001C03"/>
    <w:rsid w:val="00002512"/>
    <w:rsid w:val="00002F8F"/>
    <w:rsid w:val="00003057"/>
    <w:rsid w:val="00003ECF"/>
    <w:rsid w:val="00006F46"/>
    <w:rsid w:val="00013B65"/>
    <w:rsid w:val="00013D5C"/>
    <w:rsid w:val="000141AC"/>
    <w:rsid w:val="00016DE4"/>
    <w:rsid w:val="00020423"/>
    <w:rsid w:val="00020843"/>
    <w:rsid w:val="00021955"/>
    <w:rsid w:val="0002214D"/>
    <w:rsid w:val="000236A7"/>
    <w:rsid w:val="0002455F"/>
    <w:rsid w:val="00025654"/>
    <w:rsid w:val="00025929"/>
    <w:rsid w:val="0003010D"/>
    <w:rsid w:val="00030F7D"/>
    <w:rsid w:val="00031D7E"/>
    <w:rsid w:val="00032E91"/>
    <w:rsid w:val="00032FA9"/>
    <w:rsid w:val="00033D11"/>
    <w:rsid w:val="00034751"/>
    <w:rsid w:val="000352F8"/>
    <w:rsid w:val="00036347"/>
    <w:rsid w:val="00036F64"/>
    <w:rsid w:val="00042E8C"/>
    <w:rsid w:val="000435BB"/>
    <w:rsid w:val="0004400D"/>
    <w:rsid w:val="00044A91"/>
    <w:rsid w:val="00044C8C"/>
    <w:rsid w:val="00045A6D"/>
    <w:rsid w:val="000462D1"/>
    <w:rsid w:val="00046ED9"/>
    <w:rsid w:val="00047185"/>
    <w:rsid w:val="00050C45"/>
    <w:rsid w:val="00051385"/>
    <w:rsid w:val="0005361F"/>
    <w:rsid w:val="0005433E"/>
    <w:rsid w:val="00054860"/>
    <w:rsid w:val="000574B4"/>
    <w:rsid w:val="000601E9"/>
    <w:rsid w:val="00062B66"/>
    <w:rsid w:val="00062B77"/>
    <w:rsid w:val="00062FBE"/>
    <w:rsid w:val="00063202"/>
    <w:rsid w:val="0006414D"/>
    <w:rsid w:val="0006649F"/>
    <w:rsid w:val="00067B83"/>
    <w:rsid w:val="00067C87"/>
    <w:rsid w:val="000716DF"/>
    <w:rsid w:val="00072DF5"/>
    <w:rsid w:val="0007330E"/>
    <w:rsid w:val="00073DBB"/>
    <w:rsid w:val="00074CD4"/>
    <w:rsid w:val="00074D28"/>
    <w:rsid w:val="00080CCC"/>
    <w:rsid w:val="000823FD"/>
    <w:rsid w:val="00087214"/>
    <w:rsid w:val="0009064C"/>
    <w:rsid w:val="0009090C"/>
    <w:rsid w:val="00092E63"/>
    <w:rsid w:val="000947A1"/>
    <w:rsid w:val="00096A43"/>
    <w:rsid w:val="0009793A"/>
    <w:rsid w:val="000A13E2"/>
    <w:rsid w:val="000A2003"/>
    <w:rsid w:val="000A5403"/>
    <w:rsid w:val="000A77B2"/>
    <w:rsid w:val="000B691C"/>
    <w:rsid w:val="000C08CC"/>
    <w:rsid w:val="000C1B16"/>
    <w:rsid w:val="000C245C"/>
    <w:rsid w:val="000C26F9"/>
    <w:rsid w:val="000C2B17"/>
    <w:rsid w:val="000C3158"/>
    <w:rsid w:val="000C7015"/>
    <w:rsid w:val="000D1D73"/>
    <w:rsid w:val="000D31D9"/>
    <w:rsid w:val="000D3728"/>
    <w:rsid w:val="000D470F"/>
    <w:rsid w:val="000D5443"/>
    <w:rsid w:val="000D6BF6"/>
    <w:rsid w:val="000D74C6"/>
    <w:rsid w:val="000E1568"/>
    <w:rsid w:val="000E1E16"/>
    <w:rsid w:val="000E2297"/>
    <w:rsid w:val="000E3246"/>
    <w:rsid w:val="000E4228"/>
    <w:rsid w:val="000E5EDC"/>
    <w:rsid w:val="000E622E"/>
    <w:rsid w:val="000E7BCF"/>
    <w:rsid w:val="000F047C"/>
    <w:rsid w:val="000F1319"/>
    <w:rsid w:val="000F1B7E"/>
    <w:rsid w:val="000F3C31"/>
    <w:rsid w:val="000F4C5E"/>
    <w:rsid w:val="000F5683"/>
    <w:rsid w:val="000F59DB"/>
    <w:rsid w:val="000F624C"/>
    <w:rsid w:val="000F74B7"/>
    <w:rsid w:val="00104E68"/>
    <w:rsid w:val="00105030"/>
    <w:rsid w:val="00105038"/>
    <w:rsid w:val="001054DF"/>
    <w:rsid w:val="00105C51"/>
    <w:rsid w:val="00110FD5"/>
    <w:rsid w:val="00111AF5"/>
    <w:rsid w:val="00112D5E"/>
    <w:rsid w:val="00113658"/>
    <w:rsid w:val="00114164"/>
    <w:rsid w:val="001148FE"/>
    <w:rsid w:val="00114AE7"/>
    <w:rsid w:val="00116DC6"/>
    <w:rsid w:val="001173DE"/>
    <w:rsid w:val="00117ACE"/>
    <w:rsid w:val="00120817"/>
    <w:rsid w:val="001249BA"/>
    <w:rsid w:val="00125E35"/>
    <w:rsid w:val="00126638"/>
    <w:rsid w:val="00127D7B"/>
    <w:rsid w:val="00127DCC"/>
    <w:rsid w:val="00127FA7"/>
    <w:rsid w:val="00132045"/>
    <w:rsid w:val="0013229C"/>
    <w:rsid w:val="00133B00"/>
    <w:rsid w:val="00134BA5"/>
    <w:rsid w:val="00135539"/>
    <w:rsid w:val="00136C0C"/>
    <w:rsid w:val="00137165"/>
    <w:rsid w:val="001426C1"/>
    <w:rsid w:val="00142970"/>
    <w:rsid w:val="001455FC"/>
    <w:rsid w:val="00145C69"/>
    <w:rsid w:val="00147235"/>
    <w:rsid w:val="00151A51"/>
    <w:rsid w:val="00153214"/>
    <w:rsid w:val="00160DAD"/>
    <w:rsid w:val="00161AE5"/>
    <w:rsid w:val="00162634"/>
    <w:rsid w:val="00162B42"/>
    <w:rsid w:val="001642FB"/>
    <w:rsid w:val="001678D6"/>
    <w:rsid w:val="001727E7"/>
    <w:rsid w:val="00173462"/>
    <w:rsid w:val="00174E37"/>
    <w:rsid w:val="00176819"/>
    <w:rsid w:val="0017783C"/>
    <w:rsid w:val="00177AB2"/>
    <w:rsid w:val="00180AB2"/>
    <w:rsid w:val="001817B6"/>
    <w:rsid w:val="00182B54"/>
    <w:rsid w:val="00182FBA"/>
    <w:rsid w:val="00187A9A"/>
    <w:rsid w:val="00192131"/>
    <w:rsid w:val="00193B39"/>
    <w:rsid w:val="001955CC"/>
    <w:rsid w:val="00196EC3"/>
    <w:rsid w:val="00197C8E"/>
    <w:rsid w:val="00197C9D"/>
    <w:rsid w:val="001A0141"/>
    <w:rsid w:val="001A0390"/>
    <w:rsid w:val="001A0CC0"/>
    <w:rsid w:val="001A6B65"/>
    <w:rsid w:val="001B05E7"/>
    <w:rsid w:val="001B28C7"/>
    <w:rsid w:val="001B2C2C"/>
    <w:rsid w:val="001C100F"/>
    <w:rsid w:val="001C1295"/>
    <w:rsid w:val="001C34FB"/>
    <w:rsid w:val="001C35D7"/>
    <w:rsid w:val="001C36F2"/>
    <w:rsid w:val="001C73BA"/>
    <w:rsid w:val="001C7BB0"/>
    <w:rsid w:val="001C7D98"/>
    <w:rsid w:val="001D0B6A"/>
    <w:rsid w:val="001D4197"/>
    <w:rsid w:val="001D5D40"/>
    <w:rsid w:val="001D5DA4"/>
    <w:rsid w:val="001D60E7"/>
    <w:rsid w:val="001E0C3D"/>
    <w:rsid w:val="001E1E3C"/>
    <w:rsid w:val="001E518E"/>
    <w:rsid w:val="001E796B"/>
    <w:rsid w:val="001F014B"/>
    <w:rsid w:val="001F19F6"/>
    <w:rsid w:val="001F2806"/>
    <w:rsid w:val="001F3774"/>
    <w:rsid w:val="001F3E91"/>
    <w:rsid w:val="001F60FA"/>
    <w:rsid w:val="001F7AFC"/>
    <w:rsid w:val="0020348D"/>
    <w:rsid w:val="00206143"/>
    <w:rsid w:val="002106DE"/>
    <w:rsid w:val="002114AB"/>
    <w:rsid w:val="00212969"/>
    <w:rsid w:val="00212D9E"/>
    <w:rsid w:val="002148E4"/>
    <w:rsid w:val="002163D5"/>
    <w:rsid w:val="00216640"/>
    <w:rsid w:val="00216A81"/>
    <w:rsid w:val="00217257"/>
    <w:rsid w:val="00217E5D"/>
    <w:rsid w:val="00225637"/>
    <w:rsid w:val="00226CAE"/>
    <w:rsid w:val="00227637"/>
    <w:rsid w:val="00227B06"/>
    <w:rsid w:val="002312FC"/>
    <w:rsid w:val="00234C1B"/>
    <w:rsid w:val="002352CC"/>
    <w:rsid w:val="002430E1"/>
    <w:rsid w:val="00243EA5"/>
    <w:rsid w:val="00245176"/>
    <w:rsid w:val="00246A6E"/>
    <w:rsid w:val="00250293"/>
    <w:rsid w:val="002524F9"/>
    <w:rsid w:val="00255661"/>
    <w:rsid w:val="00255B8F"/>
    <w:rsid w:val="0025603C"/>
    <w:rsid w:val="00257967"/>
    <w:rsid w:val="0026153C"/>
    <w:rsid w:val="00261DB5"/>
    <w:rsid w:val="00262846"/>
    <w:rsid w:val="00262E3E"/>
    <w:rsid w:val="002635E9"/>
    <w:rsid w:val="00264C7F"/>
    <w:rsid w:val="0026573E"/>
    <w:rsid w:val="00265B6B"/>
    <w:rsid w:val="00272D98"/>
    <w:rsid w:val="0027374B"/>
    <w:rsid w:val="002771B1"/>
    <w:rsid w:val="002803D4"/>
    <w:rsid w:val="00280607"/>
    <w:rsid w:val="00281CCB"/>
    <w:rsid w:val="00282EF8"/>
    <w:rsid w:val="00284CCC"/>
    <w:rsid w:val="0028527C"/>
    <w:rsid w:val="002914A5"/>
    <w:rsid w:val="00291D4F"/>
    <w:rsid w:val="00292C79"/>
    <w:rsid w:val="00295DA9"/>
    <w:rsid w:val="00295ECF"/>
    <w:rsid w:val="002962FF"/>
    <w:rsid w:val="00296423"/>
    <w:rsid w:val="002977AD"/>
    <w:rsid w:val="00297DF1"/>
    <w:rsid w:val="002A1A24"/>
    <w:rsid w:val="002A1D7B"/>
    <w:rsid w:val="002A2DD0"/>
    <w:rsid w:val="002A3B7E"/>
    <w:rsid w:val="002A523E"/>
    <w:rsid w:val="002A7876"/>
    <w:rsid w:val="002B034E"/>
    <w:rsid w:val="002B5FC3"/>
    <w:rsid w:val="002B6950"/>
    <w:rsid w:val="002C27C8"/>
    <w:rsid w:val="002C3C68"/>
    <w:rsid w:val="002C43A6"/>
    <w:rsid w:val="002C4491"/>
    <w:rsid w:val="002C59FC"/>
    <w:rsid w:val="002D134F"/>
    <w:rsid w:val="002D1DEE"/>
    <w:rsid w:val="002D2656"/>
    <w:rsid w:val="002D60C0"/>
    <w:rsid w:val="002D6348"/>
    <w:rsid w:val="002D75AA"/>
    <w:rsid w:val="002D7ACB"/>
    <w:rsid w:val="002E0DB6"/>
    <w:rsid w:val="002E112F"/>
    <w:rsid w:val="002E39E8"/>
    <w:rsid w:val="002E3CE5"/>
    <w:rsid w:val="002E45AD"/>
    <w:rsid w:val="002E4911"/>
    <w:rsid w:val="002E5A57"/>
    <w:rsid w:val="002F0FF7"/>
    <w:rsid w:val="002F14A3"/>
    <w:rsid w:val="002F1D3D"/>
    <w:rsid w:val="002F24F3"/>
    <w:rsid w:val="002F4BDB"/>
    <w:rsid w:val="002F7010"/>
    <w:rsid w:val="002F7E23"/>
    <w:rsid w:val="00300B1C"/>
    <w:rsid w:val="00301102"/>
    <w:rsid w:val="00301F6A"/>
    <w:rsid w:val="0030377C"/>
    <w:rsid w:val="00307339"/>
    <w:rsid w:val="00311F02"/>
    <w:rsid w:val="00312656"/>
    <w:rsid w:val="003130F5"/>
    <w:rsid w:val="00314C3D"/>
    <w:rsid w:val="003158C2"/>
    <w:rsid w:val="00315F8F"/>
    <w:rsid w:val="00316D17"/>
    <w:rsid w:val="00320539"/>
    <w:rsid w:val="00322756"/>
    <w:rsid w:val="00324F34"/>
    <w:rsid w:val="00326F5F"/>
    <w:rsid w:val="00341F4E"/>
    <w:rsid w:val="00343357"/>
    <w:rsid w:val="003433C8"/>
    <w:rsid w:val="0034564A"/>
    <w:rsid w:val="00346392"/>
    <w:rsid w:val="0035122D"/>
    <w:rsid w:val="00353C4A"/>
    <w:rsid w:val="00354298"/>
    <w:rsid w:val="003564DF"/>
    <w:rsid w:val="003629FE"/>
    <w:rsid w:val="003664F0"/>
    <w:rsid w:val="003670D8"/>
    <w:rsid w:val="00371E0D"/>
    <w:rsid w:val="003720AE"/>
    <w:rsid w:val="00373360"/>
    <w:rsid w:val="003736BA"/>
    <w:rsid w:val="00374640"/>
    <w:rsid w:val="003760BA"/>
    <w:rsid w:val="00376D8D"/>
    <w:rsid w:val="003775FD"/>
    <w:rsid w:val="00383349"/>
    <w:rsid w:val="00383864"/>
    <w:rsid w:val="00383A3E"/>
    <w:rsid w:val="0038524E"/>
    <w:rsid w:val="00386315"/>
    <w:rsid w:val="00386AE6"/>
    <w:rsid w:val="0039010B"/>
    <w:rsid w:val="00392783"/>
    <w:rsid w:val="003A4323"/>
    <w:rsid w:val="003A4B65"/>
    <w:rsid w:val="003A5DEB"/>
    <w:rsid w:val="003B06DC"/>
    <w:rsid w:val="003B3EFA"/>
    <w:rsid w:val="003B480A"/>
    <w:rsid w:val="003B5233"/>
    <w:rsid w:val="003B5B90"/>
    <w:rsid w:val="003C2C87"/>
    <w:rsid w:val="003C3255"/>
    <w:rsid w:val="003C388D"/>
    <w:rsid w:val="003C4728"/>
    <w:rsid w:val="003C683F"/>
    <w:rsid w:val="003D1415"/>
    <w:rsid w:val="003D4479"/>
    <w:rsid w:val="003E1407"/>
    <w:rsid w:val="003E29D9"/>
    <w:rsid w:val="003E2E8C"/>
    <w:rsid w:val="003E446F"/>
    <w:rsid w:val="003E4506"/>
    <w:rsid w:val="003E6E94"/>
    <w:rsid w:val="003F0CF7"/>
    <w:rsid w:val="003F371C"/>
    <w:rsid w:val="003F3D5E"/>
    <w:rsid w:val="003F48D8"/>
    <w:rsid w:val="003F6438"/>
    <w:rsid w:val="0040107E"/>
    <w:rsid w:val="00401E14"/>
    <w:rsid w:val="00403A13"/>
    <w:rsid w:val="00404EA9"/>
    <w:rsid w:val="00405A63"/>
    <w:rsid w:val="00406718"/>
    <w:rsid w:val="00407EC2"/>
    <w:rsid w:val="00411AC5"/>
    <w:rsid w:val="00412505"/>
    <w:rsid w:val="0041343C"/>
    <w:rsid w:val="0041369D"/>
    <w:rsid w:val="00414CF6"/>
    <w:rsid w:val="004150E1"/>
    <w:rsid w:val="004176F3"/>
    <w:rsid w:val="004206E4"/>
    <w:rsid w:val="004233EC"/>
    <w:rsid w:val="00424123"/>
    <w:rsid w:val="00424A05"/>
    <w:rsid w:val="00432592"/>
    <w:rsid w:val="00433FE8"/>
    <w:rsid w:val="004344C6"/>
    <w:rsid w:val="00436545"/>
    <w:rsid w:val="00440941"/>
    <w:rsid w:val="0044223D"/>
    <w:rsid w:val="004426B6"/>
    <w:rsid w:val="00443775"/>
    <w:rsid w:val="00446562"/>
    <w:rsid w:val="00446F35"/>
    <w:rsid w:val="004506C1"/>
    <w:rsid w:val="00455A8F"/>
    <w:rsid w:val="00455EA5"/>
    <w:rsid w:val="00457E01"/>
    <w:rsid w:val="00457F52"/>
    <w:rsid w:val="004622B0"/>
    <w:rsid w:val="00462BA3"/>
    <w:rsid w:val="00463535"/>
    <w:rsid w:val="004639EB"/>
    <w:rsid w:val="00465445"/>
    <w:rsid w:val="0046653D"/>
    <w:rsid w:val="00467E6A"/>
    <w:rsid w:val="00470FB4"/>
    <w:rsid w:val="004714D3"/>
    <w:rsid w:val="0047602A"/>
    <w:rsid w:val="00477CC1"/>
    <w:rsid w:val="0048342B"/>
    <w:rsid w:val="004837E2"/>
    <w:rsid w:val="00483CA6"/>
    <w:rsid w:val="004844AC"/>
    <w:rsid w:val="004847E2"/>
    <w:rsid w:val="0048609F"/>
    <w:rsid w:val="0048738B"/>
    <w:rsid w:val="0049084F"/>
    <w:rsid w:val="004915DA"/>
    <w:rsid w:val="004922C3"/>
    <w:rsid w:val="00494D47"/>
    <w:rsid w:val="00495645"/>
    <w:rsid w:val="00495ED1"/>
    <w:rsid w:val="004A0F9A"/>
    <w:rsid w:val="004A2743"/>
    <w:rsid w:val="004A3309"/>
    <w:rsid w:val="004A3D87"/>
    <w:rsid w:val="004A5EBF"/>
    <w:rsid w:val="004B0EDC"/>
    <w:rsid w:val="004B4894"/>
    <w:rsid w:val="004B60D8"/>
    <w:rsid w:val="004B6E04"/>
    <w:rsid w:val="004B78B0"/>
    <w:rsid w:val="004C0354"/>
    <w:rsid w:val="004C282A"/>
    <w:rsid w:val="004C2D5B"/>
    <w:rsid w:val="004C3067"/>
    <w:rsid w:val="004C32D9"/>
    <w:rsid w:val="004C64B1"/>
    <w:rsid w:val="004C6C44"/>
    <w:rsid w:val="004C79F3"/>
    <w:rsid w:val="004D0CBB"/>
    <w:rsid w:val="004D137D"/>
    <w:rsid w:val="004D24FC"/>
    <w:rsid w:val="004D2797"/>
    <w:rsid w:val="004D4AD8"/>
    <w:rsid w:val="004D681B"/>
    <w:rsid w:val="004E3221"/>
    <w:rsid w:val="004E6767"/>
    <w:rsid w:val="004E7022"/>
    <w:rsid w:val="004E7667"/>
    <w:rsid w:val="004F16CE"/>
    <w:rsid w:val="004F1BC9"/>
    <w:rsid w:val="004F4B85"/>
    <w:rsid w:val="004F4CA2"/>
    <w:rsid w:val="004F6FE9"/>
    <w:rsid w:val="004F7284"/>
    <w:rsid w:val="004F7AC2"/>
    <w:rsid w:val="004F7D09"/>
    <w:rsid w:val="0050009A"/>
    <w:rsid w:val="0050131E"/>
    <w:rsid w:val="00502618"/>
    <w:rsid w:val="005037DF"/>
    <w:rsid w:val="005039F2"/>
    <w:rsid w:val="00507657"/>
    <w:rsid w:val="005130F8"/>
    <w:rsid w:val="00513CD2"/>
    <w:rsid w:val="00514BE1"/>
    <w:rsid w:val="0051512B"/>
    <w:rsid w:val="0051742C"/>
    <w:rsid w:val="0052117B"/>
    <w:rsid w:val="00521F78"/>
    <w:rsid w:val="00522574"/>
    <w:rsid w:val="00530B51"/>
    <w:rsid w:val="0053194B"/>
    <w:rsid w:val="005328B1"/>
    <w:rsid w:val="005336FA"/>
    <w:rsid w:val="00533C40"/>
    <w:rsid w:val="005400AD"/>
    <w:rsid w:val="0054086C"/>
    <w:rsid w:val="00540870"/>
    <w:rsid w:val="0054248E"/>
    <w:rsid w:val="00542F03"/>
    <w:rsid w:val="00544ADB"/>
    <w:rsid w:val="00545201"/>
    <w:rsid w:val="0054624C"/>
    <w:rsid w:val="00546973"/>
    <w:rsid w:val="00550498"/>
    <w:rsid w:val="00552D39"/>
    <w:rsid w:val="0055379D"/>
    <w:rsid w:val="0056097F"/>
    <w:rsid w:val="0056239C"/>
    <w:rsid w:val="005623C9"/>
    <w:rsid w:val="00562F23"/>
    <w:rsid w:val="0056311F"/>
    <w:rsid w:val="005632FE"/>
    <w:rsid w:val="0056551F"/>
    <w:rsid w:val="00565942"/>
    <w:rsid w:val="00567D9B"/>
    <w:rsid w:val="00570A12"/>
    <w:rsid w:val="0057224E"/>
    <w:rsid w:val="00572DCF"/>
    <w:rsid w:val="00574DD1"/>
    <w:rsid w:val="005759F8"/>
    <w:rsid w:val="00576DAD"/>
    <w:rsid w:val="005823CC"/>
    <w:rsid w:val="005847EE"/>
    <w:rsid w:val="005861EB"/>
    <w:rsid w:val="00594847"/>
    <w:rsid w:val="005952F0"/>
    <w:rsid w:val="0059642B"/>
    <w:rsid w:val="005968A2"/>
    <w:rsid w:val="005A0D81"/>
    <w:rsid w:val="005A1B5B"/>
    <w:rsid w:val="005A55F2"/>
    <w:rsid w:val="005B0D48"/>
    <w:rsid w:val="005B178A"/>
    <w:rsid w:val="005B31C2"/>
    <w:rsid w:val="005B3F10"/>
    <w:rsid w:val="005B588C"/>
    <w:rsid w:val="005B5F92"/>
    <w:rsid w:val="005B682A"/>
    <w:rsid w:val="005B7ABD"/>
    <w:rsid w:val="005C11F9"/>
    <w:rsid w:val="005C473B"/>
    <w:rsid w:val="005C7AC3"/>
    <w:rsid w:val="005D0201"/>
    <w:rsid w:val="005D2BC5"/>
    <w:rsid w:val="005D55D1"/>
    <w:rsid w:val="005D5643"/>
    <w:rsid w:val="005D5C2F"/>
    <w:rsid w:val="005E4689"/>
    <w:rsid w:val="005E48B0"/>
    <w:rsid w:val="005F0319"/>
    <w:rsid w:val="005F041F"/>
    <w:rsid w:val="005F2669"/>
    <w:rsid w:val="005F4F96"/>
    <w:rsid w:val="00600F6E"/>
    <w:rsid w:val="0060135F"/>
    <w:rsid w:val="00601F74"/>
    <w:rsid w:val="00603C4F"/>
    <w:rsid w:val="00604B2E"/>
    <w:rsid w:val="00606171"/>
    <w:rsid w:val="00607CE1"/>
    <w:rsid w:val="00612931"/>
    <w:rsid w:val="006131B1"/>
    <w:rsid w:val="006142EC"/>
    <w:rsid w:val="00615240"/>
    <w:rsid w:val="006177F5"/>
    <w:rsid w:val="00620C1D"/>
    <w:rsid w:val="0062130D"/>
    <w:rsid w:val="00621BB8"/>
    <w:rsid w:val="00623400"/>
    <w:rsid w:val="00625F1D"/>
    <w:rsid w:val="00627EE4"/>
    <w:rsid w:val="006301BD"/>
    <w:rsid w:val="006308BC"/>
    <w:rsid w:val="00630FDB"/>
    <w:rsid w:val="006339B4"/>
    <w:rsid w:val="0063595C"/>
    <w:rsid w:val="006366A7"/>
    <w:rsid w:val="00637391"/>
    <w:rsid w:val="00644683"/>
    <w:rsid w:val="0064509E"/>
    <w:rsid w:val="00647881"/>
    <w:rsid w:val="006500E2"/>
    <w:rsid w:val="00652A67"/>
    <w:rsid w:val="006555B7"/>
    <w:rsid w:val="006559A5"/>
    <w:rsid w:val="006561A0"/>
    <w:rsid w:val="00663B64"/>
    <w:rsid w:val="00663D41"/>
    <w:rsid w:val="00664F32"/>
    <w:rsid w:val="00665617"/>
    <w:rsid w:val="006659DE"/>
    <w:rsid w:val="006666F6"/>
    <w:rsid w:val="00666D4B"/>
    <w:rsid w:val="0066725A"/>
    <w:rsid w:val="00671968"/>
    <w:rsid w:val="00672742"/>
    <w:rsid w:val="00675EDA"/>
    <w:rsid w:val="0067737D"/>
    <w:rsid w:val="00677D2A"/>
    <w:rsid w:val="0068043A"/>
    <w:rsid w:val="00681E5D"/>
    <w:rsid w:val="006841B2"/>
    <w:rsid w:val="00684B92"/>
    <w:rsid w:val="00691DA4"/>
    <w:rsid w:val="00694B4A"/>
    <w:rsid w:val="00694E46"/>
    <w:rsid w:val="00696DDC"/>
    <w:rsid w:val="006A3256"/>
    <w:rsid w:val="006A55DB"/>
    <w:rsid w:val="006A7BC4"/>
    <w:rsid w:val="006B10E7"/>
    <w:rsid w:val="006B33AD"/>
    <w:rsid w:val="006B4CA6"/>
    <w:rsid w:val="006B5FDB"/>
    <w:rsid w:val="006B6E2A"/>
    <w:rsid w:val="006B6F5B"/>
    <w:rsid w:val="006B705C"/>
    <w:rsid w:val="006C293A"/>
    <w:rsid w:val="006C31B5"/>
    <w:rsid w:val="006C4C18"/>
    <w:rsid w:val="006C4E0E"/>
    <w:rsid w:val="006C58D0"/>
    <w:rsid w:val="006C66DE"/>
    <w:rsid w:val="006C75E7"/>
    <w:rsid w:val="006C7A71"/>
    <w:rsid w:val="006D0D8C"/>
    <w:rsid w:val="006D5110"/>
    <w:rsid w:val="006D53A7"/>
    <w:rsid w:val="006D57A7"/>
    <w:rsid w:val="006D6E7F"/>
    <w:rsid w:val="006E115D"/>
    <w:rsid w:val="006E21F6"/>
    <w:rsid w:val="006E2919"/>
    <w:rsid w:val="006E425D"/>
    <w:rsid w:val="006E4273"/>
    <w:rsid w:val="006E483D"/>
    <w:rsid w:val="006E697F"/>
    <w:rsid w:val="006E6EC4"/>
    <w:rsid w:val="006E76D8"/>
    <w:rsid w:val="006F0296"/>
    <w:rsid w:val="006F128D"/>
    <w:rsid w:val="006F2EB7"/>
    <w:rsid w:val="006F3BA8"/>
    <w:rsid w:val="006F407A"/>
    <w:rsid w:val="006F5585"/>
    <w:rsid w:val="006F68B0"/>
    <w:rsid w:val="006F6A05"/>
    <w:rsid w:val="006F758A"/>
    <w:rsid w:val="006F76A3"/>
    <w:rsid w:val="006F7EF1"/>
    <w:rsid w:val="006F7EFB"/>
    <w:rsid w:val="00702D0E"/>
    <w:rsid w:val="00703EBB"/>
    <w:rsid w:val="007055A4"/>
    <w:rsid w:val="00706C43"/>
    <w:rsid w:val="007109AC"/>
    <w:rsid w:val="00710A18"/>
    <w:rsid w:val="007110BE"/>
    <w:rsid w:val="00714C11"/>
    <w:rsid w:val="00716C9C"/>
    <w:rsid w:val="00716DED"/>
    <w:rsid w:val="00720AF0"/>
    <w:rsid w:val="00721807"/>
    <w:rsid w:val="00721A3A"/>
    <w:rsid w:val="007225B6"/>
    <w:rsid w:val="007246A1"/>
    <w:rsid w:val="00724757"/>
    <w:rsid w:val="0073074E"/>
    <w:rsid w:val="00731836"/>
    <w:rsid w:val="00733928"/>
    <w:rsid w:val="0073606E"/>
    <w:rsid w:val="007368FC"/>
    <w:rsid w:val="00740101"/>
    <w:rsid w:val="00741409"/>
    <w:rsid w:val="0074312F"/>
    <w:rsid w:val="00745A93"/>
    <w:rsid w:val="00745EC5"/>
    <w:rsid w:val="00750769"/>
    <w:rsid w:val="00751379"/>
    <w:rsid w:val="00751886"/>
    <w:rsid w:val="0075209A"/>
    <w:rsid w:val="00754078"/>
    <w:rsid w:val="007649F5"/>
    <w:rsid w:val="00770780"/>
    <w:rsid w:val="0077200C"/>
    <w:rsid w:val="00772252"/>
    <w:rsid w:val="007743C5"/>
    <w:rsid w:val="0077452A"/>
    <w:rsid w:val="007749F3"/>
    <w:rsid w:val="00775D3F"/>
    <w:rsid w:val="00780598"/>
    <w:rsid w:val="0078143E"/>
    <w:rsid w:val="007824C1"/>
    <w:rsid w:val="0078442B"/>
    <w:rsid w:val="00784A1F"/>
    <w:rsid w:val="00785BCE"/>
    <w:rsid w:val="00786BDF"/>
    <w:rsid w:val="007905D2"/>
    <w:rsid w:val="00792551"/>
    <w:rsid w:val="00793123"/>
    <w:rsid w:val="00793A85"/>
    <w:rsid w:val="007946DD"/>
    <w:rsid w:val="00795BBC"/>
    <w:rsid w:val="00796E78"/>
    <w:rsid w:val="007A140F"/>
    <w:rsid w:val="007A1516"/>
    <w:rsid w:val="007A461E"/>
    <w:rsid w:val="007A6275"/>
    <w:rsid w:val="007A73C2"/>
    <w:rsid w:val="007B05C3"/>
    <w:rsid w:val="007B221F"/>
    <w:rsid w:val="007B2FFC"/>
    <w:rsid w:val="007B7537"/>
    <w:rsid w:val="007C0AFD"/>
    <w:rsid w:val="007C42EB"/>
    <w:rsid w:val="007C5D5E"/>
    <w:rsid w:val="007C77C4"/>
    <w:rsid w:val="007C7851"/>
    <w:rsid w:val="007C793F"/>
    <w:rsid w:val="007D17D5"/>
    <w:rsid w:val="007D27F4"/>
    <w:rsid w:val="007D2BA8"/>
    <w:rsid w:val="007D42A5"/>
    <w:rsid w:val="007D48DA"/>
    <w:rsid w:val="007D6959"/>
    <w:rsid w:val="007D69D1"/>
    <w:rsid w:val="007D7220"/>
    <w:rsid w:val="007E1728"/>
    <w:rsid w:val="007E1A0B"/>
    <w:rsid w:val="007E1CBC"/>
    <w:rsid w:val="007E2847"/>
    <w:rsid w:val="007E3352"/>
    <w:rsid w:val="007E3C94"/>
    <w:rsid w:val="007E6963"/>
    <w:rsid w:val="007E7DCA"/>
    <w:rsid w:val="007E7E1F"/>
    <w:rsid w:val="007F2A4A"/>
    <w:rsid w:val="007F3478"/>
    <w:rsid w:val="007F4A2D"/>
    <w:rsid w:val="007F5ED1"/>
    <w:rsid w:val="007F72F8"/>
    <w:rsid w:val="00802092"/>
    <w:rsid w:val="00804446"/>
    <w:rsid w:val="008058B9"/>
    <w:rsid w:val="00805DBA"/>
    <w:rsid w:val="008065C4"/>
    <w:rsid w:val="00806FB6"/>
    <w:rsid w:val="0080782D"/>
    <w:rsid w:val="00811CBD"/>
    <w:rsid w:val="008143D9"/>
    <w:rsid w:val="008155E1"/>
    <w:rsid w:val="00815D18"/>
    <w:rsid w:val="00820940"/>
    <w:rsid w:val="0082108F"/>
    <w:rsid w:val="00825028"/>
    <w:rsid w:val="008256D2"/>
    <w:rsid w:val="00825FF5"/>
    <w:rsid w:val="00831E76"/>
    <w:rsid w:val="00831E8B"/>
    <w:rsid w:val="00831FF1"/>
    <w:rsid w:val="0083374A"/>
    <w:rsid w:val="0083432D"/>
    <w:rsid w:val="00834583"/>
    <w:rsid w:val="0083591C"/>
    <w:rsid w:val="008419C0"/>
    <w:rsid w:val="00846039"/>
    <w:rsid w:val="008473C8"/>
    <w:rsid w:val="00847962"/>
    <w:rsid w:val="00850BFD"/>
    <w:rsid w:val="0085328C"/>
    <w:rsid w:val="008533E4"/>
    <w:rsid w:val="008570FA"/>
    <w:rsid w:val="0085749E"/>
    <w:rsid w:val="0086029B"/>
    <w:rsid w:val="008629E9"/>
    <w:rsid w:val="00862F87"/>
    <w:rsid w:val="008639FF"/>
    <w:rsid w:val="00864E72"/>
    <w:rsid w:val="00864F46"/>
    <w:rsid w:val="00872A87"/>
    <w:rsid w:val="0087312A"/>
    <w:rsid w:val="00873439"/>
    <w:rsid w:val="00875692"/>
    <w:rsid w:val="0087586C"/>
    <w:rsid w:val="00876EBA"/>
    <w:rsid w:val="0087771A"/>
    <w:rsid w:val="00881B63"/>
    <w:rsid w:val="00881F9B"/>
    <w:rsid w:val="00884BE2"/>
    <w:rsid w:val="00886920"/>
    <w:rsid w:val="00886BCC"/>
    <w:rsid w:val="00887324"/>
    <w:rsid w:val="00887B02"/>
    <w:rsid w:val="00890531"/>
    <w:rsid w:val="008913D8"/>
    <w:rsid w:val="00894188"/>
    <w:rsid w:val="00894A7D"/>
    <w:rsid w:val="00896636"/>
    <w:rsid w:val="008966EA"/>
    <w:rsid w:val="00896CFB"/>
    <w:rsid w:val="008A1933"/>
    <w:rsid w:val="008A488A"/>
    <w:rsid w:val="008A51A1"/>
    <w:rsid w:val="008A6817"/>
    <w:rsid w:val="008B0CC5"/>
    <w:rsid w:val="008B0F49"/>
    <w:rsid w:val="008B1BFE"/>
    <w:rsid w:val="008B268B"/>
    <w:rsid w:val="008B2AFB"/>
    <w:rsid w:val="008B39C0"/>
    <w:rsid w:val="008B447D"/>
    <w:rsid w:val="008B500C"/>
    <w:rsid w:val="008B583C"/>
    <w:rsid w:val="008B5A0D"/>
    <w:rsid w:val="008C07BF"/>
    <w:rsid w:val="008C153B"/>
    <w:rsid w:val="008C1697"/>
    <w:rsid w:val="008C46B3"/>
    <w:rsid w:val="008C4822"/>
    <w:rsid w:val="008C48C9"/>
    <w:rsid w:val="008C5887"/>
    <w:rsid w:val="008D02FF"/>
    <w:rsid w:val="008D4210"/>
    <w:rsid w:val="008D500D"/>
    <w:rsid w:val="008E131B"/>
    <w:rsid w:val="008E39EB"/>
    <w:rsid w:val="008E3A15"/>
    <w:rsid w:val="008E573A"/>
    <w:rsid w:val="008E5A31"/>
    <w:rsid w:val="008E6210"/>
    <w:rsid w:val="008F0B64"/>
    <w:rsid w:val="008F1B6F"/>
    <w:rsid w:val="008F2457"/>
    <w:rsid w:val="008F2481"/>
    <w:rsid w:val="008F3A94"/>
    <w:rsid w:val="008F5D4C"/>
    <w:rsid w:val="008F7EA8"/>
    <w:rsid w:val="00904708"/>
    <w:rsid w:val="00907B7F"/>
    <w:rsid w:val="009107B4"/>
    <w:rsid w:val="00911E61"/>
    <w:rsid w:val="00912C98"/>
    <w:rsid w:val="00914CA8"/>
    <w:rsid w:val="00914E74"/>
    <w:rsid w:val="009160E0"/>
    <w:rsid w:val="009168E6"/>
    <w:rsid w:val="00921A3F"/>
    <w:rsid w:val="0092406A"/>
    <w:rsid w:val="009242AE"/>
    <w:rsid w:val="00925D14"/>
    <w:rsid w:val="00926515"/>
    <w:rsid w:val="00933236"/>
    <w:rsid w:val="00936440"/>
    <w:rsid w:val="00936BDC"/>
    <w:rsid w:val="009376DC"/>
    <w:rsid w:val="00940CCD"/>
    <w:rsid w:val="00941DA8"/>
    <w:rsid w:val="00942FC9"/>
    <w:rsid w:val="00944735"/>
    <w:rsid w:val="009471A9"/>
    <w:rsid w:val="00950CDA"/>
    <w:rsid w:val="00950FCF"/>
    <w:rsid w:val="00951E41"/>
    <w:rsid w:val="009522B7"/>
    <w:rsid w:val="009523C5"/>
    <w:rsid w:val="009536E9"/>
    <w:rsid w:val="00954D15"/>
    <w:rsid w:val="00955211"/>
    <w:rsid w:val="009571E4"/>
    <w:rsid w:val="009575E6"/>
    <w:rsid w:val="009605E4"/>
    <w:rsid w:val="00961829"/>
    <w:rsid w:val="00961AC2"/>
    <w:rsid w:val="00962013"/>
    <w:rsid w:val="009629D3"/>
    <w:rsid w:val="00962D1F"/>
    <w:rsid w:val="0096308C"/>
    <w:rsid w:val="00967108"/>
    <w:rsid w:val="009679A5"/>
    <w:rsid w:val="00972A19"/>
    <w:rsid w:val="009734DA"/>
    <w:rsid w:val="009748EC"/>
    <w:rsid w:val="00977B8D"/>
    <w:rsid w:val="00977ED4"/>
    <w:rsid w:val="00980593"/>
    <w:rsid w:val="00980995"/>
    <w:rsid w:val="00980D76"/>
    <w:rsid w:val="00980DD4"/>
    <w:rsid w:val="00980EFA"/>
    <w:rsid w:val="00981AA1"/>
    <w:rsid w:val="00982EF2"/>
    <w:rsid w:val="00982FBF"/>
    <w:rsid w:val="00984D6A"/>
    <w:rsid w:val="00984E24"/>
    <w:rsid w:val="0098541E"/>
    <w:rsid w:val="009859DC"/>
    <w:rsid w:val="00986931"/>
    <w:rsid w:val="00986AB1"/>
    <w:rsid w:val="00986D6A"/>
    <w:rsid w:val="0099513B"/>
    <w:rsid w:val="009A0184"/>
    <w:rsid w:val="009A0F8E"/>
    <w:rsid w:val="009A30E3"/>
    <w:rsid w:val="009A4CBA"/>
    <w:rsid w:val="009A5BBF"/>
    <w:rsid w:val="009A69BB"/>
    <w:rsid w:val="009B070C"/>
    <w:rsid w:val="009B2441"/>
    <w:rsid w:val="009B41D7"/>
    <w:rsid w:val="009B4607"/>
    <w:rsid w:val="009B460A"/>
    <w:rsid w:val="009B7730"/>
    <w:rsid w:val="009B7A30"/>
    <w:rsid w:val="009C0B39"/>
    <w:rsid w:val="009C3DFB"/>
    <w:rsid w:val="009C4E34"/>
    <w:rsid w:val="009C5125"/>
    <w:rsid w:val="009D051B"/>
    <w:rsid w:val="009D1D10"/>
    <w:rsid w:val="009D4E70"/>
    <w:rsid w:val="009D783F"/>
    <w:rsid w:val="009D7A6D"/>
    <w:rsid w:val="009E00D9"/>
    <w:rsid w:val="009E09FB"/>
    <w:rsid w:val="009E260F"/>
    <w:rsid w:val="009E30DF"/>
    <w:rsid w:val="009E4BDC"/>
    <w:rsid w:val="009E516B"/>
    <w:rsid w:val="009E51DA"/>
    <w:rsid w:val="009E5BF9"/>
    <w:rsid w:val="009E67E3"/>
    <w:rsid w:val="009F062D"/>
    <w:rsid w:val="009F0CDD"/>
    <w:rsid w:val="009F412E"/>
    <w:rsid w:val="009F4274"/>
    <w:rsid w:val="009F4A9C"/>
    <w:rsid w:val="009F59B0"/>
    <w:rsid w:val="009F7A82"/>
    <w:rsid w:val="00A032B4"/>
    <w:rsid w:val="00A03BC1"/>
    <w:rsid w:val="00A04D55"/>
    <w:rsid w:val="00A1057A"/>
    <w:rsid w:val="00A11DB2"/>
    <w:rsid w:val="00A132B7"/>
    <w:rsid w:val="00A14D5F"/>
    <w:rsid w:val="00A161A0"/>
    <w:rsid w:val="00A16941"/>
    <w:rsid w:val="00A1784F"/>
    <w:rsid w:val="00A21457"/>
    <w:rsid w:val="00A22527"/>
    <w:rsid w:val="00A2342F"/>
    <w:rsid w:val="00A243F5"/>
    <w:rsid w:val="00A248B1"/>
    <w:rsid w:val="00A274E9"/>
    <w:rsid w:val="00A279A5"/>
    <w:rsid w:val="00A30BF8"/>
    <w:rsid w:val="00A32191"/>
    <w:rsid w:val="00A3408E"/>
    <w:rsid w:val="00A35F84"/>
    <w:rsid w:val="00A36CBF"/>
    <w:rsid w:val="00A401DA"/>
    <w:rsid w:val="00A413EE"/>
    <w:rsid w:val="00A41D73"/>
    <w:rsid w:val="00A42EE2"/>
    <w:rsid w:val="00A443F3"/>
    <w:rsid w:val="00A46E4B"/>
    <w:rsid w:val="00A476F6"/>
    <w:rsid w:val="00A47942"/>
    <w:rsid w:val="00A511F4"/>
    <w:rsid w:val="00A51885"/>
    <w:rsid w:val="00A5193D"/>
    <w:rsid w:val="00A5223B"/>
    <w:rsid w:val="00A526F1"/>
    <w:rsid w:val="00A52BFE"/>
    <w:rsid w:val="00A563A7"/>
    <w:rsid w:val="00A638A4"/>
    <w:rsid w:val="00A6450E"/>
    <w:rsid w:val="00A65D02"/>
    <w:rsid w:val="00A73C25"/>
    <w:rsid w:val="00A75187"/>
    <w:rsid w:val="00A776B9"/>
    <w:rsid w:val="00A80C90"/>
    <w:rsid w:val="00A82471"/>
    <w:rsid w:val="00A83A2D"/>
    <w:rsid w:val="00A84004"/>
    <w:rsid w:val="00A852C3"/>
    <w:rsid w:val="00A85D95"/>
    <w:rsid w:val="00A877F0"/>
    <w:rsid w:val="00A8795D"/>
    <w:rsid w:val="00A91A54"/>
    <w:rsid w:val="00A91F82"/>
    <w:rsid w:val="00A92877"/>
    <w:rsid w:val="00A95203"/>
    <w:rsid w:val="00A95678"/>
    <w:rsid w:val="00A967C6"/>
    <w:rsid w:val="00A96C55"/>
    <w:rsid w:val="00AA3620"/>
    <w:rsid w:val="00AA3A24"/>
    <w:rsid w:val="00AA3AC5"/>
    <w:rsid w:val="00AA4B60"/>
    <w:rsid w:val="00AA577C"/>
    <w:rsid w:val="00AA7D5E"/>
    <w:rsid w:val="00AB23A3"/>
    <w:rsid w:val="00AB48A7"/>
    <w:rsid w:val="00AB68D8"/>
    <w:rsid w:val="00AB7928"/>
    <w:rsid w:val="00AC2E70"/>
    <w:rsid w:val="00AC360A"/>
    <w:rsid w:val="00AC41F0"/>
    <w:rsid w:val="00AC73C3"/>
    <w:rsid w:val="00AC7570"/>
    <w:rsid w:val="00AD2916"/>
    <w:rsid w:val="00AD2D5D"/>
    <w:rsid w:val="00AD6126"/>
    <w:rsid w:val="00AD6C4B"/>
    <w:rsid w:val="00AE0850"/>
    <w:rsid w:val="00AE263C"/>
    <w:rsid w:val="00AE2C2B"/>
    <w:rsid w:val="00AE592C"/>
    <w:rsid w:val="00AE5ACD"/>
    <w:rsid w:val="00AE7799"/>
    <w:rsid w:val="00AF2973"/>
    <w:rsid w:val="00AF3C49"/>
    <w:rsid w:val="00AF4AF3"/>
    <w:rsid w:val="00AF5BC7"/>
    <w:rsid w:val="00AF76CD"/>
    <w:rsid w:val="00B00406"/>
    <w:rsid w:val="00B00E32"/>
    <w:rsid w:val="00B018EF"/>
    <w:rsid w:val="00B03577"/>
    <w:rsid w:val="00B05A17"/>
    <w:rsid w:val="00B05E43"/>
    <w:rsid w:val="00B07DEB"/>
    <w:rsid w:val="00B1222D"/>
    <w:rsid w:val="00B127CC"/>
    <w:rsid w:val="00B13438"/>
    <w:rsid w:val="00B161C6"/>
    <w:rsid w:val="00B16BA8"/>
    <w:rsid w:val="00B170DF"/>
    <w:rsid w:val="00B20F99"/>
    <w:rsid w:val="00B226B8"/>
    <w:rsid w:val="00B27C80"/>
    <w:rsid w:val="00B306D4"/>
    <w:rsid w:val="00B308EC"/>
    <w:rsid w:val="00B310BC"/>
    <w:rsid w:val="00B323FB"/>
    <w:rsid w:val="00B34B11"/>
    <w:rsid w:val="00B379AD"/>
    <w:rsid w:val="00B41F44"/>
    <w:rsid w:val="00B426E2"/>
    <w:rsid w:val="00B43D53"/>
    <w:rsid w:val="00B442DA"/>
    <w:rsid w:val="00B467DB"/>
    <w:rsid w:val="00B46DBC"/>
    <w:rsid w:val="00B514D1"/>
    <w:rsid w:val="00B523E5"/>
    <w:rsid w:val="00B5621C"/>
    <w:rsid w:val="00B60239"/>
    <w:rsid w:val="00B63F5F"/>
    <w:rsid w:val="00B661A5"/>
    <w:rsid w:val="00B66FA8"/>
    <w:rsid w:val="00B67246"/>
    <w:rsid w:val="00B71E2A"/>
    <w:rsid w:val="00B75649"/>
    <w:rsid w:val="00B76C96"/>
    <w:rsid w:val="00B76CE8"/>
    <w:rsid w:val="00B76EEB"/>
    <w:rsid w:val="00B77706"/>
    <w:rsid w:val="00B81AE8"/>
    <w:rsid w:val="00B81E45"/>
    <w:rsid w:val="00B824EB"/>
    <w:rsid w:val="00B84AB9"/>
    <w:rsid w:val="00B91886"/>
    <w:rsid w:val="00B94B54"/>
    <w:rsid w:val="00BA4F4B"/>
    <w:rsid w:val="00BA5883"/>
    <w:rsid w:val="00BA5DD0"/>
    <w:rsid w:val="00BB205F"/>
    <w:rsid w:val="00BB2A2E"/>
    <w:rsid w:val="00BB31C3"/>
    <w:rsid w:val="00BB3437"/>
    <w:rsid w:val="00BB391F"/>
    <w:rsid w:val="00BB3B47"/>
    <w:rsid w:val="00BB3CC7"/>
    <w:rsid w:val="00BB5DC1"/>
    <w:rsid w:val="00BB5EF8"/>
    <w:rsid w:val="00BB7283"/>
    <w:rsid w:val="00BC1586"/>
    <w:rsid w:val="00BC1833"/>
    <w:rsid w:val="00BC20DF"/>
    <w:rsid w:val="00BC4764"/>
    <w:rsid w:val="00BC4BF1"/>
    <w:rsid w:val="00BC537D"/>
    <w:rsid w:val="00BC53C5"/>
    <w:rsid w:val="00BD040D"/>
    <w:rsid w:val="00BD0E9F"/>
    <w:rsid w:val="00BD10DB"/>
    <w:rsid w:val="00BD13AA"/>
    <w:rsid w:val="00BD1811"/>
    <w:rsid w:val="00BD2194"/>
    <w:rsid w:val="00BD24C1"/>
    <w:rsid w:val="00BD273B"/>
    <w:rsid w:val="00BD27F2"/>
    <w:rsid w:val="00BD56A4"/>
    <w:rsid w:val="00BD5B1C"/>
    <w:rsid w:val="00BD6AA8"/>
    <w:rsid w:val="00BE032D"/>
    <w:rsid w:val="00BE1F59"/>
    <w:rsid w:val="00BE2C6D"/>
    <w:rsid w:val="00BE36BA"/>
    <w:rsid w:val="00BE73AA"/>
    <w:rsid w:val="00BE79DF"/>
    <w:rsid w:val="00BF007E"/>
    <w:rsid w:val="00BF09D5"/>
    <w:rsid w:val="00BF1829"/>
    <w:rsid w:val="00BF34B9"/>
    <w:rsid w:val="00BF3AF1"/>
    <w:rsid w:val="00BF3DC8"/>
    <w:rsid w:val="00BF419A"/>
    <w:rsid w:val="00BF4CA8"/>
    <w:rsid w:val="00BF79D7"/>
    <w:rsid w:val="00C0099F"/>
    <w:rsid w:val="00C01978"/>
    <w:rsid w:val="00C0240C"/>
    <w:rsid w:val="00C04302"/>
    <w:rsid w:val="00C04C09"/>
    <w:rsid w:val="00C05833"/>
    <w:rsid w:val="00C06178"/>
    <w:rsid w:val="00C102A6"/>
    <w:rsid w:val="00C1127F"/>
    <w:rsid w:val="00C13693"/>
    <w:rsid w:val="00C13750"/>
    <w:rsid w:val="00C1423D"/>
    <w:rsid w:val="00C14AD0"/>
    <w:rsid w:val="00C151CC"/>
    <w:rsid w:val="00C17466"/>
    <w:rsid w:val="00C21347"/>
    <w:rsid w:val="00C227B7"/>
    <w:rsid w:val="00C23328"/>
    <w:rsid w:val="00C236E1"/>
    <w:rsid w:val="00C24380"/>
    <w:rsid w:val="00C27014"/>
    <w:rsid w:val="00C30373"/>
    <w:rsid w:val="00C31A95"/>
    <w:rsid w:val="00C32702"/>
    <w:rsid w:val="00C3486A"/>
    <w:rsid w:val="00C364D1"/>
    <w:rsid w:val="00C370AA"/>
    <w:rsid w:val="00C37EB5"/>
    <w:rsid w:val="00C40286"/>
    <w:rsid w:val="00C40E8B"/>
    <w:rsid w:val="00C41B20"/>
    <w:rsid w:val="00C425C1"/>
    <w:rsid w:val="00C42777"/>
    <w:rsid w:val="00C4286D"/>
    <w:rsid w:val="00C50B58"/>
    <w:rsid w:val="00C510D4"/>
    <w:rsid w:val="00C52257"/>
    <w:rsid w:val="00C52737"/>
    <w:rsid w:val="00C548AC"/>
    <w:rsid w:val="00C55B09"/>
    <w:rsid w:val="00C563AD"/>
    <w:rsid w:val="00C5787A"/>
    <w:rsid w:val="00C60342"/>
    <w:rsid w:val="00C6051A"/>
    <w:rsid w:val="00C63328"/>
    <w:rsid w:val="00C6591C"/>
    <w:rsid w:val="00C65953"/>
    <w:rsid w:val="00C67CF8"/>
    <w:rsid w:val="00C7122A"/>
    <w:rsid w:val="00C73735"/>
    <w:rsid w:val="00C738C0"/>
    <w:rsid w:val="00C74219"/>
    <w:rsid w:val="00C77374"/>
    <w:rsid w:val="00C812D8"/>
    <w:rsid w:val="00C82F30"/>
    <w:rsid w:val="00C835C3"/>
    <w:rsid w:val="00C84C7C"/>
    <w:rsid w:val="00C86287"/>
    <w:rsid w:val="00C86EFE"/>
    <w:rsid w:val="00C877B6"/>
    <w:rsid w:val="00C90F8D"/>
    <w:rsid w:val="00C92392"/>
    <w:rsid w:val="00C927A9"/>
    <w:rsid w:val="00C92AEE"/>
    <w:rsid w:val="00C95E07"/>
    <w:rsid w:val="00C97BB4"/>
    <w:rsid w:val="00CA3DD6"/>
    <w:rsid w:val="00CA5E2B"/>
    <w:rsid w:val="00CA6EA8"/>
    <w:rsid w:val="00CA717A"/>
    <w:rsid w:val="00CA7A63"/>
    <w:rsid w:val="00CB157A"/>
    <w:rsid w:val="00CB4247"/>
    <w:rsid w:val="00CB50BA"/>
    <w:rsid w:val="00CB5BCC"/>
    <w:rsid w:val="00CB5C74"/>
    <w:rsid w:val="00CB69A6"/>
    <w:rsid w:val="00CB76F7"/>
    <w:rsid w:val="00CC359C"/>
    <w:rsid w:val="00CC5483"/>
    <w:rsid w:val="00CC5FF4"/>
    <w:rsid w:val="00CD0A8E"/>
    <w:rsid w:val="00CD390A"/>
    <w:rsid w:val="00CD6A99"/>
    <w:rsid w:val="00CD7820"/>
    <w:rsid w:val="00CD7DAA"/>
    <w:rsid w:val="00CE1D36"/>
    <w:rsid w:val="00CE2847"/>
    <w:rsid w:val="00CE5B93"/>
    <w:rsid w:val="00CE5EE1"/>
    <w:rsid w:val="00CF00E3"/>
    <w:rsid w:val="00CF2E24"/>
    <w:rsid w:val="00CF41EA"/>
    <w:rsid w:val="00CF64CE"/>
    <w:rsid w:val="00CF6A6B"/>
    <w:rsid w:val="00CF71F9"/>
    <w:rsid w:val="00CF7DCE"/>
    <w:rsid w:val="00D04187"/>
    <w:rsid w:val="00D041CE"/>
    <w:rsid w:val="00D047D1"/>
    <w:rsid w:val="00D11DC6"/>
    <w:rsid w:val="00D12564"/>
    <w:rsid w:val="00D17E10"/>
    <w:rsid w:val="00D22BE4"/>
    <w:rsid w:val="00D23695"/>
    <w:rsid w:val="00D27115"/>
    <w:rsid w:val="00D30758"/>
    <w:rsid w:val="00D31429"/>
    <w:rsid w:val="00D32D4E"/>
    <w:rsid w:val="00D3375B"/>
    <w:rsid w:val="00D4147F"/>
    <w:rsid w:val="00D41EF3"/>
    <w:rsid w:val="00D42340"/>
    <w:rsid w:val="00D43421"/>
    <w:rsid w:val="00D43B35"/>
    <w:rsid w:val="00D46916"/>
    <w:rsid w:val="00D50CE4"/>
    <w:rsid w:val="00D52105"/>
    <w:rsid w:val="00D52B4F"/>
    <w:rsid w:val="00D556B6"/>
    <w:rsid w:val="00D5662C"/>
    <w:rsid w:val="00D56725"/>
    <w:rsid w:val="00D56F42"/>
    <w:rsid w:val="00D60098"/>
    <w:rsid w:val="00D61D0D"/>
    <w:rsid w:val="00D63608"/>
    <w:rsid w:val="00D63736"/>
    <w:rsid w:val="00D637AD"/>
    <w:rsid w:val="00D63C63"/>
    <w:rsid w:val="00D640CB"/>
    <w:rsid w:val="00D675CE"/>
    <w:rsid w:val="00D71A10"/>
    <w:rsid w:val="00D724A8"/>
    <w:rsid w:val="00D73E92"/>
    <w:rsid w:val="00D75030"/>
    <w:rsid w:val="00D77EC7"/>
    <w:rsid w:val="00D812E0"/>
    <w:rsid w:val="00D819AC"/>
    <w:rsid w:val="00D87276"/>
    <w:rsid w:val="00D93517"/>
    <w:rsid w:val="00D93886"/>
    <w:rsid w:val="00D93E35"/>
    <w:rsid w:val="00D94CB3"/>
    <w:rsid w:val="00D95BDD"/>
    <w:rsid w:val="00D96D8F"/>
    <w:rsid w:val="00D9734E"/>
    <w:rsid w:val="00DA1433"/>
    <w:rsid w:val="00DA2786"/>
    <w:rsid w:val="00DA29CE"/>
    <w:rsid w:val="00DA29EA"/>
    <w:rsid w:val="00DA2F7B"/>
    <w:rsid w:val="00DA53E8"/>
    <w:rsid w:val="00DA6CF4"/>
    <w:rsid w:val="00DA6EB5"/>
    <w:rsid w:val="00DB13D0"/>
    <w:rsid w:val="00DB1580"/>
    <w:rsid w:val="00DB2890"/>
    <w:rsid w:val="00DB7460"/>
    <w:rsid w:val="00DC03A1"/>
    <w:rsid w:val="00DC2B61"/>
    <w:rsid w:val="00DC3B85"/>
    <w:rsid w:val="00DC4EB1"/>
    <w:rsid w:val="00DC50F8"/>
    <w:rsid w:val="00DC5371"/>
    <w:rsid w:val="00DC537F"/>
    <w:rsid w:val="00DC695B"/>
    <w:rsid w:val="00DD01CC"/>
    <w:rsid w:val="00DD11F3"/>
    <w:rsid w:val="00DD1F51"/>
    <w:rsid w:val="00DD2C86"/>
    <w:rsid w:val="00DD37D6"/>
    <w:rsid w:val="00DD4DF8"/>
    <w:rsid w:val="00DD6842"/>
    <w:rsid w:val="00DD6B7B"/>
    <w:rsid w:val="00DE0C59"/>
    <w:rsid w:val="00DE29C5"/>
    <w:rsid w:val="00DE34E5"/>
    <w:rsid w:val="00DE5A12"/>
    <w:rsid w:val="00DE5A60"/>
    <w:rsid w:val="00DE6B96"/>
    <w:rsid w:val="00DF340E"/>
    <w:rsid w:val="00DF43DA"/>
    <w:rsid w:val="00DF4C39"/>
    <w:rsid w:val="00DF53BB"/>
    <w:rsid w:val="00DF5A14"/>
    <w:rsid w:val="00DF6A7B"/>
    <w:rsid w:val="00DF7DC9"/>
    <w:rsid w:val="00E009D7"/>
    <w:rsid w:val="00E01291"/>
    <w:rsid w:val="00E05150"/>
    <w:rsid w:val="00E05F90"/>
    <w:rsid w:val="00E07404"/>
    <w:rsid w:val="00E12FF3"/>
    <w:rsid w:val="00E13F45"/>
    <w:rsid w:val="00E14050"/>
    <w:rsid w:val="00E14F97"/>
    <w:rsid w:val="00E15FDE"/>
    <w:rsid w:val="00E17B21"/>
    <w:rsid w:val="00E20D0B"/>
    <w:rsid w:val="00E213F3"/>
    <w:rsid w:val="00E2386F"/>
    <w:rsid w:val="00E23A43"/>
    <w:rsid w:val="00E2424D"/>
    <w:rsid w:val="00E255D4"/>
    <w:rsid w:val="00E27DF8"/>
    <w:rsid w:val="00E3016C"/>
    <w:rsid w:val="00E30DAC"/>
    <w:rsid w:val="00E31766"/>
    <w:rsid w:val="00E35901"/>
    <w:rsid w:val="00E35C7C"/>
    <w:rsid w:val="00E363C1"/>
    <w:rsid w:val="00E37F38"/>
    <w:rsid w:val="00E45075"/>
    <w:rsid w:val="00E45E90"/>
    <w:rsid w:val="00E5165A"/>
    <w:rsid w:val="00E52CAE"/>
    <w:rsid w:val="00E60465"/>
    <w:rsid w:val="00E60F16"/>
    <w:rsid w:val="00E60F2A"/>
    <w:rsid w:val="00E62C6F"/>
    <w:rsid w:val="00E62CDB"/>
    <w:rsid w:val="00E647CF"/>
    <w:rsid w:val="00E65588"/>
    <w:rsid w:val="00E65C4A"/>
    <w:rsid w:val="00E666E1"/>
    <w:rsid w:val="00E67286"/>
    <w:rsid w:val="00E67438"/>
    <w:rsid w:val="00E70ADC"/>
    <w:rsid w:val="00E70C75"/>
    <w:rsid w:val="00E7139C"/>
    <w:rsid w:val="00E71C0B"/>
    <w:rsid w:val="00E753FC"/>
    <w:rsid w:val="00E80604"/>
    <w:rsid w:val="00E81565"/>
    <w:rsid w:val="00E82A6D"/>
    <w:rsid w:val="00E82ED8"/>
    <w:rsid w:val="00E845D9"/>
    <w:rsid w:val="00E85B88"/>
    <w:rsid w:val="00E86CD1"/>
    <w:rsid w:val="00E87770"/>
    <w:rsid w:val="00E87B87"/>
    <w:rsid w:val="00E90C32"/>
    <w:rsid w:val="00E95C28"/>
    <w:rsid w:val="00E95CD0"/>
    <w:rsid w:val="00E96016"/>
    <w:rsid w:val="00E96037"/>
    <w:rsid w:val="00EA32E8"/>
    <w:rsid w:val="00EB29C8"/>
    <w:rsid w:val="00EB3AAC"/>
    <w:rsid w:val="00EB52C3"/>
    <w:rsid w:val="00EB62B1"/>
    <w:rsid w:val="00EC0C64"/>
    <w:rsid w:val="00EC1400"/>
    <w:rsid w:val="00EC2631"/>
    <w:rsid w:val="00EC3904"/>
    <w:rsid w:val="00EC47D5"/>
    <w:rsid w:val="00EC7B5C"/>
    <w:rsid w:val="00EC7F63"/>
    <w:rsid w:val="00ED2828"/>
    <w:rsid w:val="00ED4481"/>
    <w:rsid w:val="00ED4770"/>
    <w:rsid w:val="00ED660A"/>
    <w:rsid w:val="00EE258D"/>
    <w:rsid w:val="00EE6398"/>
    <w:rsid w:val="00EE63DD"/>
    <w:rsid w:val="00EE64FF"/>
    <w:rsid w:val="00EE742E"/>
    <w:rsid w:val="00EF207D"/>
    <w:rsid w:val="00EF46B1"/>
    <w:rsid w:val="00EF4CA1"/>
    <w:rsid w:val="00EF5E8E"/>
    <w:rsid w:val="00EF6650"/>
    <w:rsid w:val="00EF6DC4"/>
    <w:rsid w:val="00F00B03"/>
    <w:rsid w:val="00F0111B"/>
    <w:rsid w:val="00F014FE"/>
    <w:rsid w:val="00F0195F"/>
    <w:rsid w:val="00F01A63"/>
    <w:rsid w:val="00F03203"/>
    <w:rsid w:val="00F05568"/>
    <w:rsid w:val="00F061CF"/>
    <w:rsid w:val="00F07FCF"/>
    <w:rsid w:val="00F10D47"/>
    <w:rsid w:val="00F110AC"/>
    <w:rsid w:val="00F141A8"/>
    <w:rsid w:val="00F1550E"/>
    <w:rsid w:val="00F166E8"/>
    <w:rsid w:val="00F22B5F"/>
    <w:rsid w:val="00F22DA6"/>
    <w:rsid w:val="00F22F74"/>
    <w:rsid w:val="00F23427"/>
    <w:rsid w:val="00F25A94"/>
    <w:rsid w:val="00F26132"/>
    <w:rsid w:val="00F27F4F"/>
    <w:rsid w:val="00F3038E"/>
    <w:rsid w:val="00F30442"/>
    <w:rsid w:val="00F308DE"/>
    <w:rsid w:val="00F31C0C"/>
    <w:rsid w:val="00F340A9"/>
    <w:rsid w:val="00F34997"/>
    <w:rsid w:val="00F35DB5"/>
    <w:rsid w:val="00F36303"/>
    <w:rsid w:val="00F365F2"/>
    <w:rsid w:val="00F376F2"/>
    <w:rsid w:val="00F3786B"/>
    <w:rsid w:val="00F37EC4"/>
    <w:rsid w:val="00F40F49"/>
    <w:rsid w:val="00F4200B"/>
    <w:rsid w:val="00F444BF"/>
    <w:rsid w:val="00F471CF"/>
    <w:rsid w:val="00F5043C"/>
    <w:rsid w:val="00F50ADA"/>
    <w:rsid w:val="00F53A35"/>
    <w:rsid w:val="00F5501B"/>
    <w:rsid w:val="00F6298A"/>
    <w:rsid w:val="00F63FFD"/>
    <w:rsid w:val="00F64FC5"/>
    <w:rsid w:val="00F651EE"/>
    <w:rsid w:val="00F667AB"/>
    <w:rsid w:val="00F72643"/>
    <w:rsid w:val="00F74C35"/>
    <w:rsid w:val="00F760A6"/>
    <w:rsid w:val="00F7611F"/>
    <w:rsid w:val="00F8272C"/>
    <w:rsid w:val="00F830AF"/>
    <w:rsid w:val="00F84C36"/>
    <w:rsid w:val="00F84D20"/>
    <w:rsid w:val="00F864BB"/>
    <w:rsid w:val="00F9096B"/>
    <w:rsid w:val="00F90F59"/>
    <w:rsid w:val="00F91167"/>
    <w:rsid w:val="00F92034"/>
    <w:rsid w:val="00F92606"/>
    <w:rsid w:val="00F95714"/>
    <w:rsid w:val="00FA2BA1"/>
    <w:rsid w:val="00FA3F2A"/>
    <w:rsid w:val="00FA4D88"/>
    <w:rsid w:val="00FA4E57"/>
    <w:rsid w:val="00FA6387"/>
    <w:rsid w:val="00FA63FC"/>
    <w:rsid w:val="00FA6557"/>
    <w:rsid w:val="00FA6A0C"/>
    <w:rsid w:val="00FA6B57"/>
    <w:rsid w:val="00FB0F1C"/>
    <w:rsid w:val="00FB30C0"/>
    <w:rsid w:val="00FB3B27"/>
    <w:rsid w:val="00FC0999"/>
    <w:rsid w:val="00FC3E64"/>
    <w:rsid w:val="00FD0CF1"/>
    <w:rsid w:val="00FD156A"/>
    <w:rsid w:val="00FD257E"/>
    <w:rsid w:val="00FD29AF"/>
    <w:rsid w:val="00FD3970"/>
    <w:rsid w:val="00FE1F77"/>
    <w:rsid w:val="00FE5FB8"/>
    <w:rsid w:val="00FE64D9"/>
    <w:rsid w:val="00FE7055"/>
    <w:rsid w:val="00FF0962"/>
    <w:rsid w:val="00FF09D0"/>
    <w:rsid w:val="00FF0D6A"/>
    <w:rsid w:val="00FF1DE2"/>
    <w:rsid w:val="00FF3931"/>
    <w:rsid w:val="00FF4A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113B35"/>
  <w15:docId w15:val="{3FB9D15B-94DB-4108-8AFE-B5A521282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F76CD"/>
    <w:rPr>
      <w:sz w:val="24"/>
      <w:szCs w:val="24"/>
    </w:rPr>
  </w:style>
  <w:style w:type="paragraph" w:styleId="Nagwek1">
    <w:name w:val="heading 1"/>
    <w:basedOn w:val="Normalny"/>
    <w:next w:val="Normalny"/>
    <w:link w:val="Nagwek1Znak"/>
    <w:qFormat/>
    <w:rsid w:val="004D137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6">
    <w:name w:val="heading 6"/>
    <w:basedOn w:val="Normalny"/>
    <w:next w:val="Normalny"/>
    <w:qFormat/>
    <w:pPr>
      <w:keepNext/>
      <w:widowControl w:val="0"/>
      <w:suppressAutoHyphens/>
      <w:overflowPunct w:val="0"/>
      <w:autoSpaceDE w:val="0"/>
      <w:jc w:val="center"/>
      <w:textAlignment w:val="baseline"/>
      <w:outlineLvl w:val="5"/>
    </w:pPr>
    <w:rPr>
      <w:rFonts w:eastAsia="Arial Unicode MS"/>
      <w:b/>
      <w:bCs/>
      <w:iCs/>
      <w:sz w:val="20"/>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pPr>
      <w:overflowPunct w:val="0"/>
      <w:autoSpaceDE w:val="0"/>
      <w:autoSpaceDN w:val="0"/>
      <w:adjustRightInd w:val="0"/>
      <w:jc w:val="center"/>
      <w:textAlignment w:val="baseline"/>
    </w:pPr>
    <w:rPr>
      <w:rFonts w:ascii="Arial" w:hAnsi="Arial"/>
      <w:b/>
      <w:sz w:val="32"/>
      <w:szCs w:val="20"/>
    </w:rPr>
  </w:style>
  <w:style w:type="paragraph" w:styleId="Tekstpodstawowy3">
    <w:name w:val="Body Text 3"/>
    <w:basedOn w:val="Normalny"/>
    <w:pPr>
      <w:tabs>
        <w:tab w:val="right" w:pos="9000"/>
      </w:tabs>
    </w:pPr>
    <w:rPr>
      <w:sz w:val="20"/>
    </w:rPr>
  </w:style>
  <w:style w:type="paragraph" w:styleId="Tekstpodstawowy2">
    <w:name w:val="Body Text 2"/>
    <w:basedOn w:val="Normalny"/>
    <w:pPr>
      <w:jc w:val="both"/>
    </w:pPr>
    <w:rPr>
      <w:sz w:val="20"/>
    </w:rPr>
  </w:style>
  <w:style w:type="paragraph" w:customStyle="1" w:styleId="Tekstpodstawowy21">
    <w:name w:val="Tekst podstawowy 21"/>
    <w:basedOn w:val="Normalny"/>
    <w:pPr>
      <w:tabs>
        <w:tab w:val="right" w:pos="9203"/>
      </w:tabs>
      <w:overflowPunct w:val="0"/>
      <w:autoSpaceDE w:val="0"/>
      <w:autoSpaceDN w:val="0"/>
      <w:adjustRightInd w:val="0"/>
      <w:jc w:val="both"/>
      <w:textAlignment w:val="baseline"/>
    </w:pPr>
    <w:rPr>
      <w:sz w:val="20"/>
      <w:szCs w:val="20"/>
    </w:rPr>
  </w:style>
  <w:style w:type="paragraph" w:styleId="Tekstpodstawowy">
    <w:name w:val="Body Text"/>
    <w:basedOn w:val="Normalny"/>
    <w:link w:val="TekstpodstawowyZnak"/>
    <w:uiPriority w:val="99"/>
    <w:pPr>
      <w:widowControl w:val="0"/>
      <w:suppressAutoHyphens/>
      <w:overflowPunct w:val="0"/>
      <w:autoSpaceDE w:val="0"/>
      <w:spacing w:after="120"/>
      <w:textAlignment w:val="baseline"/>
    </w:pPr>
    <w:rPr>
      <w:szCs w:val="20"/>
    </w:rPr>
  </w:style>
  <w:style w:type="paragraph" w:styleId="Tekstpodstawowywcity">
    <w:name w:val="Body Text Indent"/>
    <w:basedOn w:val="Normalny"/>
    <w:pPr>
      <w:widowControl w:val="0"/>
      <w:suppressAutoHyphens/>
      <w:overflowPunct w:val="0"/>
      <w:autoSpaceDE w:val="0"/>
      <w:ind w:left="993" w:hanging="284"/>
      <w:jc w:val="both"/>
      <w:textAlignment w:val="baseline"/>
    </w:pPr>
    <w:rPr>
      <w:rFonts w:eastAsia="Arial Unicode MS" w:cs="Tahoma"/>
      <w:sz w:val="20"/>
      <w:szCs w:val="20"/>
    </w:rPr>
  </w:style>
  <w:style w:type="paragraph" w:customStyle="1" w:styleId="Tekstpodstawowy31">
    <w:name w:val="Tekst podstawowy 31"/>
    <w:basedOn w:val="Normalny"/>
    <w:pPr>
      <w:widowControl w:val="0"/>
      <w:overflowPunct w:val="0"/>
      <w:autoSpaceDE w:val="0"/>
      <w:autoSpaceDN w:val="0"/>
      <w:adjustRightInd w:val="0"/>
      <w:textAlignment w:val="baseline"/>
    </w:pPr>
    <w:rPr>
      <w:rFonts w:ascii="Arial" w:hAnsi="Arial"/>
      <w:b/>
      <w:sz w:val="22"/>
      <w:szCs w:val="20"/>
    </w:rPr>
  </w:style>
  <w:style w:type="paragraph" w:customStyle="1" w:styleId="WyliczenieW2">
    <w:name w:val="Wyliczenie W2"/>
    <w:basedOn w:val="Tekstpodstawowy"/>
    <w:pPr>
      <w:tabs>
        <w:tab w:val="left" w:pos="779"/>
      </w:tabs>
      <w:suppressAutoHyphens w:val="0"/>
      <w:autoSpaceDN w:val="0"/>
      <w:adjustRightInd w:val="0"/>
      <w:spacing w:after="0"/>
      <w:ind w:left="779" w:hanging="495"/>
      <w:jc w:val="both"/>
    </w:pPr>
    <w:rPr>
      <w:sz w:val="18"/>
    </w:rPr>
  </w:style>
  <w:style w:type="paragraph" w:customStyle="1" w:styleId="Normalny1">
    <w:name w:val="Normalny1"/>
    <w:basedOn w:val="Normalny"/>
    <w:rsid w:val="00941DA8"/>
    <w:pPr>
      <w:widowControl w:val="0"/>
      <w:suppressAutoHyphens/>
      <w:autoSpaceDE w:val="0"/>
    </w:pPr>
    <w:rPr>
      <w:rFonts w:eastAsia="Arial Unicode MS" w:cs="Tahoma"/>
    </w:rPr>
  </w:style>
  <w:style w:type="paragraph" w:styleId="Tekstdymka">
    <w:name w:val="Balloon Text"/>
    <w:basedOn w:val="Normalny"/>
    <w:semiHidden/>
    <w:rsid w:val="005B682A"/>
    <w:rPr>
      <w:rFonts w:ascii="Tahoma" w:hAnsi="Tahoma" w:cs="Tahoma"/>
      <w:sz w:val="16"/>
      <w:szCs w:val="16"/>
    </w:rPr>
  </w:style>
  <w:style w:type="paragraph" w:customStyle="1" w:styleId="WW-Tekstpodstawowy31">
    <w:name w:val="WW-Tekst podstawowy 31"/>
    <w:basedOn w:val="Normalny"/>
    <w:rsid w:val="00C82F30"/>
    <w:pPr>
      <w:widowControl w:val="0"/>
      <w:suppressAutoHyphens/>
      <w:overflowPunct w:val="0"/>
      <w:autoSpaceDE w:val="0"/>
      <w:jc w:val="both"/>
      <w:textAlignment w:val="baseline"/>
    </w:pPr>
    <w:rPr>
      <w:rFonts w:ascii="Arial Narrow" w:hAnsi="Arial Narrow"/>
      <w:sz w:val="18"/>
      <w:szCs w:val="20"/>
    </w:rPr>
  </w:style>
  <w:style w:type="table" w:styleId="Tabela-Siatka">
    <w:name w:val="Table Grid"/>
    <w:basedOn w:val="Standardowy"/>
    <w:rsid w:val="00E213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semiHidden/>
    <w:rsid w:val="0077452A"/>
    <w:rPr>
      <w:sz w:val="20"/>
      <w:szCs w:val="20"/>
    </w:rPr>
  </w:style>
  <w:style w:type="character" w:styleId="Odwoanieprzypisukocowego">
    <w:name w:val="endnote reference"/>
    <w:semiHidden/>
    <w:rsid w:val="0077452A"/>
    <w:rPr>
      <w:vertAlign w:val="superscript"/>
    </w:rPr>
  </w:style>
  <w:style w:type="character" w:styleId="Hipercze">
    <w:name w:val="Hyperlink"/>
    <w:rsid w:val="00216640"/>
    <w:rPr>
      <w:color w:val="0000FF"/>
      <w:u w:val="single"/>
    </w:rPr>
  </w:style>
  <w:style w:type="paragraph" w:customStyle="1" w:styleId="ZnakZnak">
    <w:name w:val="Znak Znak"/>
    <w:basedOn w:val="Normalny"/>
    <w:rsid w:val="008F2457"/>
    <w:pPr>
      <w:spacing w:line="360" w:lineRule="atLeast"/>
      <w:jc w:val="both"/>
    </w:pPr>
    <w:rPr>
      <w:szCs w:val="20"/>
    </w:rPr>
  </w:style>
  <w:style w:type="paragraph" w:styleId="Akapitzlist">
    <w:name w:val="List Paragraph"/>
    <w:aliases w:val="sw tekst,L1,Numerowanie,List Paragraph,Akapit z listą BS,normalny tekst,lp1,Preambuła,Tytuły,Alpha list"/>
    <w:basedOn w:val="Normalny"/>
    <w:link w:val="AkapitzlistZnak"/>
    <w:qFormat/>
    <w:rsid w:val="0053194B"/>
    <w:pPr>
      <w:suppressAutoHyphens/>
      <w:ind w:left="720"/>
      <w:contextualSpacing/>
    </w:pPr>
    <w:rPr>
      <w:lang w:eastAsia="ar-SA"/>
    </w:rPr>
  </w:style>
  <w:style w:type="paragraph" w:customStyle="1" w:styleId="Tekstpodstawowywcity22">
    <w:name w:val="Tekst podstawowy wcięty 22"/>
    <w:basedOn w:val="Normalny"/>
    <w:rsid w:val="00B41F44"/>
    <w:pPr>
      <w:suppressAutoHyphens/>
      <w:overflowPunct w:val="0"/>
      <w:autoSpaceDE w:val="0"/>
      <w:ind w:firstLine="708"/>
      <w:jc w:val="both"/>
      <w:textAlignment w:val="baseline"/>
    </w:pPr>
    <w:rPr>
      <w:rFonts w:eastAsia="Calibri"/>
      <w:sz w:val="20"/>
      <w:szCs w:val="20"/>
      <w:lang w:eastAsia="ar-SA"/>
    </w:rPr>
  </w:style>
  <w:style w:type="paragraph" w:styleId="Tekstpodstawowywcity3">
    <w:name w:val="Body Text Indent 3"/>
    <w:basedOn w:val="Normalny"/>
    <w:link w:val="Tekstpodstawowywcity3Znak"/>
    <w:unhideWhenUsed/>
    <w:rsid w:val="00AB48A7"/>
    <w:pPr>
      <w:spacing w:after="120"/>
      <w:ind w:left="283"/>
    </w:pPr>
    <w:rPr>
      <w:rFonts w:ascii="Tms Rmn" w:hAnsi="Tms Rmn"/>
      <w:sz w:val="16"/>
      <w:szCs w:val="16"/>
      <w:lang w:val="x-none" w:eastAsia="x-none"/>
    </w:rPr>
  </w:style>
  <w:style w:type="character" w:customStyle="1" w:styleId="Tekstpodstawowywcity3Znak">
    <w:name w:val="Tekst podstawowy wcięty 3 Znak"/>
    <w:link w:val="Tekstpodstawowywcity3"/>
    <w:rsid w:val="00AB48A7"/>
    <w:rPr>
      <w:rFonts w:ascii="Tms Rmn" w:hAnsi="Tms Rmn"/>
      <w:sz w:val="16"/>
      <w:szCs w:val="16"/>
    </w:rPr>
  </w:style>
  <w:style w:type="character" w:styleId="Pogrubienie">
    <w:name w:val="Strong"/>
    <w:uiPriority w:val="22"/>
    <w:qFormat/>
    <w:rsid w:val="006F7EF1"/>
    <w:rPr>
      <w:b/>
      <w:bCs/>
    </w:rPr>
  </w:style>
  <w:style w:type="paragraph" w:styleId="Nagwek">
    <w:name w:val="header"/>
    <w:basedOn w:val="Normalny"/>
    <w:link w:val="NagwekZnak"/>
    <w:rsid w:val="00455EA5"/>
    <w:pPr>
      <w:tabs>
        <w:tab w:val="center" w:pos="4536"/>
        <w:tab w:val="right" w:pos="9072"/>
      </w:tabs>
    </w:pPr>
    <w:rPr>
      <w:lang w:val="x-none" w:eastAsia="x-none"/>
    </w:rPr>
  </w:style>
  <w:style w:type="character" w:customStyle="1" w:styleId="NagwekZnak">
    <w:name w:val="Nagłówek Znak"/>
    <w:link w:val="Nagwek"/>
    <w:rsid w:val="00455EA5"/>
    <w:rPr>
      <w:sz w:val="24"/>
      <w:szCs w:val="24"/>
    </w:rPr>
  </w:style>
  <w:style w:type="paragraph" w:styleId="Stopka">
    <w:name w:val="footer"/>
    <w:basedOn w:val="Normalny"/>
    <w:link w:val="StopkaZnak"/>
    <w:uiPriority w:val="99"/>
    <w:rsid w:val="00455EA5"/>
    <w:pPr>
      <w:tabs>
        <w:tab w:val="center" w:pos="4536"/>
        <w:tab w:val="right" w:pos="9072"/>
      </w:tabs>
    </w:pPr>
    <w:rPr>
      <w:lang w:val="x-none" w:eastAsia="x-none"/>
    </w:rPr>
  </w:style>
  <w:style w:type="character" w:customStyle="1" w:styleId="StopkaZnak">
    <w:name w:val="Stopka Znak"/>
    <w:link w:val="Stopka"/>
    <w:uiPriority w:val="99"/>
    <w:rsid w:val="00455EA5"/>
    <w:rPr>
      <w:sz w:val="24"/>
      <w:szCs w:val="24"/>
    </w:rPr>
  </w:style>
  <w:style w:type="character" w:customStyle="1" w:styleId="alb">
    <w:name w:val="a_lb"/>
    <w:basedOn w:val="Domylnaczcionkaakapitu"/>
    <w:rsid w:val="00C60342"/>
  </w:style>
  <w:style w:type="character" w:customStyle="1" w:styleId="alb-s">
    <w:name w:val="a_lb-s"/>
    <w:basedOn w:val="Domylnaczcionkaakapitu"/>
    <w:rsid w:val="00C60342"/>
  </w:style>
  <w:style w:type="paragraph" w:styleId="NormalnyWeb">
    <w:name w:val="Normal (Web)"/>
    <w:basedOn w:val="Normalny"/>
    <w:uiPriority w:val="99"/>
    <w:unhideWhenUsed/>
    <w:rsid w:val="00C60342"/>
    <w:pPr>
      <w:spacing w:before="100" w:beforeAutospacing="1" w:after="100" w:afterAutospacing="1"/>
    </w:pPr>
  </w:style>
  <w:style w:type="character" w:customStyle="1" w:styleId="TekstpodstawowyZnak">
    <w:name w:val="Tekst podstawowy Znak"/>
    <w:link w:val="Tekstpodstawowy"/>
    <w:uiPriority w:val="99"/>
    <w:locked/>
    <w:rsid w:val="00BB5EF8"/>
    <w:rPr>
      <w:sz w:val="24"/>
    </w:rPr>
  </w:style>
  <w:style w:type="character" w:customStyle="1" w:styleId="AkapitzlistZnak">
    <w:name w:val="Akapit z listą Znak"/>
    <w:aliases w:val="sw tekst Znak,L1 Znak,Numerowanie Znak,List Paragraph Znak,Akapit z listą BS Znak,normalny tekst Znak,lp1 Znak,Preambuła Znak,Tytuły Znak,Alpha list Znak"/>
    <w:link w:val="Akapitzlist"/>
    <w:uiPriority w:val="34"/>
    <w:qFormat/>
    <w:rsid w:val="00E67438"/>
    <w:rPr>
      <w:sz w:val="24"/>
      <w:szCs w:val="24"/>
      <w:lang w:eastAsia="ar-SA"/>
    </w:rPr>
  </w:style>
  <w:style w:type="paragraph" w:customStyle="1" w:styleId="v1msonormal">
    <w:name w:val="v1msonormal"/>
    <w:basedOn w:val="Normalny"/>
    <w:rsid w:val="00025654"/>
    <w:pPr>
      <w:spacing w:before="100" w:beforeAutospacing="1" w:after="100" w:afterAutospacing="1"/>
    </w:pPr>
  </w:style>
  <w:style w:type="paragraph" w:customStyle="1" w:styleId="Default">
    <w:name w:val="Default"/>
    <w:link w:val="DefaultZnak"/>
    <w:uiPriority w:val="99"/>
    <w:rsid w:val="00621BB8"/>
    <w:pPr>
      <w:autoSpaceDE w:val="0"/>
      <w:autoSpaceDN w:val="0"/>
      <w:adjustRightInd w:val="0"/>
    </w:pPr>
    <w:rPr>
      <w:rFonts w:ascii="Calibri" w:hAnsi="Calibri"/>
      <w:color w:val="000000"/>
      <w:sz w:val="22"/>
      <w:szCs w:val="22"/>
      <w:lang w:eastAsia="en-US"/>
    </w:rPr>
  </w:style>
  <w:style w:type="character" w:customStyle="1" w:styleId="DefaultZnak">
    <w:name w:val="Default Znak"/>
    <w:link w:val="Default"/>
    <w:uiPriority w:val="99"/>
    <w:locked/>
    <w:rsid w:val="00621BB8"/>
    <w:rPr>
      <w:rFonts w:ascii="Calibri" w:hAnsi="Calibri"/>
      <w:color w:val="000000"/>
      <w:sz w:val="22"/>
      <w:szCs w:val="22"/>
      <w:lang w:eastAsia="en-US"/>
    </w:rPr>
  </w:style>
  <w:style w:type="paragraph" w:customStyle="1" w:styleId="WW-Tekstpodstawowy3">
    <w:name w:val="WW-Tekst podstawowy 3"/>
    <w:basedOn w:val="Normalny"/>
    <w:uiPriority w:val="99"/>
    <w:rsid w:val="007225B6"/>
    <w:pPr>
      <w:tabs>
        <w:tab w:val="right" w:pos="9000"/>
      </w:tabs>
    </w:pPr>
    <w:rPr>
      <w:rFonts w:eastAsia="Calibri"/>
      <w:sz w:val="20"/>
    </w:rPr>
  </w:style>
  <w:style w:type="character" w:customStyle="1" w:styleId="Nagwek1Znak">
    <w:name w:val="Nagłówek 1 Znak"/>
    <w:basedOn w:val="Domylnaczcionkaakapitu"/>
    <w:link w:val="Nagwek1"/>
    <w:rsid w:val="004D137D"/>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797910">
      <w:bodyDiv w:val="1"/>
      <w:marLeft w:val="0"/>
      <w:marRight w:val="0"/>
      <w:marTop w:val="0"/>
      <w:marBottom w:val="0"/>
      <w:divBdr>
        <w:top w:val="none" w:sz="0" w:space="0" w:color="auto"/>
        <w:left w:val="none" w:sz="0" w:space="0" w:color="auto"/>
        <w:bottom w:val="none" w:sz="0" w:space="0" w:color="auto"/>
        <w:right w:val="none" w:sz="0" w:space="0" w:color="auto"/>
      </w:divBdr>
    </w:div>
    <w:div w:id="483395140">
      <w:bodyDiv w:val="1"/>
      <w:marLeft w:val="0"/>
      <w:marRight w:val="0"/>
      <w:marTop w:val="0"/>
      <w:marBottom w:val="0"/>
      <w:divBdr>
        <w:top w:val="none" w:sz="0" w:space="0" w:color="auto"/>
        <w:left w:val="none" w:sz="0" w:space="0" w:color="auto"/>
        <w:bottom w:val="none" w:sz="0" w:space="0" w:color="auto"/>
        <w:right w:val="none" w:sz="0" w:space="0" w:color="auto"/>
      </w:divBdr>
    </w:div>
    <w:div w:id="595946455">
      <w:bodyDiv w:val="1"/>
      <w:marLeft w:val="0"/>
      <w:marRight w:val="0"/>
      <w:marTop w:val="0"/>
      <w:marBottom w:val="0"/>
      <w:divBdr>
        <w:top w:val="none" w:sz="0" w:space="0" w:color="auto"/>
        <w:left w:val="none" w:sz="0" w:space="0" w:color="auto"/>
        <w:bottom w:val="none" w:sz="0" w:space="0" w:color="auto"/>
        <w:right w:val="none" w:sz="0" w:space="0" w:color="auto"/>
      </w:divBdr>
    </w:div>
    <w:div w:id="642850897">
      <w:bodyDiv w:val="1"/>
      <w:marLeft w:val="0"/>
      <w:marRight w:val="0"/>
      <w:marTop w:val="0"/>
      <w:marBottom w:val="0"/>
      <w:divBdr>
        <w:top w:val="none" w:sz="0" w:space="0" w:color="auto"/>
        <w:left w:val="none" w:sz="0" w:space="0" w:color="auto"/>
        <w:bottom w:val="none" w:sz="0" w:space="0" w:color="auto"/>
        <w:right w:val="none" w:sz="0" w:space="0" w:color="auto"/>
      </w:divBdr>
    </w:div>
    <w:div w:id="705712727">
      <w:bodyDiv w:val="1"/>
      <w:marLeft w:val="0"/>
      <w:marRight w:val="0"/>
      <w:marTop w:val="0"/>
      <w:marBottom w:val="0"/>
      <w:divBdr>
        <w:top w:val="none" w:sz="0" w:space="0" w:color="auto"/>
        <w:left w:val="none" w:sz="0" w:space="0" w:color="auto"/>
        <w:bottom w:val="none" w:sz="0" w:space="0" w:color="auto"/>
        <w:right w:val="none" w:sz="0" w:space="0" w:color="auto"/>
      </w:divBdr>
    </w:div>
    <w:div w:id="819423597">
      <w:bodyDiv w:val="1"/>
      <w:marLeft w:val="0"/>
      <w:marRight w:val="0"/>
      <w:marTop w:val="0"/>
      <w:marBottom w:val="0"/>
      <w:divBdr>
        <w:top w:val="none" w:sz="0" w:space="0" w:color="auto"/>
        <w:left w:val="none" w:sz="0" w:space="0" w:color="auto"/>
        <w:bottom w:val="none" w:sz="0" w:space="0" w:color="auto"/>
        <w:right w:val="none" w:sz="0" w:space="0" w:color="auto"/>
      </w:divBdr>
    </w:div>
    <w:div w:id="933245526">
      <w:bodyDiv w:val="1"/>
      <w:marLeft w:val="0"/>
      <w:marRight w:val="0"/>
      <w:marTop w:val="0"/>
      <w:marBottom w:val="0"/>
      <w:divBdr>
        <w:top w:val="none" w:sz="0" w:space="0" w:color="auto"/>
        <w:left w:val="none" w:sz="0" w:space="0" w:color="auto"/>
        <w:bottom w:val="none" w:sz="0" w:space="0" w:color="auto"/>
        <w:right w:val="none" w:sz="0" w:space="0" w:color="auto"/>
      </w:divBdr>
    </w:div>
    <w:div w:id="1001349022">
      <w:bodyDiv w:val="1"/>
      <w:marLeft w:val="0"/>
      <w:marRight w:val="0"/>
      <w:marTop w:val="0"/>
      <w:marBottom w:val="0"/>
      <w:divBdr>
        <w:top w:val="none" w:sz="0" w:space="0" w:color="auto"/>
        <w:left w:val="none" w:sz="0" w:space="0" w:color="auto"/>
        <w:bottom w:val="none" w:sz="0" w:space="0" w:color="auto"/>
        <w:right w:val="none" w:sz="0" w:space="0" w:color="auto"/>
      </w:divBdr>
    </w:div>
    <w:div w:id="1017924562">
      <w:bodyDiv w:val="1"/>
      <w:marLeft w:val="0"/>
      <w:marRight w:val="0"/>
      <w:marTop w:val="0"/>
      <w:marBottom w:val="0"/>
      <w:divBdr>
        <w:top w:val="none" w:sz="0" w:space="0" w:color="auto"/>
        <w:left w:val="none" w:sz="0" w:space="0" w:color="auto"/>
        <w:bottom w:val="none" w:sz="0" w:space="0" w:color="auto"/>
        <w:right w:val="none" w:sz="0" w:space="0" w:color="auto"/>
      </w:divBdr>
    </w:div>
    <w:div w:id="1218588093">
      <w:bodyDiv w:val="1"/>
      <w:marLeft w:val="0"/>
      <w:marRight w:val="0"/>
      <w:marTop w:val="0"/>
      <w:marBottom w:val="0"/>
      <w:divBdr>
        <w:top w:val="none" w:sz="0" w:space="0" w:color="auto"/>
        <w:left w:val="none" w:sz="0" w:space="0" w:color="auto"/>
        <w:bottom w:val="none" w:sz="0" w:space="0" w:color="auto"/>
        <w:right w:val="none" w:sz="0" w:space="0" w:color="auto"/>
      </w:divBdr>
    </w:div>
    <w:div w:id="1248881347">
      <w:bodyDiv w:val="1"/>
      <w:marLeft w:val="0"/>
      <w:marRight w:val="0"/>
      <w:marTop w:val="0"/>
      <w:marBottom w:val="0"/>
      <w:divBdr>
        <w:top w:val="none" w:sz="0" w:space="0" w:color="auto"/>
        <w:left w:val="none" w:sz="0" w:space="0" w:color="auto"/>
        <w:bottom w:val="none" w:sz="0" w:space="0" w:color="auto"/>
        <w:right w:val="none" w:sz="0" w:space="0" w:color="auto"/>
      </w:divBdr>
    </w:div>
    <w:div w:id="1376999649">
      <w:bodyDiv w:val="1"/>
      <w:marLeft w:val="0"/>
      <w:marRight w:val="0"/>
      <w:marTop w:val="0"/>
      <w:marBottom w:val="0"/>
      <w:divBdr>
        <w:top w:val="none" w:sz="0" w:space="0" w:color="auto"/>
        <w:left w:val="none" w:sz="0" w:space="0" w:color="auto"/>
        <w:bottom w:val="none" w:sz="0" w:space="0" w:color="auto"/>
        <w:right w:val="none" w:sz="0" w:space="0" w:color="auto"/>
      </w:divBdr>
    </w:div>
    <w:div w:id="1780560931">
      <w:bodyDiv w:val="1"/>
      <w:marLeft w:val="0"/>
      <w:marRight w:val="0"/>
      <w:marTop w:val="0"/>
      <w:marBottom w:val="0"/>
      <w:divBdr>
        <w:top w:val="none" w:sz="0" w:space="0" w:color="auto"/>
        <w:left w:val="none" w:sz="0" w:space="0" w:color="auto"/>
        <w:bottom w:val="none" w:sz="0" w:space="0" w:color="auto"/>
        <w:right w:val="none" w:sz="0" w:space="0" w:color="auto"/>
      </w:divBdr>
    </w:div>
    <w:div w:id="1857306098">
      <w:bodyDiv w:val="1"/>
      <w:marLeft w:val="0"/>
      <w:marRight w:val="0"/>
      <w:marTop w:val="0"/>
      <w:marBottom w:val="0"/>
      <w:divBdr>
        <w:top w:val="none" w:sz="0" w:space="0" w:color="auto"/>
        <w:left w:val="none" w:sz="0" w:space="0" w:color="auto"/>
        <w:bottom w:val="none" w:sz="0" w:space="0" w:color="auto"/>
        <w:right w:val="none" w:sz="0" w:space="0" w:color="auto"/>
      </w:divBdr>
    </w:div>
    <w:div w:id="1933852340">
      <w:bodyDiv w:val="1"/>
      <w:marLeft w:val="0"/>
      <w:marRight w:val="0"/>
      <w:marTop w:val="0"/>
      <w:marBottom w:val="0"/>
      <w:divBdr>
        <w:top w:val="none" w:sz="0" w:space="0" w:color="auto"/>
        <w:left w:val="none" w:sz="0" w:space="0" w:color="auto"/>
        <w:bottom w:val="none" w:sz="0" w:space="0" w:color="auto"/>
        <w:right w:val="none" w:sz="0" w:space="0" w:color="auto"/>
      </w:divBdr>
    </w:div>
    <w:div w:id="2092581506">
      <w:bodyDiv w:val="1"/>
      <w:marLeft w:val="0"/>
      <w:marRight w:val="0"/>
      <w:marTop w:val="0"/>
      <w:marBottom w:val="0"/>
      <w:divBdr>
        <w:top w:val="none" w:sz="0" w:space="0" w:color="auto"/>
        <w:left w:val="none" w:sz="0" w:space="0" w:color="auto"/>
        <w:bottom w:val="none" w:sz="0" w:space="0" w:color="auto"/>
        <w:right w:val="none" w:sz="0" w:space="0" w:color="auto"/>
      </w:divBdr>
    </w:div>
    <w:div w:id="2119326927">
      <w:bodyDiv w:val="1"/>
      <w:marLeft w:val="0"/>
      <w:marRight w:val="0"/>
      <w:marTop w:val="0"/>
      <w:marBottom w:val="0"/>
      <w:divBdr>
        <w:top w:val="none" w:sz="0" w:space="0" w:color="auto"/>
        <w:left w:val="none" w:sz="0" w:space="0" w:color="auto"/>
        <w:bottom w:val="none" w:sz="0" w:space="0" w:color="auto"/>
        <w:right w:val="none" w:sz="0" w:space="0" w:color="auto"/>
      </w:divBdr>
    </w:div>
    <w:div w:id="2144342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czta.nazwa.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ncelaria@gmina.polkowice.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kozlowski@gmina.polkowice.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kozlowski@gmina.polkowice.pl" TargetMode="External"/><Relationship Id="rId4" Type="http://schemas.openxmlformats.org/officeDocument/2006/relationships/settings" Target="settings.xml"/><Relationship Id="rId9" Type="http://schemas.openxmlformats.org/officeDocument/2006/relationships/hyperlink" Target="mailto:m.kozlowski@gmina.polkowice.pl"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123590-1576-4EF0-BBC1-49CB5C472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9391</Words>
  <Characters>55879</Characters>
  <Application>Microsoft Office Word</Application>
  <DocSecurity>0</DocSecurity>
  <Lines>1034</Lines>
  <Paragraphs>418</Paragraphs>
  <ScaleCrop>false</ScaleCrop>
  <HeadingPairs>
    <vt:vector size="2" baseType="variant">
      <vt:variant>
        <vt:lpstr>Tytuł</vt:lpstr>
      </vt:variant>
      <vt:variant>
        <vt:i4>1</vt:i4>
      </vt:variant>
    </vt:vector>
  </HeadingPairs>
  <TitlesOfParts>
    <vt:vector size="1" baseType="lpstr">
      <vt:lpstr>projekt umowy</vt:lpstr>
    </vt:vector>
  </TitlesOfParts>
  <Company>UGP</Company>
  <LinksUpToDate>false</LinksUpToDate>
  <CharactersWithSpaces>64852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umowy</dc:title>
  <dc:creator>Duszyński</dc:creator>
  <cp:lastModifiedBy>Anna Begier</cp:lastModifiedBy>
  <cp:revision>2</cp:revision>
  <cp:lastPrinted>2026-07-27T09:18:00Z</cp:lastPrinted>
  <dcterms:created xsi:type="dcterms:W3CDTF">2026-07-27T09:30:00Z</dcterms:created>
  <dcterms:modified xsi:type="dcterms:W3CDTF">2026-07-27T09:30:00Z</dcterms:modified>
</cp:coreProperties>
</file>